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40960" w14:textId="77777777" w:rsidR="00214F71" w:rsidRDefault="00000000">
      <w:pPr>
        <w:numPr>
          <w:ilvl w:val="0"/>
          <w:numId w:val="11"/>
        </w:numPr>
        <w:spacing w:line="360" w:lineRule="auto"/>
        <w:ind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>
        <w:rPr>
          <w:rFonts w:ascii="Times New Roman Regular" w:hAnsi="Times New Roman Regular" w:cs="Times New Roman Regular"/>
          <w:sz w:val="28"/>
          <w:szCs w:val="28"/>
          <w:lang w:val="ru-RU"/>
        </w:rPr>
        <w:t>Концептуальное проектирование</w:t>
      </w:r>
    </w:p>
    <w:p w14:paraId="280881DE" w14:textId="77777777" w:rsidR="00214F71" w:rsidRDefault="00000000">
      <w:pPr>
        <w:numPr>
          <w:ilvl w:val="1"/>
          <w:numId w:val="11"/>
        </w:numPr>
        <w:spacing w:after="480" w:line="360" w:lineRule="auto"/>
        <w:ind w:left="0" w:firstLine="697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>
        <w:rPr>
          <w:rFonts w:ascii="Times New Roman Regular" w:hAnsi="Times New Roman Regular" w:cs="Times New Roman Regular"/>
          <w:sz w:val="28"/>
          <w:szCs w:val="28"/>
          <w:lang w:val="ru-RU"/>
        </w:rPr>
        <w:t>Ответы на вопросы</w:t>
      </w:r>
    </w:p>
    <w:p w14:paraId="696ADAE4" w14:textId="77777777" w:rsidR="00214F71" w:rsidRDefault="00000000">
      <w:pPr>
        <w:numPr>
          <w:ilvl w:val="2"/>
          <w:numId w:val="11"/>
        </w:numPr>
        <w:tabs>
          <w:tab w:val="clear" w:pos="1260"/>
          <w:tab w:val="left" w:pos="156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>
        <w:rPr>
          <w:rFonts w:ascii="Times New Roman Regular" w:hAnsi="Times New Roman Regular" w:cs="Times New Roman Regular"/>
          <w:sz w:val="28"/>
          <w:szCs w:val="28"/>
          <w:lang w:val="ru-RU"/>
        </w:rPr>
        <w:t>Какие транзакции выполняются чаще</w:t>
      </w:r>
    </w:p>
    <w:p w14:paraId="435C5457" w14:textId="77777777" w:rsidR="00214F71" w:rsidRPr="005E31B8" w:rsidRDefault="00000000">
      <w:pPr>
        <w:spacing w:line="360" w:lineRule="auto"/>
        <w:ind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 w:rsidRPr="005E31B8">
        <w:rPr>
          <w:rFonts w:ascii="Times New Roman Regular" w:hAnsi="Times New Roman Regular" w:cs="Times New Roman Regular"/>
          <w:sz w:val="28"/>
          <w:szCs w:val="28"/>
          <w:lang w:val="ru-RU"/>
        </w:rPr>
        <w:t>Наиболее часто выполняются следующие операции:</w:t>
      </w:r>
    </w:p>
    <w:p w14:paraId="481C5C94" w14:textId="77777777" w:rsidR="00214F71" w:rsidRDefault="00000000">
      <w:pPr>
        <w:numPr>
          <w:ilvl w:val="0"/>
          <w:numId w:val="12"/>
        </w:numPr>
        <w:tabs>
          <w:tab w:val="clear" w:pos="420"/>
          <w:tab w:val="left" w:pos="98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</w:rPr>
      </w:pPr>
      <w:proofErr w:type="spellStart"/>
      <w:r>
        <w:rPr>
          <w:rFonts w:ascii="Times New Roman Regular" w:hAnsi="Times New Roman Regular" w:cs="Times New Roman Regular"/>
          <w:sz w:val="28"/>
          <w:szCs w:val="28"/>
        </w:rPr>
        <w:t>регистрация</w:t>
      </w:r>
      <w:proofErr w:type="spellEnd"/>
      <w:r>
        <w:rPr>
          <w:rFonts w:ascii="Times New Roman Regular" w:hAnsi="Times New Roman Regular" w:cs="Times New Roman Regular"/>
          <w:sz w:val="28"/>
          <w:szCs w:val="28"/>
        </w:rPr>
        <w:t xml:space="preserve"> и </w:t>
      </w:r>
      <w:proofErr w:type="spellStart"/>
      <w:r>
        <w:rPr>
          <w:rFonts w:ascii="Times New Roman Regular" w:hAnsi="Times New Roman Regular" w:cs="Times New Roman Regular"/>
          <w:sz w:val="28"/>
          <w:szCs w:val="28"/>
        </w:rPr>
        <w:t>поиск</w:t>
      </w:r>
      <w:proofErr w:type="spellEnd"/>
      <w:r>
        <w:rPr>
          <w:rFonts w:ascii="Times New Roman Regular" w:hAnsi="Times New Roman Regular" w:cs="Times New Roman Regular"/>
          <w:sz w:val="28"/>
          <w:szCs w:val="28"/>
        </w:rPr>
        <w:t xml:space="preserve"> </w:t>
      </w:r>
      <w:proofErr w:type="spellStart"/>
      <w:r>
        <w:rPr>
          <w:rFonts w:ascii="Times New Roman Regular" w:hAnsi="Times New Roman Regular" w:cs="Times New Roman Regular"/>
          <w:sz w:val="28"/>
          <w:szCs w:val="28"/>
        </w:rPr>
        <w:t>пользователей</w:t>
      </w:r>
      <w:proofErr w:type="spellEnd"/>
      <w:r>
        <w:rPr>
          <w:rFonts w:ascii="Times New Roman Regular" w:hAnsi="Times New Roman Regular" w:cs="Times New Roman Regular"/>
          <w:sz w:val="28"/>
          <w:szCs w:val="28"/>
        </w:rPr>
        <w:t xml:space="preserve">; </w:t>
      </w:r>
    </w:p>
    <w:p w14:paraId="031884D8" w14:textId="77777777" w:rsidR="00214F71" w:rsidRPr="005E31B8" w:rsidRDefault="00000000">
      <w:pPr>
        <w:numPr>
          <w:ilvl w:val="0"/>
          <w:numId w:val="12"/>
        </w:numPr>
        <w:tabs>
          <w:tab w:val="clear" w:pos="420"/>
          <w:tab w:val="left" w:pos="98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 w:rsidRPr="005E31B8">
        <w:rPr>
          <w:rFonts w:ascii="Times New Roman Regular" w:hAnsi="Times New Roman Regular" w:cs="Times New Roman Regular"/>
          <w:sz w:val="28"/>
          <w:szCs w:val="28"/>
          <w:lang w:val="ru-RU"/>
        </w:rPr>
        <w:t xml:space="preserve">получение списка политик и правил; </w:t>
      </w:r>
    </w:p>
    <w:p w14:paraId="5EACF53C" w14:textId="77777777" w:rsidR="00214F71" w:rsidRDefault="00000000">
      <w:pPr>
        <w:numPr>
          <w:ilvl w:val="0"/>
          <w:numId w:val="12"/>
        </w:numPr>
        <w:tabs>
          <w:tab w:val="clear" w:pos="420"/>
          <w:tab w:val="left" w:pos="98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</w:rPr>
      </w:pPr>
      <w:proofErr w:type="spellStart"/>
      <w:r>
        <w:rPr>
          <w:rFonts w:ascii="Times New Roman Regular" w:hAnsi="Times New Roman Regular" w:cs="Times New Roman Regular"/>
          <w:sz w:val="28"/>
          <w:szCs w:val="28"/>
        </w:rPr>
        <w:t>обработка</w:t>
      </w:r>
      <w:proofErr w:type="spellEnd"/>
      <w:r>
        <w:rPr>
          <w:rFonts w:ascii="Times New Roman Regular" w:hAnsi="Times New Roman Regular" w:cs="Times New Roman Regular"/>
          <w:sz w:val="28"/>
          <w:szCs w:val="28"/>
        </w:rPr>
        <w:t xml:space="preserve"> </w:t>
      </w:r>
      <w:proofErr w:type="spellStart"/>
      <w:r>
        <w:rPr>
          <w:rFonts w:ascii="Times New Roman Regular" w:hAnsi="Times New Roman Regular" w:cs="Times New Roman Regular"/>
          <w:sz w:val="28"/>
          <w:szCs w:val="28"/>
        </w:rPr>
        <w:t>пользовательских</w:t>
      </w:r>
      <w:proofErr w:type="spellEnd"/>
      <w:r>
        <w:rPr>
          <w:rFonts w:ascii="Times New Roman Regular" w:hAnsi="Times New Roman Regular" w:cs="Times New Roman Regular"/>
          <w:sz w:val="28"/>
          <w:szCs w:val="28"/>
        </w:rPr>
        <w:t xml:space="preserve"> </w:t>
      </w:r>
      <w:proofErr w:type="spellStart"/>
      <w:r>
        <w:rPr>
          <w:rFonts w:ascii="Times New Roman Regular" w:hAnsi="Times New Roman Regular" w:cs="Times New Roman Regular"/>
          <w:sz w:val="28"/>
          <w:szCs w:val="28"/>
        </w:rPr>
        <w:t>запросов</w:t>
      </w:r>
      <w:proofErr w:type="spellEnd"/>
      <w:r>
        <w:rPr>
          <w:rFonts w:ascii="Times New Roman Regular" w:hAnsi="Times New Roman Regular" w:cs="Times New Roman Regular"/>
          <w:sz w:val="28"/>
          <w:szCs w:val="28"/>
        </w:rPr>
        <w:t xml:space="preserve">; </w:t>
      </w:r>
    </w:p>
    <w:p w14:paraId="2C48E36E" w14:textId="77777777" w:rsidR="00214F71" w:rsidRPr="005E31B8" w:rsidRDefault="00000000">
      <w:pPr>
        <w:numPr>
          <w:ilvl w:val="0"/>
          <w:numId w:val="12"/>
        </w:numPr>
        <w:tabs>
          <w:tab w:val="clear" w:pos="420"/>
          <w:tab w:val="left" w:pos="98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 w:rsidRPr="005E31B8">
        <w:rPr>
          <w:rFonts w:ascii="Times New Roman Regular" w:hAnsi="Times New Roman Regular" w:cs="Times New Roman Regular"/>
          <w:sz w:val="28"/>
          <w:szCs w:val="28"/>
          <w:lang w:val="ru-RU"/>
        </w:rPr>
        <w:t xml:space="preserve">запись запросов в таблицу </w:t>
      </w:r>
      <w:r>
        <w:rPr>
          <w:rFonts w:ascii="Times New Roman Regular" w:hAnsi="Times New Roman Regular" w:cs="Times New Roman Regular"/>
          <w:sz w:val="28"/>
          <w:szCs w:val="28"/>
        </w:rPr>
        <w:t>requests</w:t>
      </w:r>
      <w:r w:rsidRPr="005E31B8">
        <w:rPr>
          <w:rFonts w:ascii="Times New Roman Regular" w:hAnsi="Times New Roman Regular" w:cs="Times New Roman Regular"/>
          <w:sz w:val="28"/>
          <w:szCs w:val="28"/>
          <w:lang w:val="ru-RU"/>
        </w:rPr>
        <w:t xml:space="preserve">; </w:t>
      </w:r>
    </w:p>
    <w:p w14:paraId="0349BB45" w14:textId="77777777" w:rsidR="00214F71" w:rsidRPr="005E31B8" w:rsidRDefault="00000000">
      <w:pPr>
        <w:numPr>
          <w:ilvl w:val="0"/>
          <w:numId w:val="12"/>
        </w:numPr>
        <w:tabs>
          <w:tab w:val="clear" w:pos="420"/>
          <w:tab w:val="left" w:pos="98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 w:rsidRPr="005E31B8">
        <w:rPr>
          <w:rFonts w:ascii="Times New Roman Regular" w:hAnsi="Times New Roman Regular" w:cs="Times New Roman Regular"/>
          <w:sz w:val="28"/>
          <w:szCs w:val="28"/>
          <w:lang w:val="ru-RU"/>
        </w:rPr>
        <w:t xml:space="preserve">запись результатов проверки в таблицу </w:t>
      </w:r>
      <w:r>
        <w:rPr>
          <w:rFonts w:ascii="Times New Roman Regular" w:hAnsi="Times New Roman Regular" w:cs="Times New Roman Regular"/>
          <w:sz w:val="28"/>
          <w:szCs w:val="28"/>
        </w:rPr>
        <w:t>decisions</w:t>
      </w:r>
      <w:r w:rsidRPr="005E31B8">
        <w:rPr>
          <w:rFonts w:ascii="Times New Roman Regular" w:hAnsi="Times New Roman Regular" w:cs="Times New Roman Regular"/>
          <w:sz w:val="28"/>
          <w:szCs w:val="28"/>
          <w:lang w:val="ru-RU"/>
        </w:rPr>
        <w:t xml:space="preserve">; </w:t>
      </w:r>
    </w:p>
    <w:p w14:paraId="3EA20468" w14:textId="77777777" w:rsidR="00214F71" w:rsidRDefault="00000000">
      <w:pPr>
        <w:numPr>
          <w:ilvl w:val="0"/>
          <w:numId w:val="12"/>
        </w:numPr>
        <w:tabs>
          <w:tab w:val="clear" w:pos="420"/>
          <w:tab w:val="left" w:pos="98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</w:rPr>
      </w:pPr>
      <w:proofErr w:type="spellStart"/>
      <w:r>
        <w:rPr>
          <w:rFonts w:ascii="Times New Roman Regular" w:hAnsi="Times New Roman Regular" w:cs="Times New Roman Regular"/>
          <w:sz w:val="28"/>
          <w:szCs w:val="28"/>
        </w:rPr>
        <w:t>просмотр</w:t>
      </w:r>
      <w:proofErr w:type="spellEnd"/>
      <w:r>
        <w:rPr>
          <w:rFonts w:ascii="Times New Roman Regular" w:hAnsi="Times New Roman Regular" w:cs="Times New Roman Regular"/>
          <w:sz w:val="28"/>
          <w:szCs w:val="28"/>
        </w:rPr>
        <w:t xml:space="preserve"> </w:t>
      </w:r>
      <w:proofErr w:type="spellStart"/>
      <w:r>
        <w:rPr>
          <w:rFonts w:ascii="Times New Roman Regular" w:hAnsi="Times New Roman Regular" w:cs="Times New Roman Regular"/>
          <w:sz w:val="28"/>
          <w:szCs w:val="28"/>
        </w:rPr>
        <w:t>журналов</w:t>
      </w:r>
      <w:proofErr w:type="spellEnd"/>
      <w:r>
        <w:rPr>
          <w:rFonts w:ascii="Times New Roman Regular" w:hAnsi="Times New Roman Regular" w:cs="Times New Roman Regular"/>
          <w:sz w:val="28"/>
          <w:szCs w:val="28"/>
        </w:rPr>
        <w:t xml:space="preserve"> </w:t>
      </w:r>
      <w:proofErr w:type="spellStart"/>
      <w:r>
        <w:rPr>
          <w:rFonts w:ascii="Times New Roman Regular" w:hAnsi="Times New Roman Regular" w:cs="Times New Roman Regular"/>
          <w:sz w:val="28"/>
          <w:szCs w:val="28"/>
        </w:rPr>
        <w:t>аудита</w:t>
      </w:r>
      <w:proofErr w:type="spellEnd"/>
      <w:r>
        <w:rPr>
          <w:rFonts w:ascii="Times New Roman Regular" w:hAnsi="Times New Roman Regular" w:cs="Times New Roman Regular"/>
          <w:sz w:val="28"/>
          <w:szCs w:val="28"/>
        </w:rPr>
        <w:t xml:space="preserve">. </w:t>
      </w:r>
    </w:p>
    <w:p w14:paraId="688FE86A" w14:textId="77777777" w:rsidR="00214F71" w:rsidRDefault="00000000">
      <w:pPr>
        <w:spacing w:line="360" w:lineRule="auto"/>
        <w:ind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 w:rsidRPr="005E31B8">
        <w:rPr>
          <w:rFonts w:ascii="Times New Roman Regular" w:hAnsi="Times New Roman Regular" w:cs="Times New Roman Regular"/>
          <w:sz w:val="28"/>
          <w:szCs w:val="28"/>
          <w:lang w:val="ru-RU"/>
        </w:rPr>
        <w:t xml:space="preserve">Наиболее интенсивными являются операции вставки записей в таблицы </w:t>
      </w:r>
      <w:r>
        <w:rPr>
          <w:rFonts w:ascii="Times New Roman Regular" w:hAnsi="Times New Roman Regular" w:cs="Times New Roman Regular"/>
          <w:sz w:val="28"/>
          <w:szCs w:val="28"/>
        </w:rPr>
        <w:t>requests</w:t>
      </w:r>
      <w:r w:rsidRPr="005E31B8">
        <w:rPr>
          <w:rFonts w:ascii="Times New Roman Regular" w:hAnsi="Times New Roman Regular" w:cs="Times New Roman Regular"/>
          <w:sz w:val="28"/>
          <w:szCs w:val="28"/>
          <w:lang w:val="ru-RU"/>
        </w:rPr>
        <w:t xml:space="preserve"> и </w:t>
      </w:r>
      <w:r>
        <w:rPr>
          <w:rFonts w:ascii="Times New Roman Regular" w:hAnsi="Times New Roman Regular" w:cs="Times New Roman Regular"/>
          <w:sz w:val="28"/>
          <w:szCs w:val="28"/>
        </w:rPr>
        <w:t>decisions</w:t>
      </w:r>
      <w:r w:rsidRPr="005E31B8">
        <w:rPr>
          <w:rFonts w:ascii="Times New Roman Regular" w:hAnsi="Times New Roman Regular" w:cs="Times New Roman Regular"/>
          <w:sz w:val="28"/>
          <w:szCs w:val="28"/>
          <w:lang w:val="ru-RU"/>
        </w:rPr>
        <w:t>, поскольку они выполняются при каждом обращении пользователя к системе.</w:t>
      </w:r>
    </w:p>
    <w:p w14:paraId="73D42B28" w14:textId="77777777" w:rsidR="00214F71" w:rsidRDefault="00000000">
      <w:pPr>
        <w:numPr>
          <w:ilvl w:val="2"/>
          <w:numId w:val="11"/>
        </w:numPr>
        <w:tabs>
          <w:tab w:val="clear" w:pos="1260"/>
          <w:tab w:val="left" w:pos="156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>
        <w:rPr>
          <w:rFonts w:ascii="Times New Roman Regular" w:hAnsi="Times New Roman Regular" w:cs="Times New Roman Regular"/>
          <w:sz w:val="28"/>
          <w:szCs w:val="28"/>
          <w:lang w:val="ru-RU"/>
        </w:rPr>
        <w:t>Имеются ли конфиденциальные данные</w:t>
      </w:r>
    </w:p>
    <w:p w14:paraId="2D889904" w14:textId="77777777" w:rsidR="00214F71" w:rsidRPr="005E31B8" w:rsidRDefault="00000000">
      <w:pPr>
        <w:spacing w:line="360" w:lineRule="auto"/>
        <w:ind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 w:rsidRPr="005E31B8">
        <w:rPr>
          <w:rFonts w:ascii="Times New Roman Regular" w:hAnsi="Times New Roman Regular" w:cs="Times New Roman Regular"/>
          <w:sz w:val="28"/>
          <w:szCs w:val="28"/>
          <w:lang w:val="ru-RU"/>
        </w:rPr>
        <w:t>Да, база данных содержит конфиденциальную информацию:</w:t>
      </w:r>
    </w:p>
    <w:p w14:paraId="6C62EF1D" w14:textId="77777777" w:rsidR="00214F71" w:rsidRPr="005E31B8" w:rsidRDefault="00000000">
      <w:pPr>
        <w:numPr>
          <w:ilvl w:val="0"/>
          <w:numId w:val="13"/>
        </w:numPr>
        <w:tabs>
          <w:tab w:val="clear" w:pos="420"/>
          <w:tab w:val="left" w:pos="98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 w:rsidRPr="005E31B8">
        <w:rPr>
          <w:rFonts w:ascii="Times New Roman Regular" w:hAnsi="Times New Roman Regular" w:cs="Times New Roman Regular"/>
          <w:sz w:val="28"/>
          <w:szCs w:val="28"/>
          <w:lang w:val="ru-RU"/>
        </w:rPr>
        <w:t>хэши паролей пользователей (</w:t>
      </w:r>
      <w:r>
        <w:rPr>
          <w:rFonts w:ascii="Times New Roman Regular" w:hAnsi="Times New Roman Regular" w:cs="Times New Roman Regular"/>
          <w:sz w:val="28"/>
          <w:szCs w:val="28"/>
        </w:rPr>
        <w:t>sys</w:t>
      </w:r>
      <w:r w:rsidRPr="005E31B8">
        <w:rPr>
          <w:rFonts w:ascii="Times New Roman Regular" w:hAnsi="Times New Roman Regular" w:cs="Times New Roman Regular"/>
          <w:sz w:val="28"/>
          <w:szCs w:val="28"/>
          <w:lang w:val="ru-RU"/>
        </w:rPr>
        <w:t>_</w:t>
      </w:r>
      <w:proofErr w:type="gramStart"/>
      <w:r>
        <w:rPr>
          <w:rFonts w:ascii="Times New Roman Regular" w:hAnsi="Times New Roman Regular" w:cs="Times New Roman Regular"/>
          <w:sz w:val="28"/>
          <w:szCs w:val="28"/>
        </w:rPr>
        <w:t>users</w:t>
      </w:r>
      <w:r w:rsidRPr="005E31B8">
        <w:rPr>
          <w:rFonts w:ascii="Times New Roman Regular" w:hAnsi="Times New Roman Regular" w:cs="Times New Roman Regular"/>
          <w:sz w:val="28"/>
          <w:szCs w:val="28"/>
          <w:lang w:val="ru-RU"/>
        </w:rPr>
        <w:t>.</w:t>
      </w:r>
      <w:r>
        <w:rPr>
          <w:rFonts w:ascii="Times New Roman Regular" w:hAnsi="Times New Roman Regular" w:cs="Times New Roman Regular"/>
          <w:sz w:val="28"/>
          <w:szCs w:val="28"/>
        </w:rPr>
        <w:t>password</w:t>
      </w:r>
      <w:proofErr w:type="gramEnd"/>
      <w:r w:rsidRPr="005E31B8">
        <w:rPr>
          <w:rFonts w:ascii="Times New Roman Regular" w:hAnsi="Times New Roman Regular" w:cs="Times New Roman Regular"/>
          <w:sz w:val="28"/>
          <w:szCs w:val="28"/>
          <w:lang w:val="ru-RU"/>
        </w:rPr>
        <w:t>_</w:t>
      </w:r>
      <w:r>
        <w:rPr>
          <w:rFonts w:ascii="Times New Roman Regular" w:hAnsi="Times New Roman Regular" w:cs="Times New Roman Regular"/>
          <w:sz w:val="28"/>
          <w:szCs w:val="28"/>
        </w:rPr>
        <w:t>hash</w:t>
      </w:r>
      <w:r w:rsidRPr="005E31B8">
        <w:rPr>
          <w:rFonts w:ascii="Times New Roman Regular" w:hAnsi="Times New Roman Regular" w:cs="Times New Roman Regular"/>
          <w:sz w:val="28"/>
          <w:szCs w:val="28"/>
          <w:lang w:val="ru-RU"/>
        </w:rPr>
        <w:t xml:space="preserve">); </w:t>
      </w:r>
    </w:p>
    <w:p w14:paraId="2A7C2260" w14:textId="77777777" w:rsidR="00214F71" w:rsidRDefault="00000000">
      <w:pPr>
        <w:numPr>
          <w:ilvl w:val="0"/>
          <w:numId w:val="13"/>
        </w:numPr>
        <w:tabs>
          <w:tab w:val="clear" w:pos="420"/>
          <w:tab w:val="left" w:pos="98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</w:rPr>
      </w:pPr>
      <w:r>
        <w:rPr>
          <w:rFonts w:ascii="Times New Roman Regular" w:hAnsi="Times New Roman Regular" w:cs="Times New Roman Regular"/>
          <w:sz w:val="28"/>
          <w:szCs w:val="28"/>
        </w:rPr>
        <w:t>refresh-</w:t>
      </w:r>
      <w:proofErr w:type="spellStart"/>
      <w:r>
        <w:rPr>
          <w:rFonts w:ascii="Times New Roman Regular" w:hAnsi="Times New Roman Regular" w:cs="Times New Roman Regular"/>
          <w:sz w:val="28"/>
          <w:szCs w:val="28"/>
        </w:rPr>
        <w:t>токены</w:t>
      </w:r>
      <w:proofErr w:type="spellEnd"/>
      <w:r>
        <w:rPr>
          <w:rFonts w:ascii="Times New Roman Regular" w:hAnsi="Times New Roman Regular" w:cs="Times New Roman Regular"/>
          <w:sz w:val="28"/>
          <w:szCs w:val="28"/>
        </w:rPr>
        <w:t xml:space="preserve"> (</w:t>
      </w:r>
      <w:proofErr w:type="spellStart"/>
      <w:r>
        <w:rPr>
          <w:rFonts w:ascii="Times New Roman Regular" w:hAnsi="Times New Roman Regular" w:cs="Times New Roman Regular"/>
          <w:sz w:val="28"/>
          <w:szCs w:val="28"/>
        </w:rPr>
        <w:t>refresh_</w:t>
      </w:r>
      <w:proofErr w:type="gramStart"/>
      <w:r>
        <w:rPr>
          <w:rFonts w:ascii="Times New Roman Regular" w:hAnsi="Times New Roman Regular" w:cs="Times New Roman Regular"/>
          <w:sz w:val="28"/>
          <w:szCs w:val="28"/>
        </w:rPr>
        <w:t>tokens.token</w:t>
      </w:r>
      <w:proofErr w:type="spellEnd"/>
      <w:proofErr w:type="gramEnd"/>
      <w:r>
        <w:rPr>
          <w:rFonts w:ascii="Times New Roman Regular" w:hAnsi="Times New Roman Regular" w:cs="Times New Roman Regular"/>
          <w:sz w:val="28"/>
          <w:szCs w:val="28"/>
        </w:rPr>
        <w:t xml:space="preserve">); </w:t>
      </w:r>
    </w:p>
    <w:p w14:paraId="773F73A5" w14:textId="77777777" w:rsidR="00214F71" w:rsidRPr="005E31B8" w:rsidRDefault="00000000">
      <w:pPr>
        <w:numPr>
          <w:ilvl w:val="0"/>
          <w:numId w:val="13"/>
        </w:numPr>
        <w:tabs>
          <w:tab w:val="clear" w:pos="420"/>
          <w:tab w:val="left" w:pos="98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 w:rsidRPr="005E31B8">
        <w:rPr>
          <w:rFonts w:ascii="Times New Roman Regular" w:hAnsi="Times New Roman Regular" w:cs="Times New Roman Regular"/>
          <w:sz w:val="28"/>
          <w:szCs w:val="28"/>
          <w:lang w:val="ru-RU"/>
        </w:rPr>
        <w:t xml:space="preserve">данные о правилах и политиках доступа; </w:t>
      </w:r>
    </w:p>
    <w:p w14:paraId="584478AD" w14:textId="77777777" w:rsidR="00214F71" w:rsidRPr="005E31B8" w:rsidRDefault="00000000">
      <w:pPr>
        <w:numPr>
          <w:ilvl w:val="0"/>
          <w:numId w:val="13"/>
        </w:numPr>
        <w:tabs>
          <w:tab w:val="clear" w:pos="420"/>
          <w:tab w:val="left" w:pos="98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 w:rsidRPr="005E31B8">
        <w:rPr>
          <w:rFonts w:ascii="Times New Roman Regular" w:hAnsi="Times New Roman Regular" w:cs="Times New Roman Regular"/>
          <w:sz w:val="28"/>
          <w:szCs w:val="28"/>
          <w:lang w:val="ru-RU"/>
        </w:rPr>
        <w:t xml:space="preserve">журналы запросов и решений системы. </w:t>
      </w:r>
    </w:p>
    <w:p w14:paraId="55D668E0" w14:textId="77777777" w:rsidR="00214F71" w:rsidRDefault="00000000">
      <w:pPr>
        <w:spacing w:line="360" w:lineRule="auto"/>
        <w:ind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 w:rsidRPr="005E31B8">
        <w:rPr>
          <w:rFonts w:ascii="Times New Roman Regular" w:hAnsi="Times New Roman Regular" w:cs="Times New Roman Regular"/>
          <w:sz w:val="28"/>
          <w:szCs w:val="28"/>
          <w:lang w:val="ru-RU"/>
        </w:rPr>
        <w:t>Доступ к указанным данным должен быть ограничен в соответствии с правами пользователей.</w:t>
      </w:r>
    </w:p>
    <w:p w14:paraId="1D824606" w14:textId="77777777" w:rsidR="00214F71" w:rsidRDefault="00000000">
      <w:pPr>
        <w:numPr>
          <w:ilvl w:val="2"/>
          <w:numId w:val="11"/>
        </w:numPr>
        <w:tabs>
          <w:tab w:val="clear" w:pos="1260"/>
          <w:tab w:val="left" w:pos="156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>
        <w:rPr>
          <w:rFonts w:ascii="Times New Roman Regular" w:hAnsi="Times New Roman Regular" w:cs="Times New Roman Regular"/>
          <w:sz w:val="28"/>
          <w:szCs w:val="28"/>
          <w:lang w:val="ru-RU"/>
        </w:rPr>
        <w:t>За какой период хранить данные (прошедший период)</w:t>
      </w:r>
    </w:p>
    <w:p w14:paraId="29C51631" w14:textId="77777777" w:rsidR="00214F71" w:rsidRPr="005E31B8" w:rsidRDefault="00000000">
      <w:pPr>
        <w:spacing w:line="360" w:lineRule="auto"/>
        <w:ind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 w:rsidRPr="005E31B8">
        <w:rPr>
          <w:rFonts w:ascii="Times New Roman Regular" w:hAnsi="Times New Roman Regular" w:cs="Times New Roman Regular"/>
          <w:sz w:val="28"/>
          <w:szCs w:val="28"/>
          <w:lang w:val="ru-RU"/>
        </w:rPr>
        <w:t>Оперативные журналы (</w:t>
      </w:r>
      <w:r>
        <w:rPr>
          <w:rFonts w:ascii="Times New Roman Regular" w:hAnsi="Times New Roman Regular" w:cs="Times New Roman Regular"/>
          <w:sz w:val="28"/>
          <w:szCs w:val="28"/>
        </w:rPr>
        <w:t>requests</w:t>
      </w:r>
      <w:r w:rsidRPr="005E31B8">
        <w:rPr>
          <w:rFonts w:ascii="Times New Roman Regular" w:hAnsi="Times New Roman Regular" w:cs="Times New Roman Regular"/>
          <w:sz w:val="28"/>
          <w:szCs w:val="28"/>
          <w:lang w:val="ru-RU"/>
        </w:rPr>
        <w:t xml:space="preserve">, </w:t>
      </w:r>
      <w:r>
        <w:rPr>
          <w:rFonts w:ascii="Times New Roman Regular" w:hAnsi="Times New Roman Regular" w:cs="Times New Roman Regular"/>
          <w:sz w:val="28"/>
          <w:szCs w:val="28"/>
        </w:rPr>
        <w:t>decisions</w:t>
      </w:r>
      <w:r w:rsidRPr="005E31B8">
        <w:rPr>
          <w:rFonts w:ascii="Times New Roman Regular" w:hAnsi="Times New Roman Regular" w:cs="Times New Roman Regular"/>
          <w:sz w:val="28"/>
          <w:szCs w:val="28"/>
          <w:lang w:val="ru-RU"/>
        </w:rPr>
        <w:t>) рекомендуется хранить не менее 6 месяцев для проведения анализа и аудита. При необходимости наиболее старые записи могут архивироваться или удаляться.</w:t>
      </w:r>
    </w:p>
    <w:p w14:paraId="08F1309E" w14:textId="77777777" w:rsidR="00214F71" w:rsidRDefault="00000000">
      <w:pPr>
        <w:spacing w:line="360" w:lineRule="auto"/>
        <w:ind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 w:rsidRPr="005E31B8">
        <w:rPr>
          <w:rFonts w:ascii="Times New Roman Regular" w:hAnsi="Times New Roman Regular" w:cs="Times New Roman Regular"/>
          <w:sz w:val="28"/>
          <w:szCs w:val="28"/>
          <w:lang w:val="ru-RU"/>
        </w:rPr>
        <w:t>Справочные данные (пользователи, политики, правила, сервисы) хранятся бессрочно.</w:t>
      </w:r>
    </w:p>
    <w:p w14:paraId="27E2D692" w14:textId="77777777" w:rsidR="00214F71" w:rsidRDefault="00000000">
      <w:pPr>
        <w:numPr>
          <w:ilvl w:val="2"/>
          <w:numId w:val="11"/>
        </w:numPr>
        <w:tabs>
          <w:tab w:val="clear" w:pos="1260"/>
          <w:tab w:val="left" w:pos="156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>
        <w:rPr>
          <w:rFonts w:ascii="Times New Roman Regular" w:hAnsi="Times New Roman Regular" w:cs="Times New Roman Regular"/>
          <w:sz w:val="28"/>
          <w:szCs w:val="28"/>
          <w:lang w:val="ru-RU"/>
        </w:rPr>
        <w:t>Требования к сети и совместному доступу</w:t>
      </w:r>
    </w:p>
    <w:p w14:paraId="444E6938" w14:textId="77777777" w:rsidR="00214F71" w:rsidRPr="005E31B8" w:rsidRDefault="00000000">
      <w:pPr>
        <w:spacing w:line="360" w:lineRule="auto"/>
        <w:ind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 w:rsidRPr="005E31B8">
        <w:rPr>
          <w:rFonts w:ascii="Times New Roman Regular" w:hAnsi="Times New Roman Regular" w:cs="Times New Roman Regular"/>
          <w:sz w:val="28"/>
          <w:szCs w:val="28"/>
          <w:lang w:val="ru-RU"/>
        </w:rPr>
        <w:lastRenderedPageBreak/>
        <w:t>Система предполагает многопользовательский доступ по локальной сети или через защищённое сетевое соединение. Одновременно могут работать несколько администраторов и прикладных процессов.</w:t>
      </w:r>
    </w:p>
    <w:p w14:paraId="0F275C71" w14:textId="77777777" w:rsidR="00214F71" w:rsidRDefault="00000000">
      <w:pPr>
        <w:spacing w:line="360" w:lineRule="auto"/>
        <w:ind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 w:rsidRPr="005E31B8">
        <w:rPr>
          <w:rFonts w:ascii="Times New Roman Regular" w:hAnsi="Times New Roman Regular" w:cs="Times New Roman Regular"/>
          <w:sz w:val="28"/>
          <w:szCs w:val="28"/>
          <w:lang w:val="ru-RU"/>
        </w:rPr>
        <w:t xml:space="preserve">Передача данных между приложением и сервером базы данных может выполняться по </w:t>
      </w:r>
      <w:r>
        <w:rPr>
          <w:rFonts w:ascii="Times New Roman Regular" w:hAnsi="Times New Roman Regular" w:cs="Times New Roman Regular"/>
          <w:sz w:val="28"/>
          <w:szCs w:val="28"/>
        </w:rPr>
        <w:t>SSL</w:t>
      </w:r>
      <w:r w:rsidRPr="005E31B8">
        <w:rPr>
          <w:rFonts w:ascii="Times New Roman Regular" w:hAnsi="Times New Roman Regular" w:cs="Times New Roman Regular"/>
          <w:sz w:val="28"/>
          <w:szCs w:val="28"/>
          <w:lang w:val="ru-RU"/>
        </w:rPr>
        <w:t>/</w:t>
      </w:r>
      <w:r>
        <w:rPr>
          <w:rFonts w:ascii="Times New Roman Regular" w:hAnsi="Times New Roman Regular" w:cs="Times New Roman Regular"/>
          <w:sz w:val="28"/>
          <w:szCs w:val="28"/>
        </w:rPr>
        <w:t>TLS</w:t>
      </w:r>
      <w:r w:rsidRPr="005E31B8">
        <w:rPr>
          <w:rFonts w:ascii="Times New Roman Regular" w:hAnsi="Times New Roman Regular" w:cs="Times New Roman Regular"/>
          <w:sz w:val="28"/>
          <w:szCs w:val="28"/>
          <w:lang w:val="ru-RU"/>
        </w:rPr>
        <w:t>.</w:t>
      </w:r>
    </w:p>
    <w:p w14:paraId="74121F62" w14:textId="77777777" w:rsidR="00214F71" w:rsidRDefault="00000000">
      <w:pPr>
        <w:numPr>
          <w:ilvl w:val="2"/>
          <w:numId w:val="11"/>
        </w:numPr>
        <w:tabs>
          <w:tab w:val="clear" w:pos="1260"/>
          <w:tab w:val="left" w:pos="156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>
        <w:rPr>
          <w:rFonts w:ascii="Times New Roman Regular" w:hAnsi="Times New Roman Regular" w:cs="Times New Roman Regular"/>
          <w:sz w:val="28"/>
          <w:szCs w:val="28"/>
          <w:lang w:val="ru-RU"/>
        </w:rPr>
        <w:t>Какой тип защиты от аварийных ситуаций или потерь</w:t>
      </w:r>
    </w:p>
    <w:p w14:paraId="764AE59D" w14:textId="77777777" w:rsidR="00214F71" w:rsidRPr="005E31B8" w:rsidRDefault="00000000">
      <w:pPr>
        <w:spacing w:line="360" w:lineRule="auto"/>
        <w:ind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 w:rsidRPr="005E31B8">
        <w:rPr>
          <w:rFonts w:ascii="Times New Roman Regular" w:hAnsi="Times New Roman Regular" w:cs="Times New Roman Regular"/>
          <w:sz w:val="28"/>
          <w:szCs w:val="28"/>
          <w:lang w:val="ru-RU"/>
        </w:rPr>
        <w:t>Для защиты от потери данных используются:</w:t>
      </w:r>
    </w:p>
    <w:p w14:paraId="3257B158" w14:textId="77777777" w:rsidR="00214F71" w:rsidRDefault="00000000">
      <w:pPr>
        <w:numPr>
          <w:ilvl w:val="0"/>
          <w:numId w:val="14"/>
        </w:numPr>
        <w:tabs>
          <w:tab w:val="clear" w:pos="420"/>
          <w:tab w:val="left" w:pos="112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</w:rPr>
      </w:pPr>
      <w:proofErr w:type="spellStart"/>
      <w:r>
        <w:rPr>
          <w:rFonts w:ascii="Times New Roman Regular" w:hAnsi="Times New Roman Regular" w:cs="Times New Roman Regular"/>
          <w:sz w:val="28"/>
          <w:szCs w:val="28"/>
        </w:rPr>
        <w:t>регулярное</w:t>
      </w:r>
      <w:proofErr w:type="spellEnd"/>
      <w:r>
        <w:rPr>
          <w:rFonts w:ascii="Times New Roman Regular" w:hAnsi="Times New Roman Regular" w:cs="Times New Roman Regular"/>
          <w:sz w:val="28"/>
          <w:szCs w:val="28"/>
        </w:rPr>
        <w:t xml:space="preserve"> </w:t>
      </w:r>
      <w:proofErr w:type="spellStart"/>
      <w:r>
        <w:rPr>
          <w:rFonts w:ascii="Times New Roman Regular" w:hAnsi="Times New Roman Regular" w:cs="Times New Roman Regular"/>
          <w:sz w:val="28"/>
          <w:szCs w:val="28"/>
        </w:rPr>
        <w:t>резервное</w:t>
      </w:r>
      <w:proofErr w:type="spellEnd"/>
      <w:r>
        <w:rPr>
          <w:rFonts w:ascii="Times New Roman Regular" w:hAnsi="Times New Roman Regular" w:cs="Times New Roman Regular"/>
          <w:sz w:val="28"/>
          <w:szCs w:val="28"/>
        </w:rPr>
        <w:t xml:space="preserve"> </w:t>
      </w:r>
      <w:proofErr w:type="spellStart"/>
      <w:r>
        <w:rPr>
          <w:rFonts w:ascii="Times New Roman Regular" w:hAnsi="Times New Roman Regular" w:cs="Times New Roman Regular"/>
          <w:sz w:val="28"/>
          <w:szCs w:val="28"/>
        </w:rPr>
        <w:t>копирование</w:t>
      </w:r>
      <w:proofErr w:type="spellEnd"/>
      <w:r>
        <w:rPr>
          <w:rFonts w:ascii="Times New Roman Regular" w:hAnsi="Times New Roman Regular" w:cs="Times New Roman Regular"/>
          <w:sz w:val="28"/>
          <w:szCs w:val="28"/>
        </w:rPr>
        <w:t xml:space="preserve">; </w:t>
      </w:r>
    </w:p>
    <w:p w14:paraId="693B59CD" w14:textId="77777777" w:rsidR="00214F71" w:rsidRDefault="00000000">
      <w:pPr>
        <w:numPr>
          <w:ilvl w:val="0"/>
          <w:numId w:val="14"/>
        </w:numPr>
        <w:tabs>
          <w:tab w:val="clear" w:pos="420"/>
          <w:tab w:val="left" w:pos="112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</w:rPr>
      </w:pPr>
      <w:proofErr w:type="spellStart"/>
      <w:r>
        <w:rPr>
          <w:rFonts w:ascii="Times New Roman Regular" w:hAnsi="Times New Roman Regular" w:cs="Times New Roman Regular"/>
          <w:sz w:val="28"/>
          <w:szCs w:val="28"/>
        </w:rPr>
        <w:t>транзакционный</w:t>
      </w:r>
      <w:proofErr w:type="spellEnd"/>
      <w:r>
        <w:rPr>
          <w:rFonts w:ascii="Times New Roman Regular" w:hAnsi="Times New Roman Regular" w:cs="Times New Roman Regular"/>
          <w:sz w:val="28"/>
          <w:szCs w:val="28"/>
        </w:rPr>
        <w:t xml:space="preserve"> </w:t>
      </w:r>
      <w:proofErr w:type="spellStart"/>
      <w:r>
        <w:rPr>
          <w:rFonts w:ascii="Times New Roman Regular" w:hAnsi="Times New Roman Regular" w:cs="Times New Roman Regular"/>
          <w:sz w:val="28"/>
          <w:szCs w:val="28"/>
        </w:rPr>
        <w:t>механизм</w:t>
      </w:r>
      <w:proofErr w:type="spellEnd"/>
      <w:r>
        <w:rPr>
          <w:rFonts w:ascii="Times New Roman Regular" w:hAnsi="Times New Roman Regular" w:cs="Times New Roman Regular"/>
          <w:sz w:val="28"/>
          <w:szCs w:val="28"/>
        </w:rPr>
        <w:t xml:space="preserve"> PostgreSQL; </w:t>
      </w:r>
    </w:p>
    <w:p w14:paraId="24F10FB3" w14:textId="77777777" w:rsidR="00214F71" w:rsidRDefault="00000000">
      <w:pPr>
        <w:numPr>
          <w:ilvl w:val="0"/>
          <w:numId w:val="14"/>
        </w:numPr>
        <w:tabs>
          <w:tab w:val="clear" w:pos="420"/>
          <w:tab w:val="left" w:pos="112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</w:rPr>
      </w:pPr>
      <w:proofErr w:type="spellStart"/>
      <w:r>
        <w:rPr>
          <w:rFonts w:ascii="Times New Roman Regular" w:hAnsi="Times New Roman Regular" w:cs="Times New Roman Regular"/>
          <w:sz w:val="28"/>
          <w:szCs w:val="28"/>
        </w:rPr>
        <w:t>ограничения</w:t>
      </w:r>
      <w:proofErr w:type="spellEnd"/>
      <w:r>
        <w:rPr>
          <w:rFonts w:ascii="Times New Roman Regular" w:hAnsi="Times New Roman Regular" w:cs="Times New Roman Regular"/>
          <w:sz w:val="28"/>
          <w:szCs w:val="28"/>
        </w:rPr>
        <w:t xml:space="preserve"> </w:t>
      </w:r>
      <w:proofErr w:type="spellStart"/>
      <w:r>
        <w:rPr>
          <w:rFonts w:ascii="Times New Roman Regular" w:hAnsi="Times New Roman Regular" w:cs="Times New Roman Regular"/>
          <w:sz w:val="28"/>
          <w:szCs w:val="28"/>
        </w:rPr>
        <w:t>целостности</w:t>
      </w:r>
      <w:proofErr w:type="spellEnd"/>
      <w:r>
        <w:rPr>
          <w:rFonts w:ascii="Times New Roman Regular" w:hAnsi="Times New Roman Regular" w:cs="Times New Roman Regular"/>
          <w:sz w:val="28"/>
          <w:szCs w:val="28"/>
        </w:rPr>
        <w:t xml:space="preserve">; </w:t>
      </w:r>
    </w:p>
    <w:p w14:paraId="4EF41407" w14:textId="77777777" w:rsidR="00214F71" w:rsidRDefault="00000000">
      <w:pPr>
        <w:numPr>
          <w:ilvl w:val="0"/>
          <w:numId w:val="14"/>
        </w:numPr>
        <w:tabs>
          <w:tab w:val="clear" w:pos="420"/>
          <w:tab w:val="left" w:pos="112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 w:rsidRPr="005E31B8">
        <w:rPr>
          <w:rFonts w:ascii="Times New Roman Regular" w:hAnsi="Times New Roman Regular" w:cs="Times New Roman Regular"/>
          <w:sz w:val="28"/>
          <w:szCs w:val="28"/>
          <w:lang w:val="ru-RU"/>
        </w:rPr>
        <w:t xml:space="preserve">возможность восстановления из резервных копий. </w:t>
      </w:r>
    </w:p>
    <w:p w14:paraId="04B12DC2" w14:textId="77777777" w:rsidR="00214F71" w:rsidRDefault="00000000">
      <w:pPr>
        <w:numPr>
          <w:ilvl w:val="1"/>
          <w:numId w:val="11"/>
        </w:numPr>
        <w:spacing w:before="480" w:after="480" w:line="360" w:lineRule="auto"/>
        <w:ind w:left="0" w:firstLine="697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>
        <w:rPr>
          <w:rFonts w:ascii="Times New Roman Regular" w:hAnsi="Times New Roman Regular" w:cs="Times New Roman Regular"/>
          <w:sz w:val="28"/>
          <w:szCs w:val="28"/>
          <w:lang w:val="ru-RU"/>
        </w:rPr>
        <w:t>Опишите системную спецификацию для приложения базы данных</w:t>
      </w:r>
    </w:p>
    <w:p w14:paraId="1C351D75" w14:textId="77777777" w:rsidR="00214F71" w:rsidRDefault="00000000">
      <w:pPr>
        <w:numPr>
          <w:ilvl w:val="2"/>
          <w:numId w:val="11"/>
        </w:numPr>
        <w:tabs>
          <w:tab w:val="clear" w:pos="1260"/>
          <w:tab w:val="left" w:pos="156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>
        <w:rPr>
          <w:rFonts w:ascii="Times New Roman Regular" w:hAnsi="Times New Roman Regular" w:cs="Times New Roman Regular"/>
          <w:sz w:val="28"/>
          <w:szCs w:val="28"/>
          <w:lang w:val="ru-RU"/>
        </w:rPr>
        <w:t>Начальный размер базы данных</w:t>
      </w:r>
    </w:p>
    <w:p w14:paraId="3CB7CAE6" w14:textId="77777777" w:rsidR="00214F71" w:rsidRDefault="00000000">
      <w:pPr>
        <w:pStyle w:val="aff2"/>
        <w:spacing w:beforeAutospacing="0" w:afterAutospacing="0" w:line="360" w:lineRule="auto"/>
        <w:ind w:firstLine="697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 w:rsidRPr="005E31B8">
        <w:rPr>
          <w:sz w:val="28"/>
          <w:szCs w:val="28"/>
          <w:lang w:val="ru-RU"/>
        </w:rPr>
        <w:t xml:space="preserve">На начальном этапе база данных содержит ограниченное количество справочных данных и журналов. </w:t>
      </w:r>
      <w:proofErr w:type="spellStart"/>
      <w:r>
        <w:rPr>
          <w:sz w:val="28"/>
          <w:szCs w:val="28"/>
        </w:rPr>
        <w:t>Ориентировочный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размер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составляет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от</w:t>
      </w:r>
      <w:proofErr w:type="spellEnd"/>
      <w:r>
        <w:rPr>
          <w:sz w:val="28"/>
          <w:szCs w:val="28"/>
        </w:rPr>
        <w:t xml:space="preserve"> 10 </w:t>
      </w:r>
      <w:proofErr w:type="spellStart"/>
      <w:r>
        <w:rPr>
          <w:sz w:val="28"/>
          <w:szCs w:val="28"/>
        </w:rPr>
        <w:t>до</w:t>
      </w:r>
      <w:proofErr w:type="spellEnd"/>
      <w:r>
        <w:rPr>
          <w:sz w:val="28"/>
          <w:szCs w:val="28"/>
        </w:rPr>
        <w:t xml:space="preserve"> 50 МБ.</w:t>
      </w:r>
    </w:p>
    <w:p w14:paraId="71EFB8A3" w14:textId="77777777" w:rsidR="00214F71" w:rsidRDefault="00000000">
      <w:pPr>
        <w:numPr>
          <w:ilvl w:val="2"/>
          <w:numId w:val="11"/>
        </w:numPr>
        <w:tabs>
          <w:tab w:val="clear" w:pos="1260"/>
          <w:tab w:val="left" w:pos="156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>
        <w:rPr>
          <w:rFonts w:ascii="Times New Roman Regular" w:hAnsi="Times New Roman Regular" w:cs="Times New Roman Regular"/>
          <w:sz w:val="28"/>
          <w:szCs w:val="28"/>
          <w:lang w:val="ru-RU"/>
        </w:rPr>
        <w:t>Темп роста</w:t>
      </w:r>
    </w:p>
    <w:p w14:paraId="148B3250" w14:textId="77777777" w:rsidR="00214F71" w:rsidRDefault="00000000">
      <w:pPr>
        <w:spacing w:line="360" w:lineRule="auto"/>
        <w:ind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 w:rsidRPr="005E31B8">
        <w:rPr>
          <w:rFonts w:ascii="Times New Roman Regular" w:eastAsia="SimSun" w:hAnsi="Times New Roman Regular" w:cs="Times New Roman Regular"/>
          <w:sz w:val="28"/>
          <w:szCs w:val="28"/>
          <w:lang w:val="ru-RU" w:bidi="ar"/>
        </w:rPr>
        <w:t xml:space="preserve">Основной рост обеспечивается таблицами </w:t>
      </w:r>
      <w:r>
        <w:rPr>
          <w:rStyle w:val="HTML2"/>
          <w:rFonts w:ascii="Times New Roman Regular" w:eastAsia="SimSun" w:hAnsi="Times New Roman Regular" w:cs="Times New Roman Regular"/>
          <w:sz w:val="28"/>
          <w:szCs w:val="28"/>
          <w:lang w:bidi="ar"/>
        </w:rPr>
        <w:t>requests</w:t>
      </w:r>
      <w:r w:rsidRPr="005E31B8">
        <w:rPr>
          <w:rFonts w:ascii="Times New Roman Regular" w:eastAsia="SimSun" w:hAnsi="Times New Roman Regular" w:cs="Times New Roman Regular"/>
          <w:sz w:val="28"/>
          <w:szCs w:val="28"/>
          <w:lang w:val="ru-RU" w:bidi="ar"/>
        </w:rPr>
        <w:t xml:space="preserve"> и </w:t>
      </w:r>
      <w:r>
        <w:rPr>
          <w:rStyle w:val="HTML2"/>
          <w:rFonts w:ascii="Times New Roman Regular" w:eastAsia="SimSun" w:hAnsi="Times New Roman Regular" w:cs="Times New Roman Regular"/>
          <w:sz w:val="28"/>
          <w:szCs w:val="28"/>
          <w:lang w:bidi="ar"/>
        </w:rPr>
        <w:t>decisions</w:t>
      </w:r>
      <w:r w:rsidRPr="005E31B8">
        <w:rPr>
          <w:rFonts w:ascii="Times New Roman Regular" w:eastAsia="SimSun" w:hAnsi="Times New Roman Regular" w:cs="Times New Roman Regular"/>
          <w:sz w:val="28"/>
          <w:szCs w:val="28"/>
          <w:lang w:val="ru-RU" w:bidi="ar"/>
        </w:rPr>
        <w:t>. При интенсивной эксплуатации база данных может увеличиваться на несколько тысяч записей в сутки, что соответствует приросту в десятки мегабайт в месяц.</w:t>
      </w:r>
    </w:p>
    <w:p w14:paraId="3B15EC86" w14:textId="77777777" w:rsidR="00214F71" w:rsidRDefault="00000000">
      <w:pPr>
        <w:numPr>
          <w:ilvl w:val="2"/>
          <w:numId w:val="11"/>
        </w:numPr>
        <w:tabs>
          <w:tab w:val="clear" w:pos="1260"/>
          <w:tab w:val="left" w:pos="156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>
        <w:rPr>
          <w:rFonts w:ascii="Times New Roman Regular" w:hAnsi="Times New Roman Regular" w:cs="Times New Roman Regular"/>
          <w:sz w:val="28"/>
          <w:szCs w:val="28"/>
          <w:lang w:val="ru-RU"/>
        </w:rPr>
        <w:t>Типы информационного поиска и частота их использования</w:t>
      </w:r>
    </w:p>
    <w:p w14:paraId="531F92C4" w14:textId="77777777" w:rsidR="00214F71" w:rsidRDefault="00000000">
      <w:pPr>
        <w:spacing w:line="360" w:lineRule="auto"/>
        <w:ind w:firstLine="700"/>
        <w:jc w:val="both"/>
        <w:rPr>
          <w:rFonts w:ascii="Times New Roman Regular" w:hAnsi="Times New Roman Regular" w:cs="Times New Roman Regular"/>
          <w:sz w:val="28"/>
          <w:szCs w:val="28"/>
        </w:rPr>
      </w:pPr>
      <w:proofErr w:type="spellStart"/>
      <w:r>
        <w:rPr>
          <w:rFonts w:ascii="Times New Roman Regular" w:hAnsi="Times New Roman Regular" w:cs="Times New Roman Regular"/>
          <w:sz w:val="28"/>
          <w:szCs w:val="28"/>
        </w:rPr>
        <w:t>Основные</w:t>
      </w:r>
      <w:proofErr w:type="spellEnd"/>
      <w:r>
        <w:rPr>
          <w:rFonts w:ascii="Times New Roman Regular" w:hAnsi="Times New Roman Regular" w:cs="Times New Roman Regular"/>
          <w:sz w:val="28"/>
          <w:szCs w:val="28"/>
        </w:rPr>
        <w:t xml:space="preserve"> </w:t>
      </w:r>
      <w:proofErr w:type="spellStart"/>
      <w:r>
        <w:rPr>
          <w:rFonts w:ascii="Times New Roman Regular" w:hAnsi="Times New Roman Regular" w:cs="Times New Roman Regular"/>
          <w:sz w:val="28"/>
          <w:szCs w:val="28"/>
        </w:rPr>
        <w:t>типы</w:t>
      </w:r>
      <w:proofErr w:type="spellEnd"/>
      <w:r>
        <w:rPr>
          <w:rFonts w:ascii="Times New Roman Regular" w:hAnsi="Times New Roman Regular" w:cs="Times New Roman Regular"/>
          <w:sz w:val="28"/>
          <w:szCs w:val="28"/>
        </w:rPr>
        <w:t xml:space="preserve"> </w:t>
      </w:r>
      <w:proofErr w:type="spellStart"/>
      <w:r>
        <w:rPr>
          <w:rFonts w:ascii="Times New Roman Regular" w:hAnsi="Times New Roman Regular" w:cs="Times New Roman Regular"/>
          <w:sz w:val="28"/>
          <w:szCs w:val="28"/>
        </w:rPr>
        <w:t>поиска</w:t>
      </w:r>
      <w:proofErr w:type="spellEnd"/>
      <w:r>
        <w:rPr>
          <w:rFonts w:ascii="Times New Roman Regular" w:hAnsi="Times New Roman Regular" w:cs="Times New Roman Regular"/>
          <w:sz w:val="28"/>
          <w:szCs w:val="28"/>
        </w:rPr>
        <w:t>:</w:t>
      </w:r>
    </w:p>
    <w:p w14:paraId="7D4E4AFB" w14:textId="77777777" w:rsidR="00214F71" w:rsidRDefault="00000000">
      <w:pPr>
        <w:numPr>
          <w:ilvl w:val="0"/>
          <w:numId w:val="15"/>
        </w:numPr>
        <w:tabs>
          <w:tab w:val="clear" w:pos="420"/>
          <w:tab w:val="left" w:pos="112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</w:rPr>
      </w:pPr>
      <w:proofErr w:type="spellStart"/>
      <w:r>
        <w:rPr>
          <w:rFonts w:ascii="Times New Roman Regular" w:hAnsi="Times New Roman Regular" w:cs="Times New Roman Regular"/>
          <w:sz w:val="28"/>
          <w:szCs w:val="28"/>
        </w:rPr>
        <w:t>поиск</w:t>
      </w:r>
      <w:proofErr w:type="spellEnd"/>
      <w:r>
        <w:rPr>
          <w:rFonts w:ascii="Times New Roman Regular" w:hAnsi="Times New Roman Regular" w:cs="Times New Roman Regular"/>
          <w:sz w:val="28"/>
          <w:szCs w:val="28"/>
        </w:rPr>
        <w:t xml:space="preserve"> </w:t>
      </w:r>
      <w:proofErr w:type="spellStart"/>
      <w:r>
        <w:rPr>
          <w:rFonts w:ascii="Times New Roman Regular" w:hAnsi="Times New Roman Regular" w:cs="Times New Roman Regular"/>
          <w:sz w:val="28"/>
          <w:szCs w:val="28"/>
        </w:rPr>
        <w:t>пользователей</w:t>
      </w:r>
      <w:proofErr w:type="spellEnd"/>
      <w:r>
        <w:rPr>
          <w:rFonts w:ascii="Times New Roman Regular" w:hAnsi="Times New Roman Regular" w:cs="Times New Roman Regular"/>
          <w:sz w:val="28"/>
          <w:szCs w:val="28"/>
        </w:rPr>
        <w:t xml:space="preserve"> </w:t>
      </w:r>
      <w:proofErr w:type="spellStart"/>
      <w:r>
        <w:rPr>
          <w:rFonts w:ascii="Times New Roman Regular" w:hAnsi="Times New Roman Regular" w:cs="Times New Roman Regular"/>
          <w:sz w:val="28"/>
          <w:szCs w:val="28"/>
        </w:rPr>
        <w:t>по</w:t>
      </w:r>
      <w:proofErr w:type="spellEnd"/>
      <w:r>
        <w:rPr>
          <w:rFonts w:ascii="Times New Roman Regular" w:hAnsi="Times New Roman Regular" w:cs="Times New Roman Regular"/>
          <w:sz w:val="28"/>
          <w:szCs w:val="28"/>
        </w:rPr>
        <w:t xml:space="preserve"> </w:t>
      </w:r>
      <w:proofErr w:type="spellStart"/>
      <w:r>
        <w:rPr>
          <w:rFonts w:ascii="Times New Roman Regular" w:hAnsi="Times New Roman Regular" w:cs="Times New Roman Regular"/>
          <w:sz w:val="28"/>
          <w:szCs w:val="28"/>
        </w:rPr>
        <w:t>имени</w:t>
      </w:r>
      <w:proofErr w:type="spellEnd"/>
      <w:r>
        <w:rPr>
          <w:rFonts w:ascii="Times New Roman Regular" w:hAnsi="Times New Roman Regular" w:cs="Times New Roman Regular"/>
          <w:sz w:val="28"/>
          <w:szCs w:val="28"/>
        </w:rPr>
        <w:t xml:space="preserve">; </w:t>
      </w:r>
    </w:p>
    <w:p w14:paraId="3F9F80F6" w14:textId="77777777" w:rsidR="00214F71" w:rsidRPr="005E31B8" w:rsidRDefault="00000000">
      <w:pPr>
        <w:numPr>
          <w:ilvl w:val="0"/>
          <w:numId w:val="15"/>
        </w:numPr>
        <w:tabs>
          <w:tab w:val="clear" w:pos="420"/>
          <w:tab w:val="left" w:pos="112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 w:rsidRPr="005E31B8">
        <w:rPr>
          <w:rFonts w:ascii="Times New Roman Regular" w:hAnsi="Times New Roman Regular" w:cs="Times New Roman Regular"/>
          <w:sz w:val="28"/>
          <w:szCs w:val="28"/>
          <w:lang w:val="ru-RU"/>
        </w:rPr>
        <w:t xml:space="preserve">поиск политик и правил по названию; </w:t>
      </w:r>
    </w:p>
    <w:p w14:paraId="652327EB" w14:textId="77777777" w:rsidR="00214F71" w:rsidRPr="005E31B8" w:rsidRDefault="00000000">
      <w:pPr>
        <w:numPr>
          <w:ilvl w:val="0"/>
          <w:numId w:val="15"/>
        </w:numPr>
        <w:tabs>
          <w:tab w:val="clear" w:pos="420"/>
          <w:tab w:val="left" w:pos="112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 w:rsidRPr="005E31B8">
        <w:rPr>
          <w:rFonts w:ascii="Times New Roman Regular" w:hAnsi="Times New Roman Regular" w:cs="Times New Roman Regular"/>
          <w:sz w:val="28"/>
          <w:szCs w:val="28"/>
          <w:lang w:val="ru-RU"/>
        </w:rPr>
        <w:t xml:space="preserve">нечеткий поиск с использованием </w:t>
      </w:r>
      <w:proofErr w:type="spellStart"/>
      <w:r>
        <w:rPr>
          <w:rFonts w:ascii="Times New Roman Regular" w:hAnsi="Times New Roman Regular" w:cs="Times New Roman Regular"/>
          <w:sz w:val="28"/>
          <w:szCs w:val="28"/>
        </w:rPr>
        <w:t>pg</w:t>
      </w:r>
      <w:proofErr w:type="spellEnd"/>
      <w:r w:rsidRPr="005E31B8">
        <w:rPr>
          <w:rFonts w:ascii="Times New Roman Regular" w:hAnsi="Times New Roman Regular" w:cs="Times New Roman Regular"/>
          <w:sz w:val="28"/>
          <w:szCs w:val="28"/>
          <w:lang w:val="ru-RU"/>
        </w:rPr>
        <w:t>_</w:t>
      </w:r>
      <w:proofErr w:type="spellStart"/>
      <w:r>
        <w:rPr>
          <w:rFonts w:ascii="Times New Roman Regular" w:hAnsi="Times New Roman Regular" w:cs="Times New Roman Regular"/>
          <w:sz w:val="28"/>
          <w:szCs w:val="28"/>
        </w:rPr>
        <w:t>trgm</w:t>
      </w:r>
      <w:proofErr w:type="spellEnd"/>
      <w:r w:rsidRPr="005E31B8">
        <w:rPr>
          <w:rFonts w:ascii="Times New Roman Regular" w:hAnsi="Times New Roman Regular" w:cs="Times New Roman Regular"/>
          <w:sz w:val="28"/>
          <w:szCs w:val="28"/>
          <w:lang w:val="ru-RU"/>
        </w:rPr>
        <w:t xml:space="preserve">; </w:t>
      </w:r>
    </w:p>
    <w:p w14:paraId="10BF5850" w14:textId="77777777" w:rsidR="00214F71" w:rsidRPr="005E31B8" w:rsidRDefault="00000000">
      <w:pPr>
        <w:numPr>
          <w:ilvl w:val="0"/>
          <w:numId w:val="15"/>
        </w:numPr>
        <w:tabs>
          <w:tab w:val="clear" w:pos="420"/>
          <w:tab w:val="left" w:pos="112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 w:rsidRPr="005E31B8">
        <w:rPr>
          <w:rFonts w:ascii="Times New Roman Regular" w:hAnsi="Times New Roman Regular" w:cs="Times New Roman Regular"/>
          <w:sz w:val="28"/>
          <w:szCs w:val="28"/>
          <w:lang w:val="ru-RU"/>
        </w:rPr>
        <w:lastRenderedPageBreak/>
        <w:t xml:space="preserve">выборка запросов и решений за определённый период; </w:t>
      </w:r>
    </w:p>
    <w:p w14:paraId="17ABA4CB" w14:textId="77777777" w:rsidR="00214F71" w:rsidRDefault="00000000">
      <w:pPr>
        <w:numPr>
          <w:ilvl w:val="0"/>
          <w:numId w:val="15"/>
        </w:numPr>
        <w:tabs>
          <w:tab w:val="clear" w:pos="420"/>
          <w:tab w:val="left" w:pos="112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</w:rPr>
      </w:pPr>
      <w:proofErr w:type="spellStart"/>
      <w:r>
        <w:rPr>
          <w:rFonts w:ascii="Times New Roman Regular" w:hAnsi="Times New Roman Regular" w:cs="Times New Roman Regular"/>
          <w:sz w:val="28"/>
          <w:szCs w:val="28"/>
        </w:rPr>
        <w:t>получение</w:t>
      </w:r>
      <w:proofErr w:type="spellEnd"/>
      <w:r>
        <w:rPr>
          <w:rFonts w:ascii="Times New Roman Regular" w:hAnsi="Times New Roman Regular" w:cs="Times New Roman Regular"/>
          <w:sz w:val="28"/>
          <w:szCs w:val="28"/>
        </w:rPr>
        <w:t xml:space="preserve"> </w:t>
      </w:r>
      <w:proofErr w:type="spellStart"/>
      <w:r>
        <w:rPr>
          <w:rFonts w:ascii="Times New Roman Regular" w:hAnsi="Times New Roman Regular" w:cs="Times New Roman Regular"/>
          <w:sz w:val="28"/>
          <w:szCs w:val="28"/>
        </w:rPr>
        <w:t>статистических</w:t>
      </w:r>
      <w:proofErr w:type="spellEnd"/>
      <w:r>
        <w:rPr>
          <w:rFonts w:ascii="Times New Roman Regular" w:hAnsi="Times New Roman Regular" w:cs="Times New Roman Regular"/>
          <w:sz w:val="28"/>
          <w:szCs w:val="28"/>
        </w:rPr>
        <w:t xml:space="preserve"> </w:t>
      </w:r>
      <w:proofErr w:type="spellStart"/>
      <w:r>
        <w:rPr>
          <w:rFonts w:ascii="Times New Roman Regular" w:hAnsi="Times New Roman Regular" w:cs="Times New Roman Regular"/>
          <w:sz w:val="28"/>
          <w:szCs w:val="28"/>
        </w:rPr>
        <w:t>отчётов</w:t>
      </w:r>
      <w:proofErr w:type="spellEnd"/>
      <w:r>
        <w:rPr>
          <w:rFonts w:ascii="Times New Roman Regular" w:hAnsi="Times New Roman Regular" w:cs="Times New Roman Regular"/>
          <w:sz w:val="28"/>
          <w:szCs w:val="28"/>
        </w:rPr>
        <w:t xml:space="preserve">. </w:t>
      </w:r>
    </w:p>
    <w:p w14:paraId="2EDDCE46" w14:textId="77777777" w:rsidR="00214F71" w:rsidRDefault="00000000">
      <w:pPr>
        <w:spacing w:line="360" w:lineRule="auto"/>
        <w:ind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 w:rsidRPr="005E31B8">
        <w:rPr>
          <w:rFonts w:ascii="Times New Roman Regular" w:hAnsi="Times New Roman Regular" w:cs="Times New Roman Regular"/>
          <w:sz w:val="28"/>
          <w:szCs w:val="28"/>
          <w:lang w:val="ru-RU"/>
        </w:rPr>
        <w:t>Поиск по пользователям и журналам выполняется наиболее часто.</w:t>
      </w:r>
    </w:p>
    <w:p w14:paraId="0E3F14B2" w14:textId="77777777" w:rsidR="00214F71" w:rsidRDefault="00000000">
      <w:pPr>
        <w:numPr>
          <w:ilvl w:val="2"/>
          <w:numId w:val="11"/>
        </w:numPr>
        <w:tabs>
          <w:tab w:val="clear" w:pos="1260"/>
          <w:tab w:val="left" w:pos="156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>
        <w:rPr>
          <w:rFonts w:ascii="Times New Roman Regular" w:hAnsi="Times New Roman Regular" w:cs="Times New Roman Regular"/>
          <w:sz w:val="28"/>
          <w:szCs w:val="28"/>
          <w:lang w:val="ru-RU"/>
        </w:rPr>
        <w:t>Требования к совместному доступу</w:t>
      </w:r>
    </w:p>
    <w:p w14:paraId="2509AC29" w14:textId="77777777" w:rsidR="00214F71" w:rsidRDefault="00000000">
      <w:pPr>
        <w:spacing w:line="360" w:lineRule="auto"/>
        <w:ind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 w:rsidRPr="005E31B8">
        <w:rPr>
          <w:rFonts w:ascii="Times New Roman Regular" w:eastAsia="SimSun" w:hAnsi="Times New Roman Regular" w:cs="Times New Roman Regular"/>
          <w:sz w:val="28"/>
          <w:szCs w:val="28"/>
          <w:lang w:val="ru-RU" w:bidi="ar"/>
        </w:rPr>
        <w:t xml:space="preserve">Система должна обеспечивать одновременную работу нескольких пользователей и прикладных процессов без нарушения целостности данных. </w:t>
      </w:r>
      <w:proofErr w:type="spellStart"/>
      <w:r>
        <w:rPr>
          <w:rFonts w:ascii="Times New Roman Regular" w:eastAsia="SimSun" w:hAnsi="Times New Roman Regular" w:cs="Times New Roman Regular"/>
          <w:sz w:val="28"/>
          <w:szCs w:val="28"/>
          <w:lang w:bidi="ar"/>
        </w:rPr>
        <w:t>Для</w:t>
      </w:r>
      <w:proofErr w:type="spellEnd"/>
      <w:r>
        <w:rPr>
          <w:rFonts w:ascii="Times New Roman Regular" w:eastAsia="SimSun" w:hAnsi="Times New Roman Regular" w:cs="Times New Roman Regular"/>
          <w:sz w:val="28"/>
          <w:szCs w:val="28"/>
          <w:lang w:bidi="ar"/>
        </w:rPr>
        <w:t xml:space="preserve"> </w:t>
      </w:r>
      <w:proofErr w:type="spellStart"/>
      <w:r>
        <w:rPr>
          <w:rFonts w:ascii="Times New Roman Regular" w:eastAsia="SimSun" w:hAnsi="Times New Roman Regular" w:cs="Times New Roman Regular"/>
          <w:sz w:val="28"/>
          <w:szCs w:val="28"/>
          <w:lang w:bidi="ar"/>
        </w:rPr>
        <w:t>этого</w:t>
      </w:r>
      <w:proofErr w:type="spellEnd"/>
      <w:r>
        <w:rPr>
          <w:rFonts w:ascii="Times New Roman Regular" w:eastAsia="SimSun" w:hAnsi="Times New Roman Regular" w:cs="Times New Roman Regular"/>
          <w:sz w:val="28"/>
          <w:szCs w:val="28"/>
          <w:lang w:bidi="ar"/>
        </w:rPr>
        <w:t xml:space="preserve"> </w:t>
      </w:r>
      <w:proofErr w:type="spellStart"/>
      <w:r>
        <w:rPr>
          <w:rFonts w:ascii="Times New Roman Regular" w:eastAsia="SimSun" w:hAnsi="Times New Roman Regular" w:cs="Times New Roman Regular"/>
          <w:sz w:val="28"/>
          <w:szCs w:val="28"/>
          <w:lang w:bidi="ar"/>
        </w:rPr>
        <w:t>используются</w:t>
      </w:r>
      <w:proofErr w:type="spellEnd"/>
      <w:r>
        <w:rPr>
          <w:rFonts w:ascii="Times New Roman Regular" w:eastAsia="SimSun" w:hAnsi="Times New Roman Regular" w:cs="Times New Roman Regular"/>
          <w:sz w:val="28"/>
          <w:szCs w:val="28"/>
          <w:lang w:bidi="ar"/>
        </w:rPr>
        <w:t xml:space="preserve"> </w:t>
      </w:r>
      <w:proofErr w:type="spellStart"/>
      <w:r>
        <w:rPr>
          <w:rFonts w:ascii="Times New Roman Regular" w:eastAsia="SimSun" w:hAnsi="Times New Roman Regular" w:cs="Times New Roman Regular"/>
          <w:sz w:val="28"/>
          <w:szCs w:val="28"/>
          <w:lang w:bidi="ar"/>
        </w:rPr>
        <w:t>механизмы</w:t>
      </w:r>
      <w:proofErr w:type="spellEnd"/>
      <w:r>
        <w:rPr>
          <w:rFonts w:ascii="Times New Roman Regular" w:eastAsia="SimSun" w:hAnsi="Times New Roman Regular" w:cs="Times New Roman Regular"/>
          <w:sz w:val="28"/>
          <w:szCs w:val="28"/>
          <w:lang w:bidi="ar"/>
        </w:rPr>
        <w:t xml:space="preserve"> </w:t>
      </w:r>
      <w:proofErr w:type="spellStart"/>
      <w:r>
        <w:rPr>
          <w:rFonts w:ascii="Times New Roman Regular" w:eastAsia="SimSun" w:hAnsi="Times New Roman Regular" w:cs="Times New Roman Regular"/>
          <w:sz w:val="28"/>
          <w:szCs w:val="28"/>
          <w:lang w:bidi="ar"/>
        </w:rPr>
        <w:t>блокировок</w:t>
      </w:r>
      <w:proofErr w:type="spellEnd"/>
      <w:r>
        <w:rPr>
          <w:rFonts w:ascii="Times New Roman Regular" w:eastAsia="SimSun" w:hAnsi="Times New Roman Regular" w:cs="Times New Roman Regular"/>
          <w:sz w:val="28"/>
          <w:szCs w:val="28"/>
          <w:lang w:bidi="ar"/>
        </w:rPr>
        <w:t xml:space="preserve"> и </w:t>
      </w:r>
      <w:proofErr w:type="spellStart"/>
      <w:r>
        <w:rPr>
          <w:rFonts w:ascii="Times New Roman Regular" w:eastAsia="SimSun" w:hAnsi="Times New Roman Regular" w:cs="Times New Roman Regular"/>
          <w:sz w:val="28"/>
          <w:szCs w:val="28"/>
          <w:lang w:bidi="ar"/>
        </w:rPr>
        <w:t>многоверсионности</w:t>
      </w:r>
      <w:proofErr w:type="spellEnd"/>
      <w:r>
        <w:rPr>
          <w:rFonts w:ascii="Times New Roman Regular" w:eastAsia="SimSun" w:hAnsi="Times New Roman Regular" w:cs="Times New Roman Regular"/>
          <w:sz w:val="28"/>
          <w:szCs w:val="28"/>
          <w:lang w:bidi="ar"/>
        </w:rPr>
        <w:t xml:space="preserve"> (MVCC) PostgreSQL.</w:t>
      </w:r>
    </w:p>
    <w:p w14:paraId="7F1E5CE9" w14:textId="77777777" w:rsidR="00214F71" w:rsidRDefault="00000000">
      <w:pPr>
        <w:numPr>
          <w:ilvl w:val="2"/>
          <w:numId w:val="11"/>
        </w:numPr>
        <w:tabs>
          <w:tab w:val="clear" w:pos="1260"/>
          <w:tab w:val="left" w:pos="156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>
        <w:rPr>
          <w:rFonts w:ascii="Times New Roman Regular" w:hAnsi="Times New Roman Regular" w:cs="Times New Roman Regular"/>
          <w:sz w:val="28"/>
          <w:szCs w:val="28"/>
          <w:lang w:val="ru-RU"/>
        </w:rPr>
        <w:t>Производительность</w:t>
      </w:r>
    </w:p>
    <w:p w14:paraId="4ADF4371" w14:textId="77777777" w:rsidR="00214F71" w:rsidRDefault="00000000">
      <w:pPr>
        <w:spacing w:line="360" w:lineRule="auto"/>
        <w:ind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 w:rsidRPr="005E31B8">
        <w:rPr>
          <w:rFonts w:ascii="Times New Roman Regular" w:hAnsi="Times New Roman Regular" w:cs="Times New Roman Regular"/>
          <w:sz w:val="28"/>
          <w:szCs w:val="28"/>
          <w:lang w:val="ru-RU"/>
        </w:rPr>
        <w:t>Время выполнения типовых операций поиска и вставки должно составлять доли секунды. Для обеспечения высокой производительности используются индексы на ключевых полях и внешних ключах.</w:t>
      </w:r>
    </w:p>
    <w:p w14:paraId="722B15FF" w14:textId="77777777" w:rsidR="00214F71" w:rsidRDefault="00000000">
      <w:pPr>
        <w:numPr>
          <w:ilvl w:val="2"/>
          <w:numId w:val="11"/>
        </w:numPr>
        <w:tabs>
          <w:tab w:val="clear" w:pos="1260"/>
          <w:tab w:val="left" w:pos="156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>
        <w:rPr>
          <w:rFonts w:ascii="Times New Roman Regular" w:hAnsi="Times New Roman Regular" w:cs="Times New Roman Regular"/>
          <w:sz w:val="28"/>
          <w:szCs w:val="28"/>
          <w:lang w:val="ru-RU"/>
        </w:rPr>
        <w:t>Защита</w:t>
      </w:r>
    </w:p>
    <w:p w14:paraId="79F7D091" w14:textId="77777777" w:rsidR="00214F71" w:rsidRDefault="00000000">
      <w:pPr>
        <w:spacing w:line="360" w:lineRule="auto"/>
        <w:ind w:firstLine="700"/>
        <w:jc w:val="both"/>
        <w:rPr>
          <w:rFonts w:ascii="Times New Roman Regular" w:hAnsi="Times New Roman Regular" w:cs="Times New Roman Regular"/>
          <w:sz w:val="28"/>
          <w:szCs w:val="28"/>
        </w:rPr>
      </w:pPr>
      <w:proofErr w:type="spellStart"/>
      <w:r>
        <w:rPr>
          <w:rFonts w:ascii="Times New Roman Regular" w:hAnsi="Times New Roman Regular" w:cs="Times New Roman Regular"/>
          <w:sz w:val="28"/>
          <w:szCs w:val="28"/>
        </w:rPr>
        <w:t>Для</w:t>
      </w:r>
      <w:proofErr w:type="spellEnd"/>
      <w:r>
        <w:rPr>
          <w:rFonts w:ascii="Times New Roman Regular" w:hAnsi="Times New Roman Regular" w:cs="Times New Roman Regular"/>
          <w:sz w:val="28"/>
          <w:szCs w:val="28"/>
        </w:rPr>
        <w:t xml:space="preserve"> </w:t>
      </w:r>
      <w:proofErr w:type="spellStart"/>
      <w:r>
        <w:rPr>
          <w:rFonts w:ascii="Times New Roman Regular" w:hAnsi="Times New Roman Regular" w:cs="Times New Roman Regular"/>
          <w:sz w:val="28"/>
          <w:szCs w:val="28"/>
        </w:rPr>
        <w:t>защиты</w:t>
      </w:r>
      <w:proofErr w:type="spellEnd"/>
      <w:r>
        <w:rPr>
          <w:rFonts w:ascii="Times New Roman Regular" w:hAnsi="Times New Roman Regular" w:cs="Times New Roman Regular"/>
          <w:sz w:val="28"/>
          <w:szCs w:val="28"/>
        </w:rPr>
        <w:t xml:space="preserve"> </w:t>
      </w:r>
      <w:proofErr w:type="spellStart"/>
      <w:r>
        <w:rPr>
          <w:rFonts w:ascii="Times New Roman Regular" w:hAnsi="Times New Roman Regular" w:cs="Times New Roman Regular"/>
          <w:sz w:val="28"/>
          <w:szCs w:val="28"/>
        </w:rPr>
        <w:t>данных</w:t>
      </w:r>
      <w:proofErr w:type="spellEnd"/>
      <w:r>
        <w:rPr>
          <w:rFonts w:ascii="Times New Roman Regular" w:hAnsi="Times New Roman Regular" w:cs="Times New Roman Regular"/>
          <w:sz w:val="28"/>
          <w:szCs w:val="28"/>
        </w:rPr>
        <w:t xml:space="preserve"> </w:t>
      </w:r>
      <w:proofErr w:type="spellStart"/>
      <w:r>
        <w:rPr>
          <w:rFonts w:ascii="Times New Roman Regular" w:hAnsi="Times New Roman Regular" w:cs="Times New Roman Regular"/>
          <w:sz w:val="28"/>
          <w:szCs w:val="28"/>
        </w:rPr>
        <w:t>применяются</w:t>
      </w:r>
      <w:proofErr w:type="spellEnd"/>
      <w:r>
        <w:rPr>
          <w:rFonts w:ascii="Times New Roman Regular" w:hAnsi="Times New Roman Regular" w:cs="Times New Roman Regular"/>
          <w:sz w:val="28"/>
          <w:szCs w:val="28"/>
        </w:rPr>
        <w:t>:</w:t>
      </w:r>
    </w:p>
    <w:p w14:paraId="33095179" w14:textId="77777777" w:rsidR="00214F71" w:rsidRDefault="00000000">
      <w:pPr>
        <w:numPr>
          <w:ilvl w:val="0"/>
          <w:numId w:val="16"/>
        </w:numPr>
        <w:tabs>
          <w:tab w:val="clear" w:pos="420"/>
          <w:tab w:val="left" w:pos="112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</w:rPr>
      </w:pPr>
      <w:proofErr w:type="spellStart"/>
      <w:r>
        <w:rPr>
          <w:rFonts w:ascii="Times New Roman Regular" w:hAnsi="Times New Roman Regular" w:cs="Times New Roman Regular"/>
          <w:sz w:val="28"/>
          <w:szCs w:val="28"/>
        </w:rPr>
        <w:t>аутентификация</w:t>
      </w:r>
      <w:proofErr w:type="spellEnd"/>
      <w:r>
        <w:rPr>
          <w:rFonts w:ascii="Times New Roman Regular" w:hAnsi="Times New Roman Regular" w:cs="Times New Roman Regular"/>
          <w:sz w:val="28"/>
          <w:szCs w:val="28"/>
        </w:rPr>
        <w:t xml:space="preserve"> </w:t>
      </w:r>
      <w:proofErr w:type="spellStart"/>
      <w:r>
        <w:rPr>
          <w:rFonts w:ascii="Times New Roman Regular" w:hAnsi="Times New Roman Regular" w:cs="Times New Roman Regular"/>
          <w:sz w:val="28"/>
          <w:szCs w:val="28"/>
        </w:rPr>
        <w:t>пользователей</w:t>
      </w:r>
      <w:proofErr w:type="spellEnd"/>
      <w:r>
        <w:rPr>
          <w:rFonts w:ascii="Times New Roman Regular" w:hAnsi="Times New Roman Regular" w:cs="Times New Roman Regular"/>
          <w:sz w:val="28"/>
          <w:szCs w:val="28"/>
        </w:rPr>
        <w:t xml:space="preserve">; </w:t>
      </w:r>
    </w:p>
    <w:p w14:paraId="0787601C" w14:textId="77777777" w:rsidR="00214F71" w:rsidRDefault="00000000">
      <w:pPr>
        <w:numPr>
          <w:ilvl w:val="0"/>
          <w:numId w:val="16"/>
        </w:numPr>
        <w:tabs>
          <w:tab w:val="clear" w:pos="420"/>
          <w:tab w:val="left" w:pos="112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</w:rPr>
      </w:pPr>
      <w:proofErr w:type="spellStart"/>
      <w:r>
        <w:rPr>
          <w:rFonts w:ascii="Times New Roman Regular" w:hAnsi="Times New Roman Regular" w:cs="Times New Roman Regular"/>
          <w:sz w:val="28"/>
          <w:szCs w:val="28"/>
        </w:rPr>
        <w:t>разграничение</w:t>
      </w:r>
      <w:proofErr w:type="spellEnd"/>
      <w:r>
        <w:rPr>
          <w:rFonts w:ascii="Times New Roman Regular" w:hAnsi="Times New Roman Regular" w:cs="Times New Roman Regular"/>
          <w:sz w:val="28"/>
          <w:szCs w:val="28"/>
        </w:rPr>
        <w:t xml:space="preserve"> </w:t>
      </w:r>
      <w:proofErr w:type="spellStart"/>
      <w:r>
        <w:rPr>
          <w:rFonts w:ascii="Times New Roman Regular" w:hAnsi="Times New Roman Regular" w:cs="Times New Roman Regular"/>
          <w:sz w:val="28"/>
          <w:szCs w:val="28"/>
        </w:rPr>
        <w:t>прав</w:t>
      </w:r>
      <w:proofErr w:type="spellEnd"/>
      <w:r>
        <w:rPr>
          <w:rFonts w:ascii="Times New Roman Regular" w:hAnsi="Times New Roman Regular" w:cs="Times New Roman Regular"/>
          <w:sz w:val="28"/>
          <w:szCs w:val="28"/>
        </w:rPr>
        <w:t xml:space="preserve"> </w:t>
      </w:r>
      <w:proofErr w:type="spellStart"/>
      <w:r>
        <w:rPr>
          <w:rFonts w:ascii="Times New Roman Regular" w:hAnsi="Times New Roman Regular" w:cs="Times New Roman Regular"/>
          <w:sz w:val="28"/>
          <w:szCs w:val="28"/>
        </w:rPr>
        <w:t>доступа</w:t>
      </w:r>
      <w:proofErr w:type="spellEnd"/>
      <w:r>
        <w:rPr>
          <w:rFonts w:ascii="Times New Roman Regular" w:hAnsi="Times New Roman Regular" w:cs="Times New Roman Regular"/>
          <w:sz w:val="28"/>
          <w:szCs w:val="28"/>
        </w:rPr>
        <w:t xml:space="preserve">; </w:t>
      </w:r>
    </w:p>
    <w:p w14:paraId="6F7EBAC8" w14:textId="77777777" w:rsidR="00214F71" w:rsidRPr="005E31B8" w:rsidRDefault="00000000">
      <w:pPr>
        <w:numPr>
          <w:ilvl w:val="0"/>
          <w:numId w:val="16"/>
        </w:numPr>
        <w:tabs>
          <w:tab w:val="clear" w:pos="420"/>
          <w:tab w:val="left" w:pos="112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 w:rsidRPr="005E31B8">
        <w:rPr>
          <w:rFonts w:ascii="Times New Roman Regular" w:hAnsi="Times New Roman Regular" w:cs="Times New Roman Regular"/>
          <w:sz w:val="28"/>
          <w:szCs w:val="28"/>
          <w:lang w:val="ru-RU"/>
        </w:rPr>
        <w:t xml:space="preserve">хранение паролей в виде </w:t>
      </w:r>
      <w:proofErr w:type="spellStart"/>
      <w:r>
        <w:rPr>
          <w:rFonts w:ascii="Times New Roman Regular" w:hAnsi="Times New Roman Regular" w:cs="Times New Roman Regular"/>
          <w:sz w:val="28"/>
          <w:szCs w:val="28"/>
        </w:rPr>
        <w:t>bcrypt</w:t>
      </w:r>
      <w:proofErr w:type="spellEnd"/>
      <w:r w:rsidRPr="005E31B8">
        <w:rPr>
          <w:rFonts w:ascii="Times New Roman Regular" w:hAnsi="Times New Roman Regular" w:cs="Times New Roman Regular"/>
          <w:sz w:val="28"/>
          <w:szCs w:val="28"/>
          <w:lang w:val="ru-RU"/>
        </w:rPr>
        <w:t xml:space="preserve">-хэшей; </w:t>
      </w:r>
    </w:p>
    <w:p w14:paraId="6BD075BA" w14:textId="77777777" w:rsidR="00214F71" w:rsidRDefault="00000000">
      <w:pPr>
        <w:numPr>
          <w:ilvl w:val="0"/>
          <w:numId w:val="16"/>
        </w:numPr>
        <w:tabs>
          <w:tab w:val="clear" w:pos="420"/>
          <w:tab w:val="left" w:pos="112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</w:rPr>
      </w:pPr>
      <w:proofErr w:type="spellStart"/>
      <w:r>
        <w:rPr>
          <w:rFonts w:ascii="Times New Roman Regular" w:hAnsi="Times New Roman Regular" w:cs="Times New Roman Regular"/>
          <w:sz w:val="28"/>
          <w:szCs w:val="28"/>
        </w:rPr>
        <w:t>ограничения</w:t>
      </w:r>
      <w:proofErr w:type="spellEnd"/>
      <w:r>
        <w:rPr>
          <w:rFonts w:ascii="Times New Roman Regular" w:hAnsi="Times New Roman Regular" w:cs="Times New Roman Regular"/>
          <w:sz w:val="28"/>
          <w:szCs w:val="28"/>
        </w:rPr>
        <w:t xml:space="preserve"> </w:t>
      </w:r>
      <w:proofErr w:type="spellStart"/>
      <w:r>
        <w:rPr>
          <w:rFonts w:ascii="Times New Roman Regular" w:hAnsi="Times New Roman Regular" w:cs="Times New Roman Regular"/>
          <w:sz w:val="28"/>
          <w:szCs w:val="28"/>
        </w:rPr>
        <w:t>целостности</w:t>
      </w:r>
      <w:proofErr w:type="spellEnd"/>
      <w:r>
        <w:rPr>
          <w:rFonts w:ascii="Times New Roman Regular" w:hAnsi="Times New Roman Regular" w:cs="Times New Roman Regular"/>
          <w:sz w:val="28"/>
          <w:szCs w:val="28"/>
        </w:rPr>
        <w:t xml:space="preserve">; </w:t>
      </w:r>
    </w:p>
    <w:p w14:paraId="37415024" w14:textId="77777777" w:rsidR="00214F71" w:rsidRDefault="00000000">
      <w:pPr>
        <w:numPr>
          <w:ilvl w:val="0"/>
          <w:numId w:val="16"/>
        </w:numPr>
        <w:tabs>
          <w:tab w:val="clear" w:pos="420"/>
          <w:tab w:val="left" w:pos="112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</w:rPr>
      </w:pPr>
      <w:proofErr w:type="spellStart"/>
      <w:r>
        <w:rPr>
          <w:rFonts w:ascii="Times New Roman Regular" w:hAnsi="Times New Roman Regular" w:cs="Times New Roman Regular"/>
          <w:sz w:val="28"/>
          <w:szCs w:val="28"/>
        </w:rPr>
        <w:t>аудит</w:t>
      </w:r>
      <w:proofErr w:type="spellEnd"/>
      <w:r>
        <w:rPr>
          <w:rFonts w:ascii="Times New Roman Regular" w:hAnsi="Times New Roman Regular" w:cs="Times New Roman Regular"/>
          <w:sz w:val="28"/>
          <w:szCs w:val="28"/>
        </w:rPr>
        <w:t xml:space="preserve"> </w:t>
      </w:r>
      <w:proofErr w:type="spellStart"/>
      <w:r>
        <w:rPr>
          <w:rFonts w:ascii="Times New Roman Regular" w:hAnsi="Times New Roman Regular" w:cs="Times New Roman Regular"/>
          <w:sz w:val="28"/>
          <w:szCs w:val="28"/>
        </w:rPr>
        <w:t>действий</w:t>
      </w:r>
      <w:proofErr w:type="spellEnd"/>
      <w:r>
        <w:rPr>
          <w:rFonts w:ascii="Times New Roman Regular" w:hAnsi="Times New Roman Regular" w:cs="Times New Roman Regular"/>
          <w:sz w:val="28"/>
          <w:szCs w:val="28"/>
        </w:rPr>
        <w:t xml:space="preserve"> </w:t>
      </w:r>
      <w:proofErr w:type="spellStart"/>
      <w:r>
        <w:rPr>
          <w:rFonts w:ascii="Times New Roman Regular" w:hAnsi="Times New Roman Regular" w:cs="Times New Roman Regular"/>
          <w:sz w:val="28"/>
          <w:szCs w:val="28"/>
        </w:rPr>
        <w:t>пользователей</w:t>
      </w:r>
      <w:proofErr w:type="spellEnd"/>
      <w:r>
        <w:rPr>
          <w:rFonts w:ascii="Times New Roman Regular" w:hAnsi="Times New Roman Regular" w:cs="Times New Roman Regular"/>
          <w:sz w:val="28"/>
          <w:szCs w:val="28"/>
        </w:rPr>
        <w:t xml:space="preserve">; </w:t>
      </w:r>
    </w:p>
    <w:p w14:paraId="5FAC3A63" w14:textId="77777777" w:rsidR="00214F71" w:rsidRDefault="00000000">
      <w:pPr>
        <w:numPr>
          <w:ilvl w:val="0"/>
          <w:numId w:val="16"/>
        </w:numPr>
        <w:tabs>
          <w:tab w:val="clear" w:pos="420"/>
          <w:tab w:val="left" w:pos="112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proofErr w:type="spellStart"/>
      <w:r>
        <w:rPr>
          <w:rFonts w:ascii="Times New Roman Regular" w:hAnsi="Times New Roman Regular" w:cs="Times New Roman Regular"/>
          <w:sz w:val="28"/>
          <w:szCs w:val="28"/>
        </w:rPr>
        <w:t>шифрование</w:t>
      </w:r>
      <w:proofErr w:type="spellEnd"/>
      <w:r>
        <w:rPr>
          <w:rFonts w:ascii="Times New Roman Regular" w:hAnsi="Times New Roman Regular" w:cs="Times New Roman Regular"/>
          <w:sz w:val="28"/>
          <w:szCs w:val="28"/>
        </w:rPr>
        <w:t xml:space="preserve"> </w:t>
      </w:r>
      <w:proofErr w:type="spellStart"/>
      <w:r>
        <w:rPr>
          <w:rFonts w:ascii="Times New Roman Regular" w:hAnsi="Times New Roman Regular" w:cs="Times New Roman Regular"/>
          <w:sz w:val="28"/>
          <w:szCs w:val="28"/>
        </w:rPr>
        <w:t>соединений</w:t>
      </w:r>
      <w:proofErr w:type="spellEnd"/>
      <w:r>
        <w:rPr>
          <w:rFonts w:ascii="Times New Roman Regular" w:hAnsi="Times New Roman Regular" w:cs="Times New Roman Regular"/>
          <w:sz w:val="28"/>
          <w:szCs w:val="28"/>
        </w:rPr>
        <w:t>.</w:t>
      </w:r>
    </w:p>
    <w:p w14:paraId="6D48C27A" w14:textId="77777777" w:rsidR="00214F71" w:rsidRDefault="00000000">
      <w:pPr>
        <w:numPr>
          <w:ilvl w:val="2"/>
          <w:numId w:val="11"/>
        </w:numPr>
        <w:tabs>
          <w:tab w:val="clear" w:pos="1260"/>
          <w:tab w:val="left" w:pos="156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>
        <w:rPr>
          <w:rFonts w:ascii="Times New Roman Regular" w:hAnsi="Times New Roman Regular" w:cs="Times New Roman Regular"/>
          <w:sz w:val="28"/>
          <w:szCs w:val="28"/>
          <w:lang w:val="ru-RU"/>
        </w:rPr>
        <w:t>Резервное копирование и восстановление</w:t>
      </w:r>
    </w:p>
    <w:p w14:paraId="1B59AC59" w14:textId="77777777" w:rsidR="00214F71" w:rsidRDefault="00000000">
      <w:pPr>
        <w:spacing w:line="360" w:lineRule="auto"/>
        <w:ind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 w:rsidRPr="005E31B8">
        <w:rPr>
          <w:rFonts w:ascii="Times New Roman Regular" w:eastAsia="SimSun" w:hAnsi="Times New Roman Regular" w:cs="Times New Roman Regular"/>
          <w:sz w:val="28"/>
          <w:szCs w:val="28"/>
          <w:lang w:val="ru-RU" w:bidi="ar"/>
        </w:rPr>
        <w:t xml:space="preserve">Резервное копирование выполняется средствами </w:t>
      </w:r>
      <w:r>
        <w:rPr>
          <w:rFonts w:ascii="Times New Roman Regular" w:eastAsia="SimSun" w:hAnsi="Times New Roman Regular" w:cs="Times New Roman Regular"/>
          <w:sz w:val="28"/>
          <w:szCs w:val="28"/>
          <w:lang w:bidi="ar"/>
        </w:rPr>
        <w:t>PostgreSQL</w:t>
      </w:r>
      <w:r w:rsidRPr="005E31B8">
        <w:rPr>
          <w:rFonts w:ascii="Times New Roman Regular" w:eastAsia="SimSun" w:hAnsi="Times New Roman Regular" w:cs="Times New Roman Regular"/>
          <w:sz w:val="28"/>
          <w:szCs w:val="28"/>
          <w:lang w:val="ru-RU" w:bidi="ar"/>
        </w:rPr>
        <w:t xml:space="preserve"> (</w:t>
      </w:r>
      <w:proofErr w:type="spellStart"/>
      <w:r>
        <w:rPr>
          <w:rStyle w:val="HTML2"/>
          <w:rFonts w:ascii="Times New Roman Regular" w:eastAsia="SimSun" w:hAnsi="Times New Roman Regular" w:cs="Times New Roman Regular"/>
          <w:sz w:val="28"/>
          <w:szCs w:val="28"/>
          <w:lang w:bidi="ar"/>
        </w:rPr>
        <w:t>pg</w:t>
      </w:r>
      <w:proofErr w:type="spellEnd"/>
      <w:r w:rsidRPr="005E31B8">
        <w:rPr>
          <w:rStyle w:val="HTML2"/>
          <w:rFonts w:ascii="Times New Roman Regular" w:eastAsia="SimSun" w:hAnsi="Times New Roman Regular" w:cs="Times New Roman Regular"/>
          <w:sz w:val="28"/>
          <w:szCs w:val="28"/>
          <w:lang w:val="ru-RU" w:bidi="ar"/>
        </w:rPr>
        <w:t>_</w:t>
      </w:r>
      <w:r>
        <w:rPr>
          <w:rStyle w:val="HTML2"/>
          <w:rFonts w:ascii="Times New Roman Regular" w:eastAsia="SimSun" w:hAnsi="Times New Roman Regular" w:cs="Times New Roman Regular"/>
          <w:sz w:val="28"/>
          <w:szCs w:val="28"/>
          <w:lang w:bidi="ar"/>
        </w:rPr>
        <w:t>dump</w:t>
      </w:r>
      <w:r w:rsidRPr="005E31B8">
        <w:rPr>
          <w:rFonts w:ascii="Times New Roman Regular" w:eastAsia="SimSun" w:hAnsi="Times New Roman Regular" w:cs="Times New Roman Regular"/>
          <w:sz w:val="28"/>
          <w:szCs w:val="28"/>
          <w:lang w:val="ru-RU" w:bidi="ar"/>
        </w:rPr>
        <w:t xml:space="preserve">, </w:t>
      </w:r>
      <w:proofErr w:type="spellStart"/>
      <w:r>
        <w:rPr>
          <w:rStyle w:val="HTML2"/>
          <w:rFonts w:ascii="Times New Roman Regular" w:eastAsia="SimSun" w:hAnsi="Times New Roman Regular" w:cs="Times New Roman Regular"/>
          <w:sz w:val="28"/>
          <w:szCs w:val="28"/>
          <w:lang w:bidi="ar"/>
        </w:rPr>
        <w:t>pg</w:t>
      </w:r>
      <w:proofErr w:type="spellEnd"/>
      <w:r w:rsidRPr="005E31B8">
        <w:rPr>
          <w:rStyle w:val="HTML2"/>
          <w:rFonts w:ascii="Times New Roman Regular" w:eastAsia="SimSun" w:hAnsi="Times New Roman Regular" w:cs="Times New Roman Regular"/>
          <w:sz w:val="28"/>
          <w:szCs w:val="28"/>
          <w:lang w:val="ru-RU" w:bidi="ar"/>
        </w:rPr>
        <w:t>_</w:t>
      </w:r>
      <w:r>
        <w:rPr>
          <w:rStyle w:val="HTML2"/>
          <w:rFonts w:ascii="Times New Roman Regular" w:eastAsia="SimSun" w:hAnsi="Times New Roman Regular" w:cs="Times New Roman Regular"/>
          <w:sz w:val="28"/>
          <w:szCs w:val="28"/>
          <w:lang w:bidi="ar"/>
        </w:rPr>
        <w:t>restore</w:t>
      </w:r>
      <w:r w:rsidRPr="005E31B8">
        <w:rPr>
          <w:rFonts w:ascii="Times New Roman Regular" w:eastAsia="SimSun" w:hAnsi="Times New Roman Regular" w:cs="Times New Roman Regular"/>
          <w:sz w:val="28"/>
          <w:szCs w:val="28"/>
          <w:lang w:val="ru-RU" w:bidi="ar"/>
        </w:rPr>
        <w:t xml:space="preserve">). </w:t>
      </w:r>
      <w:proofErr w:type="spellStart"/>
      <w:r>
        <w:rPr>
          <w:rFonts w:ascii="Times New Roman Regular" w:eastAsia="SimSun" w:hAnsi="Times New Roman Regular" w:cs="Times New Roman Regular"/>
          <w:sz w:val="28"/>
          <w:szCs w:val="28"/>
          <w:lang w:bidi="ar"/>
        </w:rPr>
        <w:t>Полные</w:t>
      </w:r>
      <w:proofErr w:type="spellEnd"/>
      <w:r>
        <w:rPr>
          <w:rFonts w:ascii="Times New Roman Regular" w:eastAsia="SimSun" w:hAnsi="Times New Roman Regular" w:cs="Times New Roman Regular"/>
          <w:sz w:val="28"/>
          <w:szCs w:val="28"/>
          <w:lang w:bidi="ar"/>
        </w:rPr>
        <w:t xml:space="preserve"> </w:t>
      </w:r>
      <w:proofErr w:type="spellStart"/>
      <w:r>
        <w:rPr>
          <w:rFonts w:ascii="Times New Roman Regular" w:eastAsia="SimSun" w:hAnsi="Times New Roman Regular" w:cs="Times New Roman Regular"/>
          <w:sz w:val="28"/>
          <w:szCs w:val="28"/>
          <w:lang w:bidi="ar"/>
        </w:rPr>
        <w:t>резервные</w:t>
      </w:r>
      <w:proofErr w:type="spellEnd"/>
      <w:r>
        <w:rPr>
          <w:rFonts w:ascii="Times New Roman Regular" w:eastAsia="SimSun" w:hAnsi="Times New Roman Regular" w:cs="Times New Roman Regular"/>
          <w:sz w:val="28"/>
          <w:szCs w:val="28"/>
          <w:lang w:bidi="ar"/>
        </w:rPr>
        <w:t xml:space="preserve"> </w:t>
      </w:r>
      <w:proofErr w:type="spellStart"/>
      <w:r>
        <w:rPr>
          <w:rFonts w:ascii="Times New Roman Regular" w:eastAsia="SimSun" w:hAnsi="Times New Roman Regular" w:cs="Times New Roman Regular"/>
          <w:sz w:val="28"/>
          <w:szCs w:val="28"/>
          <w:lang w:bidi="ar"/>
        </w:rPr>
        <w:t>копии</w:t>
      </w:r>
      <w:proofErr w:type="spellEnd"/>
      <w:r>
        <w:rPr>
          <w:rFonts w:ascii="Times New Roman Regular" w:eastAsia="SimSun" w:hAnsi="Times New Roman Regular" w:cs="Times New Roman Regular"/>
          <w:sz w:val="28"/>
          <w:szCs w:val="28"/>
          <w:lang w:bidi="ar"/>
        </w:rPr>
        <w:t xml:space="preserve"> </w:t>
      </w:r>
      <w:proofErr w:type="spellStart"/>
      <w:r>
        <w:rPr>
          <w:rFonts w:ascii="Times New Roman Regular" w:eastAsia="SimSun" w:hAnsi="Times New Roman Regular" w:cs="Times New Roman Regular"/>
          <w:sz w:val="28"/>
          <w:szCs w:val="28"/>
          <w:lang w:bidi="ar"/>
        </w:rPr>
        <w:t>рекомендуется</w:t>
      </w:r>
      <w:proofErr w:type="spellEnd"/>
      <w:r>
        <w:rPr>
          <w:rFonts w:ascii="Times New Roman Regular" w:eastAsia="SimSun" w:hAnsi="Times New Roman Regular" w:cs="Times New Roman Regular"/>
          <w:sz w:val="28"/>
          <w:szCs w:val="28"/>
          <w:lang w:bidi="ar"/>
        </w:rPr>
        <w:t xml:space="preserve"> </w:t>
      </w:r>
      <w:proofErr w:type="spellStart"/>
      <w:r>
        <w:rPr>
          <w:rFonts w:ascii="Times New Roman Regular" w:eastAsia="SimSun" w:hAnsi="Times New Roman Regular" w:cs="Times New Roman Regular"/>
          <w:sz w:val="28"/>
          <w:szCs w:val="28"/>
          <w:lang w:bidi="ar"/>
        </w:rPr>
        <w:t>создавать</w:t>
      </w:r>
      <w:proofErr w:type="spellEnd"/>
      <w:r>
        <w:rPr>
          <w:rFonts w:ascii="Times New Roman Regular" w:eastAsia="SimSun" w:hAnsi="Times New Roman Regular" w:cs="Times New Roman Regular"/>
          <w:sz w:val="28"/>
          <w:szCs w:val="28"/>
          <w:lang w:bidi="ar"/>
        </w:rPr>
        <w:t xml:space="preserve"> </w:t>
      </w:r>
      <w:r>
        <w:rPr>
          <w:rFonts w:ascii="Times New Roman Regular" w:eastAsia="SimSun" w:hAnsi="Times New Roman Regular" w:cs="Times New Roman Regular"/>
          <w:sz w:val="28"/>
          <w:szCs w:val="28"/>
          <w:lang w:val="ru-RU" w:bidi="ar"/>
        </w:rPr>
        <w:t>ежедневно</w:t>
      </w:r>
      <w:r>
        <w:rPr>
          <w:rFonts w:ascii="Times New Roman Regular" w:eastAsia="SimSun" w:hAnsi="Times New Roman Regular" w:cs="Times New Roman Regular"/>
          <w:sz w:val="28"/>
          <w:szCs w:val="28"/>
          <w:lang w:bidi="ar"/>
        </w:rPr>
        <w:t>.</w:t>
      </w:r>
    </w:p>
    <w:p w14:paraId="5A3586B5" w14:textId="77777777" w:rsidR="00214F71" w:rsidRDefault="00000000">
      <w:pPr>
        <w:rPr>
          <w:rFonts w:ascii="Times New Roman Regular" w:hAnsi="Times New Roman Regular" w:cs="Times New Roman Regular"/>
          <w:sz w:val="28"/>
          <w:szCs w:val="28"/>
          <w:lang w:val="ru-RU"/>
        </w:rPr>
      </w:pPr>
      <w:r>
        <w:rPr>
          <w:rFonts w:ascii="Times New Roman Regular" w:hAnsi="Times New Roman Regular" w:cs="Times New Roman Regular"/>
          <w:sz w:val="28"/>
          <w:szCs w:val="28"/>
          <w:lang w:val="ru-RU"/>
        </w:rPr>
        <w:br w:type="page"/>
      </w:r>
    </w:p>
    <w:p w14:paraId="527DA651" w14:textId="77777777" w:rsidR="00214F71" w:rsidRDefault="00000000">
      <w:pPr>
        <w:numPr>
          <w:ilvl w:val="0"/>
          <w:numId w:val="11"/>
        </w:numPr>
        <w:spacing w:before="480" w:after="480" w:line="360" w:lineRule="auto"/>
        <w:ind w:firstLine="697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>
        <w:rPr>
          <w:rFonts w:ascii="Times New Roman Regular" w:hAnsi="Times New Roman Regular" w:cs="Times New Roman Regular"/>
          <w:sz w:val="28"/>
          <w:szCs w:val="28"/>
          <w:lang w:val="ru-RU"/>
        </w:rPr>
        <w:lastRenderedPageBreak/>
        <w:t>Проектирование модели базы данных</w:t>
      </w:r>
    </w:p>
    <w:p w14:paraId="39626617" w14:textId="77777777" w:rsidR="00214F71" w:rsidRDefault="00000000">
      <w:pPr>
        <w:numPr>
          <w:ilvl w:val="1"/>
          <w:numId w:val="11"/>
        </w:numPr>
        <w:tabs>
          <w:tab w:val="clear" w:pos="420"/>
          <w:tab w:val="left" w:pos="126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>
        <w:rPr>
          <w:rFonts w:ascii="Times New Roman Regular" w:hAnsi="Times New Roman Regular" w:cs="Times New Roman Regular"/>
          <w:sz w:val="28"/>
          <w:szCs w:val="28"/>
        </w:rPr>
        <w:t xml:space="preserve">Markup </w:t>
      </w:r>
      <w:r>
        <w:rPr>
          <w:rFonts w:ascii="Times New Roman Regular" w:hAnsi="Times New Roman Regular" w:cs="Times New Roman Regular"/>
          <w:sz w:val="28"/>
          <w:szCs w:val="28"/>
          <w:lang w:val="ru-RU"/>
        </w:rPr>
        <w:t xml:space="preserve">в </w:t>
      </w:r>
      <w:hyperlink w:anchor="А1" w:history="1">
        <w:r>
          <w:rPr>
            <w:rStyle w:val="afb"/>
            <w:rFonts w:ascii="Times New Roman Regular" w:hAnsi="Times New Roman Regular" w:cs="Times New Roman Regular"/>
            <w:sz w:val="28"/>
            <w:szCs w:val="28"/>
            <w:lang w:val="ru-RU"/>
          </w:rPr>
          <w:t>Приложении А.1</w:t>
        </w:r>
      </w:hyperlink>
    </w:p>
    <w:p w14:paraId="0EF35314" w14:textId="77777777" w:rsidR="00214F71" w:rsidRDefault="00000000">
      <w:pPr>
        <w:numPr>
          <w:ilvl w:val="1"/>
          <w:numId w:val="11"/>
        </w:numPr>
        <w:tabs>
          <w:tab w:val="clear" w:pos="420"/>
          <w:tab w:val="left" w:pos="1260"/>
        </w:tabs>
        <w:spacing w:line="360" w:lineRule="auto"/>
        <w:ind w:left="0" w:firstLine="700"/>
        <w:jc w:val="both"/>
        <w:rPr>
          <w:lang w:val="ru-RU"/>
        </w:rPr>
      </w:pPr>
      <w:r>
        <w:rPr>
          <w:rFonts w:ascii="Times New Roman Regular" w:hAnsi="Times New Roman Regular" w:cs="Times New Roman Regular"/>
          <w:sz w:val="28"/>
          <w:szCs w:val="28"/>
        </w:rPr>
        <w:t>ERD</w:t>
      </w:r>
      <w:r w:rsidRPr="005E31B8">
        <w:rPr>
          <w:rFonts w:ascii="Times New Roman Regular" w:hAnsi="Times New Roman Regular" w:cs="Times New Roman Regular"/>
          <w:sz w:val="28"/>
          <w:szCs w:val="28"/>
          <w:lang w:val="ru-RU"/>
        </w:rPr>
        <w:t xml:space="preserve"> </w:t>
      </w:r>
      <w:r>
        <w:rPr>
          <w:rFonts w:ascii="Times New Roman Regular" w:hAnsi="Times New Roman Regular" w:cs="Times New Roman Regular"/>
          <w:sz w:val="28"/>
          <w:szCs w:val="28"/>
          <w:lang w:val="ru-RU"/>
        </w:rPr>
        <w:t xml:space="preserve">схема в </w:t>
      </w:r>
      <w:hyperlink w:anchor="А2" w:history="1">
        <w:r>
          <w:rPr>
            <w:rStyle w:val="af6"/>
            <w:rFonts w:ascii="Times New Roman Regular" w:hAnsi="Times New Roman Regular" w:cs="Times New Roman Regular"/>
            <w:sz w:val="28"/>
            <w:szCs w:val="28"/>
            <w:lang w:val="ru-RU"/>
          </w:rPr>
          <w:t>Приложении А.2</w:t>
        </w:r>
      </w:hyperlink>
    </w:p>
    <w:p w14:paraId="27C6EE20" w14:textId="77777777" w:rsidR="00214F71" w:rsidRDefault="00000000">
      <w:pPr>
        <w:numPr>
          <w:ilvl w:val="0"/>
          <w:numId w:val="11"/>
        </w:numPr>
        <w:spacing w:before="480" w:after="480" w:line="360" w:lineRule="auto"/>
        <w:ind w:firstLine="697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>
        <w:rPr>
          <w:rFonts w:ascii="Times New Roman Regular" w:hAnsi="Times New Roman Regular" w:cs="Times New Roman Regular"/>
          <w:sz w:val="28"/>
          <w:szCs w:val="28"/>
          <w:lang w:val="ru-RU"/>
        </w:rPr>
        <w:t>Физическое проектирования - создание таблиц базы данных</w:t>
      </w:r>
    </w:p>
    <w:p w14:paraId="15A9FC86" w14:textId="77777777" w:rsidR="00214F71" w:rsidRDefault="00000000">
      <w:pPr>
        <w:numPr>
          <w:ilvl w:val="1"/>
          <w:numId w:val="11"/>
        </w:numPr>
        <w:tabs>
          <w:tab w:val="clear" w:pos="420"/>
          <w:tab w:val="left" w:pos="126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>
        <w:rPr>
          <w:rFonts w:ascii="Times New Roman Regular" w:hAnsi="Times New Roman Regular" w:cs="Times New Roman Regular"/>
          <w:sz w:val="28"/>
          <w:szCs w:val="28"/>
        </w:rPr>
        <w:t>SQL</w:t>
      </w:r>
      <w:r w:rsidRPr="005E31B8">
        <w:rPr>
          <w:rFonts w:ascii="Times New Roman Regular" w:hAnsi="Times New Roman Regular" w:cs="Times New Roman Regular"/>
          <w:sz w:val="28"/>
          <w:szCs w:val="28"/>
          <w:lang w:val="ru-RU"/>
        </w:rPr>
        <w:t>-</w:t>
      </w:r>
      <w:r>
        <w:rPr>
          <w:rFonts w:ascii="Times New Roman Regular" w:hAnsi="Times New Roman Regular" w:cs="Times New Roman Regular"/>
          <w:sz w:val="28"/>
          <w:szCs w:val="28"/>
          <w:lang w:val="ru-RU"/>
        </w:rPr>
        <w:t xml:space="preserve">скрипт создания таблицы в </w:t>
      </w:r>
      <w:hyperlink w:anchor="Б1" w:history="1">
        <w:r>
          <w:rPr>
            <w:rStyle w:val="afb"/>
            <w:rFonts w:ascii="Times New Roman Regular" w:hAnsi="Times New Roman Regular" w:cs="Times New Roman Regular"/>
            <w:sz w:val="28"/>
            <w:szCs w:val="28"/>
            <w:lang w:val="ru-RU"/>
          </w:rPr>
          <w:t>Приложение Б.1</w:t>
        </w:r>
      </w:hyperlink>
    </w:p>
    <w:p w14:paraId="35494B51" w14:textId="77777777" w:rsidR="00214F71" w:rsidRDefault="00000000">
      <w:pPr>
        <w:numPr>
          <w:ilvl w:val="1"/>
          <w:numId w:val="11"/>
        </w:numPr>
        <w:tabs>
          <w:tab w:val="clear" w:pos="420"/>
          <w:tab w:val="left" w:pos="1260"/>
        </w:tabs>
        <w:spacing w:line="360" w:lineRule="auto"/>
        <w:ind w:left="0" w:firstLine="700"/>
        <w:jc w:val="both"/>
        <w:rPr>
          <w:lang w:val="ru-RU"/>
        </w:rPr>
      </w:pPr>
      <w:r>
        <w:rPr>
          <w:rFonts w:ascii="Times New Roman Regular" w:hAnsi="Times New Roman Regular" w:cs="Times New Roman Regular"/>
          <w:sz w:val="28"/>
          <w:szCs w:val="28"/>
        </w:rPr>
        <w:t>ERD</w:t>
      </w:r>
      <w:r w:rsidRPr="005E31B8">
        <w:rPr>
          <w:rFonts w:ascii="Times New Roman Regular" w:hAnsi="Times New Roman Regular" w:cs="Times New Roman Regular"/>
          <w:sz w:val="28"/>
          <w:szCs w:val="28"/>
          <w:lang w:val="ru-RU"/>
        </w:rPr>
        <w:t xml:space="preserve"> </w:t>
      </w:r>
      <w:r>
        <w:rPr>
          <w:rFonts w:ascii="Times New Roman Regular" w:hAnsi="Times New Roman Regular" w:cs="Times New Roman Regular"/>
          <w:sz w:val="28"/>
          <w:szCs w:val="28"/>
          <w:lang w:val="ru-RU"/>
        </w:rPr>
        <w:t xml:space="preserve">модель базы данных в </w:t>
      </w:r>
      <w:hyperlink w:anchor="Б2" w:history="1">
        <w:r>
          <w:rPr>
            <w:rStyle w:val="afb"/>
            <w:rFonts w:ascii="Times New Roman Regular" w:hAnsi="Times New Roman Regular" w:cs="Times New Roman Regular"/>
            <w:sz w:val="28"/>
            <w:szCs w:val="28"/>
            <w:lang w:val="ru-RU"/>
          </w:rPr>
          <w:t>Приложение Б.2</w:t>
        </w:r>
      </w:hyperlink>
    </w:p>
    <w:p w14:paraId="57DB2376" w14:textId="77777777" w:rsidR="00214F71" w:rsidRDefault="00000000">
      <w:pPr>
        <w:pStyle w:val="afffb"/>
        <w:numPr>
          <w:ilvl w:val="0"/>
          <w:numId w:val="11"/>
        </w:numPr>
        <w:tabs>
          <w:tab w:val="clear" w:pos="839"/>
          <w:tab w:val="left" w:pos="980"/>
        </w:tabs>
        <w:spacing w:before="480" w:after="480" w:line="360" w:lineRule="auto"/>
        <w:ind w:left="0" w:firstLine="697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proofErr w:type="spellStart"/>
      <w:r>
        <w:rPr>
          <w:rFonts w:ascii="Times New Roman Regular" w:hAnsi="Times New Roman Regular" w:cs="Times New Roman Regular"/>
          <w:bCs/>
          <w:sz w:val="28"/>
          <w:szCs w:val="40"/>
        </w:rPr>
        <w:t>Физическое</w:t>
      </w:r>
      <w:proofErr w:type="spellEnd"/>
      <w:r>
        <w:rPr>
          <w:rFonts w:ascii="Times New Roman Regular" w:hAnsi="Times New Roman Regular" w:cs="Times New Roman Regular"/>
          <w:bCs/>
          <w:sz w:val="28"/>
          <w:szCs w:val="40"/>
        </w:rPr>
        <w:t xml:space="preserve"> </w:t>
      </w:r>
      <w:proofErr w:type="spellStart"/>
      <w:r>
        <w:rPr>
          <w:rFonts w:ascii="Times New Roman Regular" w:hAnsi="Times New Roman Regular" w:cs="Times New Roman Regular"/>
          <w:bCs/>
          <w:sz w:val="28"/>
          <w:szCs w:val="40"/>
        </w:rPr>
        <w:t>проектирование</w:t>
      </w:r>
      <w:proofErr w:type="spellEnd"/>
      <w:r>
        <w:rPr>
          <w:rFonts w:ascii="Times New Roman Regular" w:hAnsi="Times New Roman Regular" w:cs="Times New Roman Regular"/>
          <w:bCs/>
          <w:sz w:val="28"/>
          <w:szCs w:val="40"/>
        </w:rPr>
        <w:t xml:space="preserve"> </w:t>
      </w:r>
      <w:proofErr w:type="spellStart"/>
      <w:r>
        <w:rPr>
          <w:rFonts w:ascii="Times New Roman Regular" w:hAnsi="Times New Roman Regular" w:cs="Times New Roman Regular"/>
          <w:bCs/>
          <w:sz w:val="28"/>
          <w:szCs w:val="40"/>
        </w:rPr>
        <w:t>базы</w:t>
      </w:r>
      <w:proofErr w:type="spellEnd"/>
      <w:r>
        <w:rPr>
          <w:rFonts w:ascii="Times New Roman Regular" w:hAnsi="Times New Roman Regular" w:cs="Times New Roman Regular"/>
          <w:bCs/>
          <w:sz w:val="28"/>
          <w:szCs w:val="40"/>
        </w:rPr>
        <w:t xml:space="preserve"> </w:t>
      </w:r>
      <w:proofErr w:type="spellStart"/>
      <w:r>
        <w:rPr>
          <w:rFonts w:ascii="Times New Roman Regular" w:hAnsi="Times New Roman Regular" w:cs="Times New Roman Regular"/>
          <w:bCs/>
          <w:sz w:val="28"/>
          <w:szCs w:val="40"/>
        </w:rPr>
        <w:t>данных</w:t>
      </w:r>
      <w:proofErr w:type="spellEnd"/>
      <w:r>
        <w:rPr>
          <w:rFonts w:ascii="Times New Roman Regular" w:hAnsi="Times New Roman Regular" w:cs="Times New Roman Regular"/>
          <w:bCs/>
          <w:sz w:val="28"/>
          <w:szCs w:val="40"/>
        </w:rPr>
        <w:t xml:space="preserve"> </w:t>
      </w:r>
    </w:p>
    <w:p w14:paraId="0CEC592F" w14:textId="77777777" w:rsidR="00214F71" w:rsidRDefault="00000000">
      <w:pPr>
        <w:pStyle w:val="afffb"/>
        <w:numPr>
          <w:ilvl w:val="1"/>
          <w:numId w:val="11"/>
        </w:numPr>
        <w:tabs>
          <w:tab w:val="clear" w:pos="420"/>
          <w:tab w:val="left" w:pos="98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>
        <w:rPr>
          <w:rFonts w:ascii="Times New Roman Regular" w:hAnsi="Times New Roman Regular" w:cs="Times New Roman Regular"/>
          <w:sz w:val="28"/>
          <w:szCs w:val="40"/>
          <w:lang w:val="ru-RU"/>
        </w:rPr>
        <w:t>Анализ т</w:t>
      </w:r>
      <w:r w:rsidRPr="005E31B8">
        <w:rPr>
          <w:rFonts w:ascii="Times New Roman Regular" w:hAnsi="Times New Roman Regular" w:cs="Times New Roman Regular"/>
          <w:sz w:val="28"/>
          <w:szCs w:val="40"/>
          <w:lang w:val="ru-RU"/>
        </w:rPr>
        <w:t>ип</w:t>
      </w:r>
      <w:r>
        <w:rPr>
          <w:rFonts w:ascii="Times New Roman Regular" w:hAnsi="Times New Roman Regular" w:cs="Times New Roman Regular"/>
          <w:sz w:val="28"/>
          <w:szCs w:val="40"/>
          <w:lang w:val="ru-RU"/>
        </w:rPr>
        <w:t>ов</w:t>
      </w:r>
      <w:r w:rsidRPr="005E31B8">
        <w:rPr>
          <w:rFonts w:ascii="Times New Roman Regular" w:hAnsi="Times New Roman Regular" w:cs="Times New Roman Regular"/>
          <w:sz w:val="28"/>
          <w:szCs w:val="40"/>
          <w:lang w:val="ru-RU"/>
        </w:rPr>
        <w:t xml:space="preserve"> данных на предмет занимаемой памяти</w:t>
      </w:r>
    </w:p>
    <w:p w14:paraId="62262874" w14:textId="77777777" w:rsidR="00214F71" w:rsidRDefault="00214F71">
      <w:pPr>
        <w:pStyle w:val="afffb"/>
        <w:tabs>
          <w:tab w:val="left" w:pos="980"/>
        </w:tabs>
        <w:spacing w:line="360" w:lineRule="auto"/>
        <w:ind w:left="0"/>
        <w:jc w:val="both"/>
        <w:rPr>
          <w:rFonts w:ascii="Times New Roman Regular" w:hAnsi="Times New Roman Regular" w:cs="Times New Roman Regular"/>
          <w:sz w:val="28"/>
          <w:szCs w:val="40"/>
          <w:lang w:val="ru-RU"/>
        </w:rPr>
      </w:pPr>
    </w:p>
    <w:p w14:paraId="6CEAD5CF" w14:textId="77777777" w:rsidR="00214F71" w:rsidRDefault="00000000">
      <w:pPr>
        <w:pStyle w:val="afffb"/>
        <w:tabs>
          <w:tab w:val="left" w:pos="980"/>
        </w:tabs>
        <w:spacing w:line="360" w:lineRule="auto"/>
        <w:ind w:left="0"/>
        <w:jc w:val="both"/>
        <w:rPr>
          <w:rFonts w:ascii="Times New Roman Regular" w:hAnsi="Times New Roman Regular" w:cs="Times New Roman Regular"/>
          <w:sz w:val="28"/>
          <w:szCs w:val="40"/>
          <w:lang w:val="ru-RU"/>
        </w:rPr>
      </w:pPr>
      <w:r>
        <w:rPr>
          <w:rFonts w:ascii="Times New Roman Regular" w:hAnsi="Times New Roman Regular" w:cs="Times New Roman Regular"/>
          <w:sz w:val="28"/>
          <w:szCs w:val="40"/>
          <w:lang w:val="ru-RU"/>
        </w:rPr>
        <w:t>Таблица 1 - Анализ типов данных</w:t>
      </w:r>
    </w:p>
    <w:tbl>
      <w:tblPr>
        <w:tblStyle w:val="affd"/>
        <w:tblW w:w="0" w:type="auto"/>
        <w:tblLayout w:type="fixed"/>
        <w:tblLook w:val="04A0" w:firstRow="1" w:lastRow="0" w:firstColumn="1" w:lastColumn="0" w:noHBand="0" w:noVBand="1"/>
      </w:tblPr>
      <w:tblGrid>
        <w:gridCol w:w="610"/>
        <w:gridCol w:w="1190"/>
        <w:gridCol w:w="1380"/>
        <w:gridCol w:w="1965"/>
        <w:gridCol w:w="4424"/>
      </w:tblGrid>
      <w:tr w:rsidR="00214F71" w14:paraId="50ADC084" w14:textId="77777777">
        <w:tc>
          <w:tcPr>
            <w:tcW w:w="610" w:type="dxa"/>
          </w:tcPr>
          <w:p w14:paraId="08196714" w14:textId="77777777" w:rsidR="00214F71" w:rsidRDefault="00000000">
            <w:pPr>
              <w:pStyle w:val="afffb"/>
              <w:widowControl/>
              <w:tabs>
                <w:tab w:val="left" w:pos="980"/>
              </w:tabs>
              <w:spacing w:line="360" w:lineRule="auto"/>
              <w:ind w:left="0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1190" w:type="dxa"/>
          </w:tcPr>
          <w:p w14:paraId="51942DED" w14:textId="77777777" w:rsidR="00214F71" w:rsidRDefault="00000000">
            <w:pPr>
              <w:pStyle w:val="afffb"/>
              <w:widowControl/>
              <w:tabs>
                <w:tab w:val="left" w:pos="980"/>
              </w:tabs>
              <w:spacing w:line="360" w:lineRule="auto"/>
              <w:ind w:left="0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  <w:t>Таблица</w:t>
            </w:r>
          </w:p>
        </w:tc>
        <w:tc>
          <w:tcPr>
            <w:tcW w:w="1380" w:type="dxa"/>
          </w:tcPr>
          <w:p w14:paraId="3CB2B7C3" w14:textId="77777777" w:rsidR="00214F71" w:rsidRDefault="00000000">
            <w:pPr>
              <w:pStyle w:val="afffb"/>
              <w:widowControl/>
              <w:tabs>
                <w:tab w:val="left" w:pos="980"/>
              </w:tabs>
              <w:spacing w:line="360" w:lineRule="auto"/>
              <w:ind w:left="0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  <w:t>Поле</w:t>
            </w:r>
          </w:p>
        </w:tc>
        <w:tc>
          <w:tcPr>
            <w:tcW w:w="1965" w:type="dxa"/>
          </w:tcPr>
          <w:p w14:paraId="2F408570" w14:textId="77777777" w:rsidR="00214F71" w:rsidRDefault="00000000">
            <w:pPr>
              <w:pStyle w:val="afffb"/>
              <w:widowControl/>
              <w:tabs>
                <w:tab w:val="left" w:pos="980"/>
              </w:tabs>
              <w:spacing w:line="360" w:lineRule="auto"/>
              <w:ind w:left="0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  <w:t>Тип</w:t>
            </w:r>
          </w:p>
        </w:tc>
        <w:tc>
          <w:tcPr>
            <w:tcW w:w="4424" w:type="dxa"/>
          </w:tcPr>
          <w:p w14:paraId="594BEC1B" w14:textId="77777777" w:rsidR="00214F71" w:rsidRDefault="00000000">
            <w:pPr>
              <w:pStyle w:val="afffb"/>
              <w:widowControl/>
              <w:tabs>
                <w:tab w:val="left" w:pos="980"/>
              </w:tabs>
              <w:spacing w:line="360" w:lineRule="auto"/>
              <w:ind w:left="0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  <w:t>Пояснение</w:t>
            </w:r>
          </w:p>
        </w:tc>
      </w:tr>
      <w:tr w:rsidR="00214F71" w:rsidRPr="005E31B8" w14:paraId="78C1F117" w14:textId="77777777">
        <w:tc>
          <w:tcPr>
            <w:tcW w:w="610" w:type="dxa"/>
          </w:tcPr>
          <w:p w14:paraId="34BF79B2" w14:textId="77777777" w:rsidR="00214F71" w:rsidRDefault="00000000">
            <w:pPr>
              <w:pStyle w:val="afffb"/>
              <w:widowControl/>
              <w:tabs>
                <w:tab w:val="left" w:pos="980"/>
              </w:tabs>
              <w:spacing w:line="360" w:lineRule="auto"/>
              <w:ind w:left="0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1</w:t>
            </w:r>
          </w:p>
        </w:tc>
        <w:tc>
          <w:tcPr>
            <w:tcW w:w="1190" w:type="dxa"/>
          </w:tcPr>
          <w:p w14:paraId="30AC712A" w14:textId="77777777" w:rsidR="00214F71" w:rsidRDefault="00000000">
            <w:pPr>
              <w:pStyle w:val="afffb"/>
              <w:widowControl/>
              <w:tabs>
                <w:tab w:val="left" w:pos="980"/>
              </w:tabs>
              <w:spacing w:line="360" w:lineRule="auto"/>
              <w:ind w:left="0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hosts</w:t>
            </w:r>
          </w:p>
        </w:tc>
        <w:tc>
          <w:tcPr>
            <w:tcW w:w="1380" w:type="dxa"/>
          </w:tcPr>
          <w:p w14:paraId="627E2761" w14:textId="77777777" w:rsidR="00214F71" w:rsidRDefault="00000000">
            <w:pPr>
              <w:pStyle w:val="afffb"/>
              <w:widowControl/>
              <w:tabs>
                <w:tab w:val="left" w:pos="980"/>
              </w:tabs>
              <w:spacing w:line="360" w:lineRule="auto"/>
              <w:ind w:left="0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proofErr w:type="spellStart"/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ip</w:t>
            </w:r>
            <w:proofErr w:type="spellEnd"/>
          </w:p>
        </w:tc>
        <w:tc>
          <w:tcPr>
            <w:tcW w:w="1965" w:type="dxa"/>
          </w:tcPr>
          <w:p w14:paraId="1CB9AD40" w14:textId="77777777" w:rsidR="00214F71" w:rsidRDefault="00000000">
            <w:pPr>
              <w:pStyle w:val="afffb"/>
              <w:widowControl/>
              <w:tabs>
                <w:tab w:val="left" w:pos="980"/>
              </w:tabs>
              <w:spacing w:line="360" w:lineRule="auto"/>
              <w:ind w:left="0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proofErr w:type="gramStart"/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VARCHAR(</w:t>
            </w:r>
            <w:proofErr w:type="gramEnd"/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15)</w:t>
            </w:r>
          </w:p>
        </w:tc>
        <w:tc>
          <w:tcPr>
            <w:tcW w:w="4424" w:type="dxa"/>
          </w:tcPr>
          <w:p w14:paraId="1A383124" w14:textId="77777777" w:rsidR="00214F71" w:rsidRPr="005E31B8" w:rsidRDefault="00000000">
            <w:pPr>
              <w:widowControl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5E31B8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 xml:space="preserve">Хранит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IPv</w:t>
            </w:r>
            <w:proofErr w:type="spellEnd"/>
            <w:r w:rsidRPr="005E31B8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 xml:space="preserve">4-адрес в текстовом виде. Максимальная длина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IPv</w:t>
            </w:r>
            <w:proofErr w:type="spellEnd"/>
            <w:r w:rsidRPr="005E31B8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>4 составляет 15 символов (</w:t>
            </w:r>
            <w:r w:rsidRPr="005E31B8">
              <w:rPr>
                <w:rStyle w:val="HTML2"/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>255.255.255.255</w:t>
            </w:r>
            <w:r w:rsidRPr="005E31B8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 xml:space="preserve">), поэтому ограничение </w:t>
            </w:r>
            <w:proofErr w:type="gramStart"/>
            <w:r>
              <w:rPr>
                <w:rStyle w:val="HTML2"/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VARCHAR</w:t>
            </w:r>
            <w:r w:rsidRPr="005E31B8">
              <w:rPr>
                <w:rStyle w:val="HTML2"/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>(</w:t>
            </w:r>
            <w:proofErr w:type="gramEnd"/>
            <w:r w:rsidRPr="005E31B8">
              <w:rPr>
                <w:rStyle w:val="HTML2"/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>15)</w:t>
            </w:r>
            <w:r w:rsidRPr="005E31B8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 xml:space="preserve"> минимально достаточно и экономит память по сравнению с более длинными строковыми типами.</w:t>
            </w:r>
          </w:p>
        </w:tc>
      </w:tr>
      <w:tr w:rsidR="00214F71" w:rsidRPr="005E31B8" w14:paraId="76876AE5" w14:textId="77777777">
        <w:tc>
          <w:tcPr>
            <w:tcW w:w="610" w:type="dxa"/>
          </w:tcPr>
          <w:p w14:paraId="434AF657" w14:textId="77777777" w:rsidR="00214F71" w:rsidRDefault="00000000">
            <w:pPr>
              <w:pStyle w:val="afffb"/>
              <w:widowControl/>
              <w:tabs>
                <w:tab w:val="left" w:pos="980"/>
              </w:tabs>
              <w:spacing w:line="360" w:lineRule="auto"/>
              <w:ind w:left="0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2</w:t>
            </w:r>
          </w:p>
        </w:tc>
        <w:tc>
          <w:tcPr>
            <w:tcW w:w="1190" w:type="dxa"/>
          </w:tcPr>
          <w:p w14:paraId="2DD95288" w14:textId="77777777" w:rsidR="00214F71" w:rsidRDefault="00000000">
            <w:pPr>
              <w:pStyle w:val="afffb"/>
              <w:widowControl/>
              <w:tabs>
                <w:tab w:val="left" w:pos="980"/>
              </w:tabs>
              <w:spacing w:line="360" w:lineRule="auto"/>
              <w:ind w:left="0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users</w:t>
            </w:r>
          </w:p>
        </w:tc>
        <w:tc>
          <w:tcPr>
            <w:tcW w:w="1380" w:type="dxa"/>
          </w:tcPr>
          <w:p w14:paraId="053FE69B" w14:textId="77777777" w:rsidR="00214F71" w:rsidRDefault="00000000">
            <w:pPr>
              <w:pStyle w:val="afffb"/>
              <w:widowControl/>
              <w:tabs>
                <w:tab w:val="left" w:pos="980"/>
              </w:tabs>
              <w:spacing w:line="360" w:lineRule="auto"/>
              <w:ind w:left="0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proofErr w:type="spellStart"/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user_name</w:t>
            </w:r>
            <w:proofErr w:type="spellEnd"/>
          </w:p>
        </w:tc>
        <w:tc>
          <w:tcPr>
            <w:tcW w:w="1965" w:type="dxa"/>
          </w:tcPr>
          <w:p w14:paraId="7F7E6873" w14:textId="77777777" w:rsidR="00214F71" w:rsidRDefault="00000000">
            <w:pPr>
              <w:pStyle w:val="afffb"/>
              <w:widowControl/>
              <w:tabs>
                <w:tab w:val="left" w:pos="980"/>
              </w:tabs>
              <w:spacing w:line="360" w:lineRule="auto"/>
              <w:ind w:left="0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proofErr w:type="gramStart"/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VARCHAR(</w:t>
            </w:r>
            <w:proofErr w:type="gramEnd"/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100)</w:t>
            </w:r>
          </w:p>
        </w:tc>
        <w:tc>
          <w:tcPr>
            <w:tcW w:w="4424" w:type="dxa"/>
          </w:tcPr>
          <w:p w14:paraId="2F7A010F" w14:textId="77777777" w:rsidR="00214F71" w:rsidRPr="005E31B8" w:rsidRDefault="00000000">
            <w:pPr>
              <w:widowControl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5E31B8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>Используется для хранения имени пользователя. Ограничение в 100 символов более чем достаточно для системных имён и предотвращает хранение чрезмерно длинных значений.</w:t>
            </w:r>
          </w:p>
        </w:tc>
      </w:tr>
      <w:tr w:rsidR="00214F71" w:rsidRPr="005E31B8" w14:paraId="348E2C9B" w14:textId="77777777">
        <w:tc>
          <w:tcPr>
            <w:tcW w:w="610" w:type="dxa"/>
          </w:tcPr>
          <w:p w14:paraId="441CDA36" w14:textId="77777777" w:rsidR="00214F71" w:rsidRDefault="00000000">
            <w:pPr>
              <w:pStyle w:val="afffb"/>
              <w:widowControl/>
              <w:tabs>
                <w:tab w:val="left" w:pos="980"/>
              </w:tabs>
              <w:spacing w:line="360" w:lineRule="auto"/>
              <w:ind w:left="0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3</w:t>
            </w:r>
          </w:p>
        </w:tc>
        <w:tc>
          <w:tcPr>
            <w:tcW w:w="1190" w:type="dxa"/>
          </w:tcPr>
          <w:p w14:paraId="21EC2FBF" w14:textId="77777777" w:rsidR="00214F71" w:rsidRDefault="00000000">
            <w:pPr>
              <w:pStyle w:val="afffb"/>
              <w:widowControl/>
              <w:tabs>
                <w:tab w:val="left" w:pos="980"/>
              </w:tabs>
              <w:spacing w:line="360" w:lineRule="auto"/>
              <w:ind w:left="0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service</w:t>
            </w:r>
          </w:p>
        </w:tc>
        <w:tc>
          <w:tcPr>
            <w:tcW w:w="1380" w:type="dxa"/>
          </w:tcPr>
          <w:p w14:paraId="7CF07BF7" w14:textId="77777777" w:rsidR="00214F71" w:rsidRDefault="00000000">
            <w:pPr>
              <w:pStyle w:val="afffb"/>
              <w:widowControl/>
              <w:tabs>
                <w:tab w:val="left" w:pos="980"/>
              </w:tabs>
              <w:spacing w:line="360" w:lineRule="auto"/>
              <w:ind w:left="0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proofErr w:type="spellStart"/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service_name</w:t>
            </w:r>
            <w:proofErr w:type="spellEnd"/>
          </w:p>
        </w:tc>
        <w:tc>
          <w:tcPr>
            <w:tcW w:w="1965" w:type="dxa"/>
          </w:tcPr>
          <w:p w14:paraId="30D09ACF" w14:textId="77777777" w:rsidR="00214F71" w:rsidRDefault="00000000">
            <w:pPr>
              <w:pStyle w:val="afffb"/>
              <w:widowControl/>
              <w:tabs>
                <w:tab w:val="left" w:pos="980"/>
              </w:tabs>
              <w:spacing w:line="360" w:lineRule="auto"/>
              <w:ind w:left="0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TEXT</w:t>
            </w:r>
          </w:p>
        </w:tc>
        <w:tc>
          <w:tcPr>
            <w:tcW w:w="4424" w:type="dxa"/>
          </w:tcPr>
          <w:p w14:paraId="4DCFB637" w14:textId="77777777" w:rsidR="00214F71" w:rsidRPr="005E31B8" w:rsidRDefault="00000000">
            <w:pPr>
              <w:widowControl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>Х</w:t>
            </w:r>
            <w:r w:rsidRPr="005E31B8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 xml:space="preserve">ранит название сервиса произвольной длины. В </w:t>
            </w: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PostgreSQL</w:t>
            </w:r>
            <w:r w:rsidRPr="005E31B8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 xml:space="preserve"> </w:t>
            </w:r>
            <w:r>
              <w:rPr>
                <w:rStyle w:val="HTML2"/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TEXT</w:t>
            </w:r>
            <w:r w:rsidRPr="005E31B8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 xml:space="preserve"> и </w:t>
            </w:r>
            <w:r>
              <w:rPr>
                <w:rStyle w:val="HTML2"/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VARCHAR</w:t>
            </w:r>
            <w:r w:rsidRPr="005E31B8">
              <w:rPr>
                <w:rStyle w:val="HTML2"/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>(</w:t>
            </w:r>
            <w:r>
              <w:rPr>
                <w:rStyle w:val="HTML2"/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n</w:t>
            </w:r>
            <w:r w:rsidRPr="005E31B8">
              <w:rPr>
                <w:rStyle w:val="HTML2"/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>)</w:t>
            </w:r>
            <w:r w:rsidRPr="005E31B8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 xml:space="preserve"> имеют одинаковую внутреннюю организацию хранения, поэтому выбор </w:t>
            </w:r>
            <w:r>
              <w:rPr>
                <w:rStyle w:val="HTML2"/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TEXT</w:t>
            </w:r>
            <w:r w:rsidRPr="005E31B8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 xml:space="preserve"> удобен, когда строгого ограничения длины не требуется.</w:t>
            </w:r>
          </w:p>
        </w:tc>
      </w:tr>
      <w:tr w:rsidR="00214F71" w:rsidRPr="005E31B8" w14:paraId="049296C2" w14:textId="77777777">
        <w:tc>
          <w:tcPr>
            <w:tcW w:w="610" w:type="dxa"/>
          </w:tcPr>
          <w:p w14:paraId="4D51FADE" w14:textId="77777777" w:rsidR="00214F71" w:rsidRDefault="00000000">
            <w:pPr>
              <w:pStyle w:val="afffb"/>
              <w:widowControl/>
              <w:tabs>
                <w:tab w:val="left" w:pos="980"/>
              </w:tabs>
              <w:spacing w:line="360" w:lineRule="auto"/>
              <w:ind w:left="0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4</w:t>
            </w:r>
          </w:p>
        </w:tc>
        <w:tc>
          <w:tcPr>
            <w:tcW w:w="1190" w:type="dxa"/>
          </w:tcPr>
          <w:p w14:paraId="5D11F834" w14:textId="77777777" w:rsidR="00214F71" w:rsidRDefault="00000000">
            <w:pPr>
              <w:pStyle w:val="afffb"/>
              <w:widowControl/>
              <w:tabs>
                <w:tab w:val="left" w:pos="980"/>
              </w:tabs>
              <w:spacing w:line="360" w:lineRule="auto"/>
              <w:ind w:left="0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policies</w:t>
            </w:r>
          </w:p>
        </w:tc>
        <w:tc>
          <w:tcPr>
            <w:tcW w:w="1380" w:type="dxa"/>
          </w:tcPr>
          <w:p w14:paraId="156BCFC4" w14:textId="77777777" w:rsidR="00214F71" w:rsidRDefault="00000000">
            <w:pPr>
              <w:pStyle w:val="afffb"/>
              <w:widowControl/>
              <w:tabs>
                <w:tab w:val="left" w:pos="980"/>
              </w:tabs>
              <w:spacing w:line="360" w:lineRule="auto"/>
              <w:ind w:left="0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status</w:t>
            </w:r>
          </w:p>
        </w:tc>
        <w:tc>
          <w:tcPr>
            <w:tcW w:w="1965" w:type="dxa"/>
          </w:tcPr>
          <w:p w14:paraId="640E42C1" w14:textId="77777777" w:rsidR="00214F71" w:rsidRDefault="00000000">
            <w:pPr>
              <w:pStyle w:val="afffb"/>
              <w:widowControl/>
              <w:tabs>
                <w:tab w:val="left" w:pos="980"/>
              </w:tabs>
              <w:spacing w:line="360" w:lineRule="auto"/>
              <w:ind w:left="0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BOOLEAN</w:t>
            </w:r>
          </w:p>
        </w:tc>
        <w:tc>
          <w:tcPr>
            <w:tcW w:w="4424" w:type="dxa"/>
          </w:tcPr>
          <w:p w14:paraId="1223DAEE" w14:textId="77777777" w:rsidR="00214F71" w:rsidRPr="005E31B8" w:rsidRDefault="00000000">
            <w:pPr>
              <w:pStyle w:val="afffb"/>
              <w:widowControl/>
              <w:tabs>
                <w:tab w:val="left" w:pos="980"/>
              </w:tabs>
              <w:spacing w:line="360" w:lineRule="auto"/>
              <w:ind w:left="0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5E31B8"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  <w:t xml:space="preserve">Отражает состояние политики (активна или неактивна). Тип </w:t>
            </w: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BOOLEAN</w:t>
            </w:r>
            <w:r w:rsidRPr="005E31B8"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  <w:t xml:space="preserve"> </w:t>
            </w:r>
            <w:r w:rsidRPr="005E31B8"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  <w:lastRenderedPageBreak/>
              <w:t>занимает 1 байт и наиболее эффективно подходит для хранения логических значений.</w:t>
            </w:r>
          </w:p>
        </w:tc>
      </w:tr>
      <w:tr w:rsidR="00214F71" w:rsidRPr="005E31B8" w14:paraId="7B2C247A" w14:textId="77777777">
        <w:tc>
          <w:tcPr>
            <w:tcW w:w="610" w:type="dxa"/>
          </w:tcPr>
          <w:p w14:paraId="06AE5018" w14:textId="77777777" w:rsidR="00214F71" w:rsidRDefault="00000000">
            <w:pPr>
              <w:pStyle w:val="afffb"/>
              <w:widowControl/>
              <w:tabs>
                <w:tab w:val="left" w:pos="980"/>
              </w:tabs>
              <w:spacing w:line="360" w:lineRule="auto"/>
              <w:ind w:left="0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lastRenderedPageBreak/>
              <w:t>5</w:t>
            </w:r>
          </w:p>
        </w:tc>
        <w:tc>
          <w:tcPr>
            <w:tcW w:w="1190" w:type="dxa"/>
          </w:tcPr>
          <w:p w14:paraId="6843645C" w14:textId="77777777" w:rsidR="00214F71" w:rsidRDefault="00000000">
            <w:pPr>
              <w:pStyle w:val="afffb"/>
              <w:widowControl/>
              <w:tabs>
                <w:tab w:val="left" w:pos="980"/>
              </w:tabs>
              <w:spacing w:line="360" w:lineRule="auto"/>
              <w:ind w:left="0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rules</w:t>
            </w:r>
          </w:p>
        </w:tc>
        <w:tc>
          <w:tcPr>
            <w:tcW w:w="1380" w:type="dxa"/>
          </w:tcPr>
          <w:p w14:paraId="7C6E0DBC" w14:textId="77777777" w:rsidR="00214F71" w:rsidRDefault="00000000">
            <w:pPr>
              <w:pStyle w:val="afffb"/>
              <w:widowControl/>
              <w:tabs>
                <w:tab w:val="left" w:pos="980"/>
              </w:tabs>
              <w:spacing w:line="360" w:lineRule="auto"/>
              <w:ind w:left="0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condition</w:t>
            </w:r>
          </w:p>
        </w:tc>
        <w:tc>
          <w:tcPr>
            <w:tcW w:w="1965" w:type="dxa"/>
          </w:tcPr>
          <w:p w14:paraId="2511F037" w14:textId="77777777" w:rsidR="00214F71" w:rsidRDefault="00000000">
            <w:pPr>
              <w:pStyle w:val="afffb"/>
              <w:widowControl/>
              <w:tabs>
                <w:tab w:val="left" w:pos="980"/>
              </w:tabs>
              <w:spacing w:line="360" w:lineRule="auto"/>
              <w:ind w:left="0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JSON</w:t>
            </w:r>
          </w:p>
        </w:tc>
        <w:tc>
          <w:tcPr>
            <w:tcW w:w="4424" w:type="dxa"/>
          </w:tcPr>
          <w:p w14:paraId="3C393ED4" w14:textId="77777777" w:rsidR="00214F71" w:rsidRPr="005E31B8" w:rsidRDefault="00000000">
            <w:pPr>
              <w:widowControl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5E31B8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 xml:space="preserve">Хранит условия правила в формате </w:t>
            </w: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JSON</w:t>
            </w:r>
            <w:r w:rsidRPr="005E31B8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>. Размер зависит от содержимого, что позволяет сохранять структуры переменной сложности без создания дополнительных таблиц.</w:t>
            </w:r>
          </w:p>
        </w:tc>
      </w:tr>
      <w:tr w:rsidR="00214F71" w:rsidRPr="005E31B8" w14:paraId="5A14A83A" w14:textId="77777777">
        <w:tc>
          <w:tcPr>
            <w:tcW w:w="610" w:type="dxa"/>
          </w:tcPr>
          <w:p w14:paraId="678057E0" w14:textId="77777777" w:rsidR="00214F71" w:rsidRDefault="00000000">
            <w:pPr>
              <w:pStyle w:val="afffb"/>
              <w:widowControl/>
              <w:tabs>
                <w:tab w:val="left" w:pos="980"/>
              </w:tabs>
              <w:spacing w:line="360" w:lineRule="auto"/>
              <w:ind w:left="0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6</w:t>
            </w:r>
          </w:p>
        </w:tc>
        <w:tc>
          <w:tcPr>
            <w:tcW w:w="1190" w:type="dxa"/>
          </w:tcPr>
          <w:p w14:paraId="41B81A72" w14:textId="77777777" w:rsidR="00214F71" w:rsidRDefault="00000000">
            <w:pPr>
              <w:pStyle w:val="afffb"/>
              <w:widowControl/>
              <w:tabs>
                <w:tab w:val="left" w:pos="980"/>
              </w:tabs>
              <w:spacing w:line="360" w:lineRule="auto"/>
              <w:ind w:left="0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rules</w:t>
            </w:r>
          </w:p>
        </w:tc>
        <w:tc>
          <w:tcPr>
            <w:tcW w:w="1380" w:type="dxa"/>
          </w:tcPr>
          <w:p w14:paraId="4EDB5ABC" w14:textId="77777777" w:rsidR="00214F71" w:rsidRDefault="00000000">
            <w:pPr>
              <w:pStyle w:val="afffb"/>
              <w:widowControl/>
              <w:tabs>
                <w:tab w:val="left" w:pos="980"/>
              </w:tabs>
              <w:spacing w:line="360" w:lineRule="auto"/>
              <w:ind w:left="0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effect</w:t>
            </w:r>
          </w:p>
        </w:tc>
        <w:tc>
          <w:tcPr>
            <w:tcW w:w="1965" w:type="dxa"/>
          </w:tcPr>
          <w:p w14:paraId="5034B789" w14:textId="77777777" w:rsidR="00214F71" w:rsidRDefault="00000000">
            <w:pPr>
              <w:pStyle w:val="afffb"/>
              <w:widowControl/>
              <w:tabs>
                <w:tab w:val="left" w:pos="980"/>
              </w:tabs>
              <w:spacing w:line="360" w:lineRule="auto"/>
              <w:ind w:left="0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BOOLEAN</w:t>
            </w:r>
          </w:p>
        </w:tc>
        <w:tc>
          <w:tcPr>
            <w:tcW w:w="4424" w:type="dxa"/>
          </w:tcPr>
          <w:p w14:paraId="1171E96D" w14:textId="77777777" w:rsidR="00214F71" w:rsidRPr="005E31B8" w:rsidRDefault="00000000">
            <w:pPr>
              <w:widowControl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5E31B8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 xml:space="preserve">Определяет действие правила (разрешить или запретить). Использование </w:t>
            </w:r>
            <w:r>
              <w:rPr>
                <w:rStyle w:val="HTML2"/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BOOLEAN</w:t>
            </w:r>
            <w:r w:rsidRPr="005E31B8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 xml:space="preserve"> обеспечивает компактное и логически корректное хранение значения.</w:t>
            </w:r>
          </w:p>
        </w:tc>
      </w:tr>
      <w:tr w:rsidR="00214F71" w:rsidRPr="005E31B8" w14:paraId="3560BFD6" w14:textId="77777777">
        <w:tc>
          <w:tcPr>
            <w:tcW w:w="610" w:type="dxa"/>
          </w:tcPr>
          <w:p w14:paraId="6586AAA9" w14:textId="77777777" w:rsidR="00214F71" w:rsidRDefault="00000000">
            <w:pPr>
              <w:pStyle w:val="afffb"/>
              <w:widowControl/>
              <w:tabs>
                <w:tab w:val="left" w:pos="980"/>
              </w:tabs>
              <w:spacing w:line="360" w:lineRule="auto"/>
              <w:ind w:left="0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7</w:t>
            </w:r>
          </w:p>
        </w:tc>
        <w:tc>
          <w:tcPr>
            <w:tcW w:w="1190" w:type="dxa"/>
          </w:tcPr>
          <w:p w14:paraId="7A4DFD51" w14:textId="77777777" w:rsidR="00214F71" w:rsidRDefault="00000000">
            <w:pPr>
              <w:pStyle w:val="afffb"/>
              <w:widowControl/>
              <w:tabs>
                <w:tab w:val="left" w:pos="980"/>
              </w:tabs>
              <w:spacing w:line="360" w:lineRule="auto"/>
              <w:ind w:left="0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requests</w:t>
            </w:r>
          </w:p>
        </w:tc>
        <w:tc>
          <w:tcPr>
            <w:tcW w:w="1380" w:type="dxa"/>
          </w:tcPr>
          <w:p w14:paraId="1CFC0A28" w14:textId="77777777" w:rsidR="00214F71" w:rsidRDefault="00000000">
            <w:pPr>
              <w:pStyle w:val="afffb"/>
              <w:widowControl/>
              <w:tabs>
                <w:tab w:val="left" w:pos="980"/>
              </w:tabs>
              <w:spacing w:line="360" w:lineRule="auto"/>
              <w:ind w:left="0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proofErr w:type="spellStart"/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contect</w:t>
            </w:r>
            <w:proofErr w:type="spellEnd"/>
          </w:p>
        </w:tc>
        <w:tc>
          <w:tcPr>
            <w:tcW w:w="1965" w:type="dxa"/>
          </w:tcPr>
          <w:p w14:paraId="0C1E7295" w14:textId="77777777" w:rsidR="00214F71" w:rsidRDefault="00000000">
            <w:pPr>
              <w:pStyle w:val="afffb"/>
              <w:widowControl/>
              <w:tabs>
                <w:tab w:val="left" w:pos="980"/>
              </w:tabs>
              <w:spacing w:line="360" w:lineRule="auto"/>
              <w:ind w:left="0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JSONB</w:t>
            </w:r>
          </w:p>
        </w:tc>
        <w:tc>
          <w:tcPr>
            <w:tcW w:w="4424" w:type="dxa"/>
          </w:tcPr>
          <w:p w14:paraId="071E6DA3" w14:textId="77777777" w:rsidR="00214F71" w:rsidRPr="005E31B8" w:rsidRDefault="00000000">
            <w:pPr>
              <w:widowControl/>
              <w:jc w:val="left"/>
              <w:rPr>
                <w:rFonts w:ascii="Times New Roman Regular" w:hAnsi="Times New Roman Regular" w:cs="Times New Roman Regular"/>
                <w:sz w:val="24"/>
                <w:szCs w:val="24"/>
                <w:lang w:val="ru-RU"/>
              </w:rPr>
            </w:pPr>
            <w:r w:rsidRPr="005E31B8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 xml:space="preserve">Содержит контекст запроса в бинарном формате </w:t>
            </w: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JSONB</w:t>
            </w:r>
            <w:r w:rsidRPr="005E31B8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 xml:space="preserve">. Этот тип эффективнее для поиска и обработки, чем </w:t>
            </w:r>
            <w:r>
              <w:rPr>
                <w:rStyle w:val="HTML2"/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JSON</w:t>
            </w:r>
            <w:r w:rsidRPr="005E31B8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>, и поддерживает индексацию.</w:t>
            </w:r>
          </w:p>
        </w:tc>
      </w:tr>
      <w:tr w:rsidR="00214F71" w14:paraId="474C5AFA" w14:textId="77777777">
        <w:tc>
          <w:tcPr>
            <w:tcW w:w="610" w:type="dxa"/>
          </w:tcPr>
          <w:p w14:paraId="5BAC425E" w14:textId="77777777" w:rsidR="00214F71" w:rsidRDefault="00000000">
            <w:pPr>
              <w:pStyle w:val="afffb"/>
              <w:widowControl/>
              <w:tabs>
                <w:tab w:val="left" w:pos="980"/>
              </w:tabs>
              <w:spacing w:line="360" w:lineRule="auto"/>
              <w:ind w:left="0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8</w:t>
            </w:r>
          </w:p>
        </w:tc>
        <w:tc>
          <w:tcPr>
            <w:tcW w:w="1190" w:type="dxa"/>
          </w:tcPr>
          <w:p w14:paraId="7A7AF0E1" w14:textId="77777777" w:rsidR="00214F71" w:rsidRDefault="00000000">
            <w:pPr>
              <w:pStyle w:val="afffb"/>
              <w:widowControl/>
              <w:tabs>
                <w:tab w:val="left" w:pos="980"/>
              </w:tabs>
              <w:spacing w:line="360" w:lineRule="auto"/>
              <w:ind w:left="0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decisions</w:t>
            </w:r>
          </w:p>
        </w:tc>
        <w:tc>
          <w:tcPr>
            <w:tcW w:w="1380" w:type="dxa"/>
          </w:tcPr>
          <w:p w14:paraId="5977D4AF" w14:textId="77777777" w:rsidR="00214F71" w:rsidRDefault="00000000">
            <w:pPr>
              <w:pStyle w:val="afffb"/>
              <w:widowControl/>
              <w:tabs>
                <w:tab w:val="left" w:pos="980"/>
              </w:tabs>
              <w:spacing w:line="360" w:lineRule="auto"/>
              <w:ind w:left="0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result</w:t>
            </w:r>
          </w:p>
        </w:tc>
        <w:tc>
          <w:tcPr>
            <w:tcW w:w="1965" w:type="dxa"/>
          </w:tcPr>
          <w:p w14:paraId="65271B9B" w14:textId="77777777" w:rsidR="00214F71" w:rsidRDefault="00000000">
            <w:pPr>
              <w:pStyle w:val="afffb"/>
              <w:widowControl/>
              <w:tabs>
                <w:tab w:val="left" w:pos="980"/>
              </w:tabs>
              <w:spacing w:line="360" w:lineRule="auto"/>
              <w:ind w:left="0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BOOLEAN</w:t>
            </w:r>
          </w:p>
        </w:tc>
        <w:tc>
          <w:tcPr>
            <w:tcW w:w="4424" w:type="dxa"/>
          </w:tcPr>
          <w:p w14:paraId="285B07F0" w14:textId="77777777" w:rsidR="00214F71" w:rsidRDefault="00000000">
            <w:pPr>
              <w:widowControl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 w:rsidRPr="005E31B8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>Хранит итоговое решение системы (</w:t>
            </w:r>
            <w:r>
              <w:rPr>
                <w:rStyle w:val="HTML2"/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TRUE</w:t>
            </w:r>
            <w:r w:rsidRPr="005E31B8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 xml:space="preserve"> — разрешено, </w:t>
            </w:r>
            <w:r>
              <w:rPr>
                <w:rStyle w:val="HTML2"/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FALSE</w:t>
            </w:r>
            <w:r w:rsidRPr="005E31B8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 xml:space="preserve"> — запрещено).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Тип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r>
              <w:rPr>
                <w:rStyle w:val="HTML2"/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BOOLEAN</w:t>
            </w: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занимает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минимум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памяти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и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соответствует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семантике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поля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.</w:t>
            </w:r>
          </w:p>
        </w:tc>
      </w:tr>
      <w:tr w:rsidR="00214F71" w14:paraId="321B068D" w14:textId="77777777">
        <w:tc>
          <w:tcPr>
            <w:tcW w:w="610" w:type="dxa"/>
          </w:tcPr>
          <w:p w14:paraId="574B0C06" w14:textId="77777777" w:rsidR="00214F71" w:rsidRDefault="00000000">
            <w:pPr>
              <w:pStyle w:val="afffb"/>
              <w:widowControl/>
              <w:tabs>
                <w:tab w:val="left" w:pos="980"/>
              </w:tabs>
              <w:spacing w:line="360" w:lineRule="auto"/>
              <w:ind w:left="0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9</w:t>
            </w:r>
          </w:p>
        </w:tc>
        <w:tc>
          <w:tcPr>
            <w:tcW w:w="1190" w:type="dxa"/>
          </w:tcPr>
          <w:p w14:paraId="75192EE6" w14:textId="77777777" w:rsidR="00214F71" w:rsidRDefault="00000000">
            <w:pPr>
              <w:pStyle w:val="afffb"/>
              <w:widowControl/>
              <w:tabs>
                <w:tab w:val="left" w:pos="980"/>
              </w:tabs>
              <w:spacing w:line="360" w:lineRule="auto"/>
              <w:ind w:left="0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proofErr w:type="spellStart"/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sys_users</w:t>
            </w:r>
            <w:proofErr w:type="spellEnd"/>
          </w:p>
        </w:tc>
        <w:tc>
          <w:tcPr>
            <w:tcW w:w="1380" w:type="dxa"/>
          </w:tcPr>
          <w:p w14:paraId="62291CE5" w14:textId="77777777" w:rsidR="00214F71" w:rsidRDefault="00000000">
            <w:pPr>
              <w:pStyle w:val="afffb"/>
              <w:widowControl/>
              <w:tabs>
                <w:tab w:val="left" w:pos="980"/>
              </w:tabs>
              <w:spacing w:line="360" w:lineRule="auto"/>
              <w:ind w:left="0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proofErr w:type="spellStart"/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password_hash</w:t>
            </w:r>
            <w:proofErr w:type="spellEnd"/>
          </w:p>
        </w:tc>
        <w:tc>
          <w:tcPr>
            <w:tcW w:w="1965" w:type="dxa"/>
          </w:tcPr>
          <w:p w14:paraId="5E467A65" w14:textId="77777777" w:rsidR="00214F71" w:rsidRDefault="00000000">
            <w:pPr>
              <w:pStyle w:val="afffb"/>
              <w:widowControl/>
              <w:tabs>
                <w:tab w:val="left" w:pos="980"/>
              </w:tabs>
              <w:spacing w:line="360" w:lineRule="auto"/>
              <w:ind w:left="0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proofErr w:type="gramStart"/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CHAR(</w:t>
            </w:r>
            <w:proofErr w:type="gramEnd"/>
            <w:r>
              <w:rPr>
                <w:rFonts w:ascii="Times New Roman Regular" w:hAnsi="Times New Roman Regular" w:cs="Times New Roman Regular"/>
                <w:sz w:val="24"/>
                <w:szCs w:val="24"/>
              </w:rPr>
              <w:t>60)</w:t>
            </w:r>
          </w:p>
        </w:tc>
        <w:tc>
          <w:tcPr>
            <w:tcW w:w="4424" w:type="dxa"/>
          </w:tcPr>
          <w:p w14:paraId="50D26289" w14:textId="77777777" w:rsidR="00214F71" w:rsidRDefault="00000000">
            <w:pPr>
              <w:widowControl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  <w:r w:rsidRPr="005E31B8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 xml:space="preserve">Хранит хэш пароля, сформированный алгоритмом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bcrypt</w:t>
            </w:r>
            <w:proofErr w:type="spellEnd"/>
            <w:r w:rsidRPr="005E31B8">
              <w:rPr>
                <w:rFonts w:ascii="Times New Roman Regular" w:eastAsia="SimSun" w:hAnsi="Times New Roman Regular" w:cs="Times New Roman Regular"/>
                <w:sz w:val="24"/>
                <w:szCs w:val="24"/>
                <w:lang w:val="ru-RU" w:bidi="ar"/>
              </w:rPr>
              <w:t xml:space="preserve">, который всегда имеет фиксированную длину 60 символов.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Использование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gramStart"/>
            <w:r>
              <w:rPr>
                <w:rStyle w:val="HTML2"/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CHAR(</w:t>
            </w:r>
            <w:proofErr w:type="gramEnd"/>
            <w:r>
              <w:rPr>
                <w:rStyle w:val="HTML2"/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60)</w:t>
            </w:r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гарантирует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строго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фиксированный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размер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 xml:space="preserve"> </w:t>
            </w:r>
            <w:proofErr w:type="spellStart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значения</w:t>
            </w:r>
            <w:proofErr w:type="spellEnd"/>
            <w:r>
              <w:rPr>
                <w:rFonts w:ascii="Times New Roman Regular" w:eastAsia="SimSun" w:hAnsi="Times New Roman Regular" w:cs="Times New Roman Regular"/>
                <w:sz w:val="24"/>
                <w:szCs w:val="24"/>
                <w:lang w:bidi="ar"/>
              </w:rPr>
              <w:t>.</w:t>
            </w:r>
          </w:p>
        </w:tc>
      </w:tr>
    </w:tbl>
    <w:p w14:paraId="51D70E76" w14:textId="77777777" w:rsidR="00214F71" w:rsidRDefault="00214F71">
      <w:pPr>
        <w:pStyle w:val="afffb"/>
        <w:tabs>
          <w:tab w:val="left" w:pos="980"/>
        </w:tabs>
        <w:spacing w:line="360" w:lineRule="auto"/>
        <w:ind w:left="700"/>
        <w:jc w:val="both"/>
        <w:rPr>
          <w:rFonts w:ascii="Times New Roman Regular" w:hAnsi="Times New Roman Regular" w:cs="Times New Roman Regular"/>
          <w:sz w:val="28"/>
          <w:szCs w:val="40"/>
        </w:rPr>
      </w:pPr>
    </w:p>
    <w:p w14:paraId="4252AA65" w14:textId="77777777" w:rsidR="00214F71" w:rsidRDefault="00214F71">
      <w:pPr>
        <w:pStyle w:val="afffb"/>
        <w:tabs>
          <w:tab w:val="left" w:pos="980"/>
        </w:tabs>
        <w:spacing w:line="360" w:lineRule="auto"/>
        <w:ind w:left="0"/>
        <w:jc w:val="both"/>
        <w:rPr>
          <w:rFonts w:ascii="Times New Roman Regular" w:hAnsi="Times New Roman Regular" w:cs="Times New Roman Regular"/>
          <w:sz w:val="28"/>
          <w:szCs w:val="40"/>
          <w:lang w:val="ru-RU"/>
        </w:rPr>
      </w:pPr>
    </w:p>
    <w:p w14:paraId="785FC33F" w14:textId="77777777" w:rsidR="00214F71" w:rsidRDefault="00000000">
      <w:pPr>
        <w:pStyle w:val="afffb"/>
        <w:numPr>
          <w:ilvl w:val="1"/>
          <w:numId w:val="11"/>
        </w:numPr>
        <w:tabs>
          <w:tab w:val="clear" w:pos="420"/>
          <w:tab w:val="left" w:pos="98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>
        <w:rPr>
          <w:rFonts w:ascii="Times New Roman Regular" w:hAnsi="Times New Roman Regular" w:cs="Times New Roman Regular"/>
          <w:sz w:val="28"/>
          <w:szCs w:val="40"/>
          <w:lang w:val="ru-RU"/>
        </w:rPr>
        <w:t xml:space="preserve">Индексы в </w:t>
      </w:r>
      <w:hyperlink w:anchor="В1" w:history="1">
        <w:r>
          <w:rPr>
            <w:rStyle w:val="afb"/>
            <w:rFonts w:ascii="Times New Roman Regular" w:hAnsi="Times New Roman Regular" w:cs="Times New Roman Regular"/>
            <w:sz w:val="28"/>
            <w:szCs w:val="40"/>
            <w:lang w:val="ru-RU"/>
          </w:rPr>
          <w:t>Приложении В.1</w:t>
        </w:r>
      </w:hyperlink>
    </w:p>
    <w:p w14:paraId="0CD250EF" w14:textId="77777777" w:rsidR="00214F71" w:rsidRDefault="00214F71">
      <w:pPr>
        <w:pStyle w:val="afffb"/>
        <w:tabs>
          <w:tab w:val="left" w:pos="980"/>
        </w:tabs>
        <w:spacing w:line="360" w:lineRule="auto"/>
        <w:ind w:left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</w:p>
    <w:p w14:paraId="7B779CD7" w14:textId="77777777" w:rsidR="00214F71" w:rsidRDefault="00000000">
      <w:pPr>
        <w:pStyle w:val="afffb"/>
        <w:numPr>
          <w:ilvl w:val="1"/>
          <w:numId w:val="11"/>
        </w:numPr>
        <w:tabs>
          <w:tab w:val="clear" w:pos="420"/>
          <w:tab w:val="left" w:pos="98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>
        <w:rPr>
          <w:rFonts w:ascii="Times New Roman Regular" w:hAnsi="Times New Roman Regular" w:cs="Times New Roman Regular"/>
          <w:sz w:val="28"/>
          <w:szCs w:val="28"/>
          <w:lang w:val="ru-RU"/>
        </w:rPr>
        <w:t>Представления</w:t>
      </w:r>
    </w:p>
    <w:p w14:paraId="36C8D0E7" w14:textId="77777777" w:rsidR="00214F71" w:rsidRDefault="00214F71">
      <w:pPr>
        <w:pStyle w:val="afffb"/>
        <w:tabs>
          <w:tab w:val="left" w:pos="980"/>
        </w:tabs>
        <w:spacing w:line="360" w:lineRule="auto"/>
        <w:ind w:left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</w:p>
    <w:p w14:paraId="5102FDDE" w14:textId="77777777" w:rsidR="00214F71" w:rsidRDefault="00000000">
      <w:pPr>
        <w:pStyle w:val="afffb"/>
        <w:tabs>
          <w:tab w:val="left" w:pos="98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>
        <w:rPr>
          <w:rFonts w:ascii="Times New Roman Regular" w:hAnsi="Times New Roman Regular" w:cs="Times New Roman Regular"/>
          <w:sz w:val="28"/>
          <w:szCs w:val="28"/>
          <w:lang w:val="ru-RU"/>
        </w:rPr>
        <w:t xml:space="preserve">Реализованы </w:t>
      </w:r>
      <w:proofErr w:type="gramStart"/>
      <w:r>
        <w:rPr>
          <w:rFonts w:ascii="Times New Roman Regular" w:hAnsi="Times New Roman Regular" w:cs="Times New Roman Regular"/>
          <w:sz w:val="28"/>
          <w:szCs w:val="28"/>
          <w:lang w:val="ru-RU"/>
        </w:rPr>
        <w:t>представления</w:t>
      </w:r>
      <w:proofErr w:type="gramEnd"/>
      <w:r>
        <w:rPr>
          <w:rFonts w:ascii="Times New Roman Regular" w:hAnsi="Times New Roman Regular" w:cs="Times New Roman Regular"/>
          <w:sz w:val="28"/>
          <w:szCs w:val="28"/>
          <w:lang w:val="ru-RU"/>
        </w:rPr>
        <w:t xml:space="preserve"> предоставляющие информацию по следующим пунктам:</w:t>
      </w:r>
    </w:p>
    <w:p w14:paraId="7AD20037" w14:textId="77777777" w:rsidR="00214F71" w:rsidRDefault="00000000">
      <w:pPr>
        <w:pStyle w:val="afffb"/>
        <w:numPr>
          <w:ilvl w:val="0"/>
          <w:numId w:val="17"/>
        </w:numPr>
        <w:tabs>
          <w:tab w:val="clear" w:pos="420"/>
          <w:tab w:val="left" w:pos="992"/>
          <w:tab w:val="left" w:pos="112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>
        <w:rPr>
          <w:rFonts w:ascii="Times New Roman Regular" w:hAnsi="Times New Roman Regular" w:cs="Times New Roman Regular"/>
          <w:sz w:val="28"/>
          <w:szCs w:val="28"/>
          <w:lang w:val="ru-RU"/>
        </w:rPr>
        <w:t>журнал аудита с пояснениями</w:t>
      </w:r>
      <w:r>
        <w:rPr>
          <w:rFonts w:ascii="Times New Roman Regular" w:hAnsi="Times New Roman Regular" w:cs="Times New Roman Regular"/>
          <w:sz w:val="28"/>
          <w:szCs w:val="28"/>
        </w:rPr>
        <w:t>;</w:t>
      </w:r>
    </w:p>
    <w:p w14:paraId="655F44A0" w14:textId="77777777" w:rsidR="00214F71" w:rsidRDefault="00000000">
      <w:pPr>
        <w:pStyle w:val="afffb"/>
        <w:numPr>
          <w:ilvl w:val="0"/>
          <w:numId w:val="17"/>
        </w:numPr>
        <w:tabs>
          <w:tab w:val="clear" w:pos="420"/>
          <w:tab w:val="left" w:pos="992"/>
          <w:tab w:val="left" w:pos="112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>
        <w:rPr>
          <w:rFonts w:ascii="Times New Roman Regular" w:hAnsi="Times New Roman Regular" w:cs="Times New Roman Regular"/>
          <w:sz w:val="28"/>
          <w:szCs w:val="28"/>
          <w:lang w:val="ru-RU"/>
        </w:rPr>
        <w:t>список пользователей на хосте;</w:t>
      </w:r>
    </w:p>
    <w:p w14:paraId="12D897B4" w14:textId="77777777" w:rsidR="00214F71" w:rsidRDefault="00000000">
      <w:pPr>
        <w:pStyle w:val="afffb"/>
        <w:numPr>
          <w:ilvl w:val="0"/>
          <w:numId w:val="17"/>
        </w:numPr>
        <w:tabs>
          <w:tab w:val="clear" w:pos="420"/>
          <w:tab w:val="left" w:pos="992"/>
          <w:tab w:val="left" w:pos="112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>
        <w:rPr>
          <w:rFonts w:ascii="Times New Roman Regular" w:hAnsi="Times New Roman Regular" w:cs="Times New Roman Regular"/>
          <w:sz w:val="28"/>
          <w:szCs w:val="28"/>
          <w:lang w:val="ru-RU"/>
        </w:rPr>
        <w:t>Количество правил и сервисов в политике;</w:t>
      </w:r>
    </w:p>
    <w:p w14:paraId="1A40853F" w14:textId="77777777" w:rsidR="00214F71" w:rsidRDefault="00000000">
      <w:pPr>
        <w:pStyle w:val="afffb"/>
        <w:numPr>
          <w:ilvl w:val="0"/>
          <w:numId w:val="17"/>
        </w:numPr>
        <w:tabs>
          <w:tab w:val="clear" w:pos="420"/>
          <w:tab w:val="left" w:pos="992"/>
          <w:tab w:val="left" w:pos="112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>
        <w:rPr>
          <w:rFonts w:ascii="Times New Roman Regular" w:hAnsi="Times New Roman Regular" w:cs="Times New Roman Regular"/>
          <w:sz w:val="28"/>
          <w:szCs w:val="28"/>
          <w:lang w:val="ru-RU"/>
        </w:rPr>
        <w:t>Количество запросов с хоста за 6 месяцев;</w:t>
      </w:r>
    </w:p>
    <w:p w14:paraId="384485D9" w14:textId="77777777" w:rsidR="00214F71" w:rsidRDefault="00000000">
      <w:pPr>
        <w:pStyle w:val="afffb"/>
        <w:numPr>
          <w:ilvl w:val="0"/>
          <w:numId w:val="17"/>
        </w:numPr>
        <w:tabs>
          <w:tab w:val="clear" w:pos="420"/>
          <w:tab w:val="left" w:pos="992"/>
          <w:tab w:val="left" w:pos="112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>
        <w:rPr>
          <w:rFonts w:ascii="Times New Roman Regular" w:hAnsi="Times New Roman Regular" w:cs="Times New Roman Regular"/>
          <w:sz w:val="28"/>
          <w:szCs w:val="28"/>
          <w:lang w:val="ru-RU"/>
        </w:rPr>
        <w:lastRenderedPageBreak/>
        <w:t>пользователи без политик;</w:t>
      </w:r>
    </w:p>
    <w:p w14:paraId="37CFA602" w14:textId="77777777" w:rsidR="00214F71" w:rsidRDefault="00000000">
      <w:pPr>
        <w:pStyle w:val="afffb"/>
        <w:numPr>
          <w:ilvl w:val="0"/>
          <w:numId w:val="17"/>
        </w:numPr>
        <w:tabs>
          <w:tab w:val="clear" w:pos="420"/>
          <w:tab w:val="left" w:pos="992"/>
          <w:tab w:val="left" w:pos="112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>
        <w:rPr>
          <w:rFonts w:ascii="Times New Roman Regular" w:hAnsi="Times New Roman Regular" w:cs="Times New Roman Regular"/>
          <w:sz w:val="28"/>
          <w:szCs w:val="28"/>
          <w:lang w:val="ru-RU"/>
        </w:rPr>
        <w:t>популярность сервиса;</w:t>
      </w:r>
    </w:p>
    <w:p w14:paraId="34205BD7" w14:textId="77777777" w:rsidR="00214F71" w:rsidRDefault="00000000">
      <w:pPr>
        <w:pStyle w:val="afffb"/>
        <w:numPr>
          <w:ilvl w:val="0"/>
          <w:numId w:val="17"/>
        </w:numPr>
        <w:tabs>
          <w:tab w:val="clear" w:pos="420"/>
          <w:tab w:val="left" w:pos="992"/>
          <w:tab w:val="left" w:pos="112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>
        <w:rPr>
          <w:rFonts w:ascii="Times New Roman Regular" w:hAnsi="Times New Roman Regular" w:cs="Times New Roman Regular"/>
          <w:sz w:val="28"/>
          <w:szCs w:val="28"/>
          <w:lang w:val="ru-RU"/>
        </w:rPr>
        <w:t>процент отказа пользователям.</w:t>
      </w:r>
    </w:p>
    <w:p w14:paraId="58701B06" w14:textId="77777777" w:rsidR="00214F71" w:rsidRDefault="00214F71">
      <w:pPr>
        <w:pStyle w:val="afffb"/>
        <w:tabs>
          <w:tab w:val="left" w:pos="992"/>
          <w:tab w:val="left" w:pos="1120"/>
        </w:tabs>
        <w:spacing w:line="360" w:lineRule="auto"/>
        <w:ind w:left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</w:p>
    <w:p w14:paraId="5FC99FCD" w14:textId="77777777" w:rsidR="00214F71" w:rsidRDefault="00000000">
      <w:pPr>
        <w:pStyle w:val="afffb"/>
        <w:numPr>
          <w:ilvl w:val="1"/>
          <w:numId w:val="11"/>
        </w:numPr>
        <w:tabs>
          <w:tab w:val="clear" w:pos="420"/>
          <w:tab w:val="left" w:pos="98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>
        <w:rPr>
          <w:rFonts w:ascii="Times New Roman Regular" w:hAnsi="Times New Roman Regular" w:cs="Times New Roman Regular"/>
          <w:sz w:val="28"/>
          <w:szCs w:val="28"/>
          <w:lang w:val="ru-RU"/>
        </w:rPr>
        <w:t xml:space="preserve">Схема топологии базы данных в </w:t>
      </w:r>
      <w:hyperlink w:anchor="В2" w:history="1">
        <w:r>
          <w:rPr>
            <w:rStyle w:val="afb"/>
            <w:rFonts w:ascii="Times New Roman Regular" w:hAnsi="Times New Roman Regular" w:cs="Times New Roman Regular"/>
            <w:sz w:val="28"/>
            <w:szCs w:val="28"/>
            <w:lang w:val="ru-RU"/>
          </w:rPr>
          <w:t>Приложении В.2</w:t>
        </w:r>
      </w:hyperlink>
    </w:p>
    <w:p w14:paraId="55046785" w14:textId="77777777" w:rsidR="00214F71" w:rsidRDefault="00214F71">
      <w:pPr>
        <w:pStyle w:val="afffb"/>
        <w:tabs>
          <w:tab w:val="left" w:pos="980"/>
        </w:tabs>
        <w:spacing w:line="360" w:lineRule="auto"/>
        <w:ind w:left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</w:p>
    <w:p w14:paraId="2504304F" w14:textId="77777777" w:rsidR="00214F71" w:rsidRDefault="00000000">
      <w:pPr>
        <w:pStyle w:val="afffb"/>
        <w:numPr>
          <w:ilvl w:val="1"/>
          <w:numId w:val="11"/>
        </w:numPr>
        <w:tabs>
          <w:tab w:val="clear" w:pos="420"/>
          <w:tab w:val="left" w:pos="980"/>
        </w:tabs>
        <w:spacing w:line="360" w:lineRule="auto"/>
        <w:ind w:left="0" w:firstLine="700"/>
        <w:jc w:val="both"/>
        <w:rPr>
          <w:lang w:val="ru-RU"/>
        </w:rPr>
      </w:pPr>
      <w:r>
        <w:rPr>
          <w:rFonts w:ascii="Times New Roman Regular" w:hAnsi="Times New Roman Regular" w:cs="Times New Roman Regular"/>
          <w:sz w:val="28"/>
          <w:szCs w:val="28"/>
          <w:lang w:val="ru-RU"/>
        </w:rPr>
        <w:t>Возможные средства защиты данных в базе данных:</w:t>
      </w:r>
    </w:p>
    <w:p w14:paraId="2CBE1C1E" w14:textId="77777777" w:rsidR="00214F71" w:rsidRDefault="00000000">
      <w:pPr>
        <w:pStyle w:val="afffb"/>
        <w:numPr>
          <w:ilvl w:val="0"/>
          <w:numId w:val="18"/>
        </w:numPr>
        <w:tabs>
          <w:tab w:val="clear" w:pos="420"/>
          <w:tab w:val="left" w:pos="112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>
        <w:rPr>
          <w:rFonts w:ascii="Times New Roman Regular" w:hAnsi="Times New Roman Regular" w:cs="Times New Roman Regular"/>
          <w:sz w:val="28"/>
          <w:szCs w:val="28"/>
          <w:lang w:val="ru-RU"/>
        </w:rPr>
        <w:t xml:space="preserve">разграничение прав доступа с использованием </w:t>
      </w:r>
      <w:r>
        <w:rPr>
          <w:rFonts w:ascii="Times New Roman Regular" w:hAnsi="Times New Roman Regular" w:cs="Times New Roman Regular"/>
          <w:sz w:val="28"/>
          <w:szCs w:val="28"/>
        </w:rPr>
        <w:t>GRANT</w:t>
      </w:r>
      <w:r w:rsidRPr="005E31B8">
        <w:rPr>
          <w:rFonts w:ascii="Times New Roman Regular" w:hAnsi="Times New Roman Regular" w:cs="Times New Roman Regular"/>
          <w:sz w:val="28"/>
          <w:szCs w:val="28"/>
          <w:lang w:val="ru-RU"/>
        </w:rPr>
        <w:t xml:space="preserve"> </w:t>
      </w:r>
      <w:r>
        <w:rPr>
          <w:rFonts w:ascii="Times New Roman Regular" w:hAnsi="Times New Roman Regular" w:cs="Times New Roman Regular"/>
          <w:sz w:val="28"/>
          <w:szCs w:val="28"/>
          <w:lang w:val="ru-RU"/>
        </w:rPr>
        <w:t xml:space="preserve">и </w:t>
      </w:r>
      <w:r>
        <w:rPr>
          <w:rFonts w:ascii="Times New Roman Regular" w:hAnsi="Times New Roman Regular" w:cs="Times New Roman Regular"/>
          <w:sz w:val="28"/>
          <w:szCs w:val="28"/>
        </w:rPr>
        <w:t>REVOKE</w:t>
      </w:r>
      <w:r>
        <w:rPr>
          <w:rFonts w:ascii="Times New Roman Regular" w:hAnsi="Times New Roman Regular" w:cs="Times New Roman Regular"/>
          <w:sz w:val="28"/>
          <w:szCs w:val="28"/>
          <w:lang w:val="ru-RU"/>
        </w:rPr>
        <w:t>;</w:t>
      </w:r>
    </w:p>
    <w:p w14:paraId="14498770" w14:textId="77777777" w:rsidR="00214F71" w:rsidRDefault="00000000">
      <w:pPr>
        <w:pStyle w:val="afffb"/>
        <w:numPr>
          <w:ilvl w:val="0"/>
          <w:numId w:val="18"/>
        </w:numPr>
        <w:tabs>
          <w:tab w:val="clear" w:pos="420"/>
          <w:tab w:val="left" w:pos="112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>
        <w:rPr>
          <w:rFonts w:ascii="Times New Roman Regular" w:hAnsi="Times New Roman Regular" w:cs="Times New Roman Regular"/>
          <w:sz w:val="28"/>
          <w:szCs w:val="28"/>
          <w:lang w:val="ru-RU"/>
        </w:rPr>
        <w:t>аутентификация пользователей;</w:t>
      </w:r>
    </w:p>
    <w:p w14:paraId="63DD93AD" w14:textId="77777777" w:rsidR="00214F71" w:rsidRDefault="00000000">
      <w:pPr>
        <w:pStyle w:val="afffb"/>
        <w:numPr>
          <w:ilvl w:val="0"/>
          <w:numId w:val="18"/>
        </w:numPr>
        <w:tabs>
          <w:tab w:val="clear" w:pos="420"/>
          <w:tab w:val="left" w:pos="112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>
        <w:rPr>
          <w:rFonts w:ascii="Times New Roman Regular" w:hAnsi="Times New Roman Regular" w:cs="Times New Roman Regular"/>
          <w:sz w:val="28"/>
          <w:szCs w:val="28"/>
          <w:lang w:val="ru-RU"/>
        </w:rPr>
        <w:t>хранение пароля в виде хэша;</w:t>
      </w:r>
    </w:p>
    <w:p w14:paraId="46773255" w14:textId="77777777" w:rsidR="00214F71" w:rsidRDefault="00000000">
      <w:pPr>
        <w:pStyle w:val="afffb"/>
        <w:numPr>
          <w:ilvl w:val="0"/>
          <w:numId w:val="18"/>
        </w:numPr>
        <w:tabs>
          <w:tab w:val="clear" w:pos="420"/>
          <w:tab w:val="left" w:pos="112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>
        <w:rPr>
          <w:rFonts w:ascii="Times New Roman Regular" w:hAnsi="Times New Roman Regular" w:cs="Times New Roman Regular"/>
          <w:sz w:val="28"/>
          <w:szCs w:val="28"/>
          <w:lang w:val="ru-RU"/>
        </w:rPr>
        <w:t>ограничения целостности;</w:t>
      </w:r>
    </w:p>
    <w:p w14:paraId="65D2C297" w14:textId="77777777" w:rsidR="00214F71" w:rsidRDefault="00000000">
      <w:pPr>
        <w:pStyle w:val="afffb"/>
        <w:numPr>
          <w:ilvl w:val="0"/>
          <w:numId w:val="18"/>
        </w:numPr>
        <w:tabs>
          <w:tab w:val="clear" w:pos="420"/>
          <w:tab w:val="left" w:pos="112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>
        <w:rPr>
          <w:rFonts w:ascii="Times New Roman Regular" w:hAnsi="Times New Roman Regular" w:cs="Times New Roman Regular"/>
          <w:sz w:val="28"/>
          <w:szCs w:val="28"/>
          <w:lang w:val="ru-RU"/>
        </w:rPr>
        <w:t>каскадное удаление зависимых данных;</w:t>
      </w:r>
    </w:p>
    <w:p w14:paraId="61800148" w14:textId="77777777" w:rsidR="00214F71" w:rsidRDefault="00000000">
      <w:pPr>
        <w:pStyle w:val="afffb"/>
        <w:numPr>
          <w:ilvl w:val="0"/>
          <w:numId w:val="18"/>
        </w:numPr>
        <w:tabs>
          <w:tab w:val="clear" w:pos="420"/>
          <w:tab w:val="left" w:pos="112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>
        <w:rPr>
          <w:rFonts w:ascii="Times New Roman Regular" w:hAnsi="Times New Roman Regular" w:cs="Times New Roman Regular"/>
          <w:sz w:val="28"/>
          <w:szCs w:val="28"/>
          <w:lang w:val="ru-RU"/>
        </w:rPr>
        <w:t>журналирование;</w:t>
      </w:r>
    </w:p>
    <w:p w14:paraId="06BE0C9D" w14:textId="77777777" w:rsidR="00214F71" w:rsidRDefault="00000000">
      <w:pPr>
        <w:pStyle w:val="afffb"/>
        <w:numPr>
          <w:ilvl w:val="0"/>
          <w:numId w:val="18"/>
        </w:numPr>
        <w:tabs>
          <w:tab w:val="clear" w:pos="420"/>
          <w:tab w:val="left" w:pos="1120"/>
        </w:tabs>
        <w:spacing w:line="360" w:lineRule="auto"/>
        <w:ind w:left="0" w:firstLine="70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r>
        <w:rPr>
          <w:rFonts w:ascii="Times New Roman Regular" w:hAnsi="Times New Roman Regular" w:cs="Times New Roman Regular"/>
          <w:sz w:val="28"/>
          <w:szCs w:val="28"/>
          <w:lang w:val="ru-RU"/>
        </w:rPr>
        <w:t>резервное копирование и восстановление.</w:t>
      </w:r>
    </w:p>
    <w:p w14:paraId="43F69443" w14:textId="77777777" w:rsidR="00214F71" w:rsidRDefault="00214F71">
      <w:pPr>
        <w:pStyle w:val="afffb"/>
        <w:tabs>
          <w:tab w:val="left" w:pos="980"/>
        </w:tabs>
        <w:spacing w:line="360" w:lineRule="auto"/>
        <w:ind w:left="700"/>
        <w:jc w:val="both"/>
        <w:rPr>
          <w:lang w:val="ru-RU"/>
        </w:rPr>
      </w:pPr>
    </w:p>
    <w:p w14:paraId="65A2B524" w14:textId="77777777" w:rsidR="00214F71" w:rsidRDefault="00000000">
      <w:pPr>
        <w:pStyle w:val="afffb"/>
        <w:numPr>
          <w:ilvl w:val="1"/>
          <w:numId w:val="11"/>
        </w:numPr>
        <w:tabs>
          <w:tab w:val="clear" w:pos="420"/>
          <w:tab w:val="left" w:pos="980"/>
        </w:tabs>
        <w:spacing w:line="360" w:lineRule="auto"/>
        <w:ind w:left="0" w:firstLine="700"/>
        <w:jc w:val="both"/>
        <w:rPr>
          <w:lang w:val="ru-RU"/>
        </w:rPr>
      </w:pPr>
      <w:r>
        <w:rPr>
          <w:lang w:val="ru-RU"/>
        </w:rPr>
        <w:br w:type="page"/>
      </w:r>
    </w:p>
    <w:p w14:paraId="2E0C0803" w14:textId="77777777" w:rsidR="00214F71" w:rsidRDefault="00000000">
      <w:pPr>
        <w:tabs>
          <w:tab w:val="left" w:pos="839"/>
        </w:tabs>
        <w:spacing w:line="360" w:lineRule="auto"/>
        <w:ind w:left="420"/>
        <w:jc w:val="center"/>
        <w:rPr>
          <w:rFonts w:ascii="Times New Roman Regular" w:hAnsi="Times New Roman Regular" w:cs="Times New Roman Regular"/>
          <w:sz w:val="28"/>
          <w:szCs w:val="28"/>
          <w:lang w:val="ru-RU"/>
        </w:rPr>
      </w:pPr>
      <w:r>
        <w:rPr>
          <w:rFonts w:ascii="Times New Roman Regular" w:hAnsi="Times New Roman Regular" w:cs="Times New Roman Regular"/>
          <w:sz w:val="28"/>
          <w:szCs w:val="28"/>
          <w:lang w:val="ru-RU"/>
        </w:rPr>
        <w:lastRenderedPageBreak/>
        <w:t>Приложение А</w:t>
      </w:r>
    </w:p>
    <w:p w14:paraId="1E9C1E14" w14:textId="77777777" w:rsidR="00214F71" w:rsidRDefault="00000000">
      <w:pPr>
        <w:tabs>
          <w:tab w:val="left" w:pos="839"/>
        </w:tabs>
        <w:spacing w:after="480" w:line="360" w:lineRule="auto"/>
        <w:ind w:left="420"/>
        <w:jc w:val="center"/>
        <w:rPr>
          <w:rFonts w:ascii="Times New Roman Regular" w:hAnsi="Times New Roman Regular" w:cs="Times New Roman Regular"/>
          <w:sz w:val="28"/>
          <w:szCs w:val="28"/>
          <w:lang w:val="ru-RU"/>
        </w:rPr>
      </w:pPr>
      <w:r>
        <w:rPr>
          <w:rFonts w:ascii="Times New Roman Regular" w:hAnsi="Times New Roman Regular" w:cs="Times New Roman Regular"/>
          <w:sz w:val="28"/>
          <w:szCs w:val="28"/>
          <w:lang w:val="ru-RU"/>
        </w:rPr>
        <w:t>(обязательное)</w:t>
      </w:r>
    </w:p>
    <w:p w14:paraId="663AA793" w14:textId="77777777" w:rsidR="00214F71" w:rsidRDefault="00000000">
      <w:pPr>
        <w:tabs>
          <w:tab w:val="left" w:pos="839"/>
        </w:tabs>
        <w:spacing w:line="360" w:lineRule="auto"/>
        <w:ind w:left="420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bookmarkStart w:id="0" w:name="А1"/>
      <w:r>
        <w:rPr>
          <w:rFonts w:ascii="Times New Roman Regular" w:hAnsi="Times New Roman Regular" w:cs="Times New Roman Regular"/>
          <w:sz w:val="28"/>
          <w:szCs w:val="28"/>
          <w:lang w:val="ru-RU"/>
        </w:rPr>
        <w:t xml:space="preserve">Листинг А.1 - </w:t>
      </w:r>
      <w:r>
        <w:rPr>
          <w:rFonts w:ascii="Times New Roman Regular" w:hAnsi="Times New Roman Regular" w:cs="Times New Roman Regular"/>
          <w:sz w:val="28"/>
          <w:szCs w:val="28"/>
        </w:rPr>
        <w:t xml:space="preserve">Markup ERD </w:t>
      </w:r>
      <w:r>
        <w:rPr>
          <w:rFonts w:ascii="Times New Roman Regular" w:hAnsi="Times New Roman Regular" w:cs="Times New Roman Regular"/>
          <w:sz w:val="28"/>
          <w:szCs w:val="28"/>
          <w:lang w:val="ru-RU"/>
        </w:rPr>
        <w:t>диаграммы</w:t>
      </w:r>
    </w:p>
    <w:bookmarkEnd w:id="0"/>
    <w:p w14:paraId="733BA916" w14:textId="77777777" w:rsidR="00214F71" w:rsidRDefault="00000000">
      <w:pPr>
        <w:tabs>
          <w:tab w:val="left" w:pos="839"/>
        </w:tabs>
        <w:ind w:left="420"/>
        <w:rPr>
          <w:rFonts w:ascii="Courier New Regular" w:hAnsi="Courier New Regular" w:cs="Courier New Regular"/>
          <w:lang w:val="ru-RU"/>
        </w:rPr>
      </w:pPr>
      <w:proofErr w:type="spellStart"/>
      <w:r>
        <w:rPr>
          <w:rFonts w:ascii="Courier New Regular" w:hAnsi="Courier New Regular" w:cs="Courier New Regular"/>
          <w:lang w:val="ru-RU"/>
        </w:rPr>
        <w:t>requests</w:t>
      </w:r>
      <w:proofErr w:type="spellEnd"/>
      <w:r>
        <w:rPr>
          <w:rFonts w:ascii="Courier New Regular" w:hAnsi="Courier New Regular" w:cs="Courier New Regular"/>
          <w:lang w:val="ru-RU"/>
        </w:rPr>
        <w:t xml:space="preserve"> {</w:t>
      </w:r>
    </w:p>
    <w:p w14:paraId="52D2A667" w14:textId="77777777" w:rsidR="00214F71" w:rsidRPr="005E31B8" w:rsidRDefault="00000000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ab/>
      </w:r>
      <w:proofErr w:type="spellStart"/>
      <w:r w:rsidRPr="005E31B8">
        <w:rPr>
          <w:rFonts w:ascii="Courier New Regular" w:hAnsi="Courier New Regular" w:cs="Courier New Regular"/>
        </w:rPr>
        <w:t>user_id</w:t>
      </w:r>
      <w:proofErr w:type="spellEnd"/>
      <w:r w:rsidRPr="005E31B8">
        <w:rPr>
          <w:rFonts w:ascii="Courier New Regular" w:hAnsi="Courier New Regular" w:cs="Courier New Regular"/>
        </w:rPr>
        <w:t xml:space="preserve"> int &gt; </w:t>
      </w:r>
      <w:proofErr w:type="spellStart"/>
      <w:r w:rsidRPr="005E31B8">
        <w:rPr>
          <w:rFonts w:ascii="Courier New Regular" w:hAnsi="Courier New Regular" w:cs="Courier New Regular"/>
        </w:rPr>
        <w:t>user.user_id</w:t>
      </w:r>
      <w:proofErr w:type="spellEnd"/>
    </w:p>
    <w:p w14:paraId="7646AF88" w14:textId="77777777" w:rsidR="00214F71" w:rsidRPr="005E31B8" w:rsidRDefault="00000000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ab/>
        <w:t xml:space="preserve">context </w:t>
      </w:r>
      <w:proofErr w:type="spellStart"/>
      <w:r w:rsidRPr="005E31B8">
        <w:rPr>
          <w:rFonts w:ascii="Courier New Regular" w:hAnsi="Courier New Regular" w:cs="Courier New Regular"/>
        </w:rPr>
        <w:t>jsonb</w:t>
      </w:r>
      <w:proofErr w:type="spellEnd"/>
    </w:p>
    <w:p w14:paraId="10C8E6C0" w14:textId="77777777" w:rsidR="00214F71" w:rsidRPr="005E31B8" w:rsidRDefault="00000000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ab/>
        <w:t xml:space="preserve">timestamp </w:t>
      </w:r>
      <w:proofErr w:type="spellStart"/>
      <w:r w:rsidRPr="005E31B8">
        <w:rPr>
          <w:rFonts w:ascii="Courier New Regular" w:hAnsi="Courier New Regular" w:cs="Courier New Regular"/>
        </w:rPr>
        <w:t>timestamp</w:t>
      </w:r>
      <w:proofErr w:type="spellEnd"/>
    </w:p>
    <w:p w14:paraId="06490E6C" w14:textId="77777777" w:rsidR="00214F71" w:rsidRPr="005E31B8" w:rsidRDefault="00000000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ab/>
      </w:r>
      <w:proofErr w:type="spellStart"/>
      <w:r w:rsidRPr="005E31B8">
        <w:rPr>
          <w:rFonts w:ascii="Courier New Regular" w:hAnsi="Courier New Regular" w:cs="Courier New Regular"/>
        </w:rPr>
        <w:t>request_id</w:t>
      </w:r>
      <w:proofErr w:type="spellEnd"/>
      <w:r w:rsidRPr="005E31B8">
        <w:rPr>
          <w:rFonts w:ascii="Courier New Regular" w:hAnsi="Courier New Regular" w:cs="Courier New Regular"/>
        </w:rPr>
        <w:t xml:space="preserve"> int pk</w:t>
      </w:r>
    </w:p>
    <w:p w14:paraId="3BBB0154" w14:textId="77777777" w:rsidR="00214F71" w:rsidRPr="005E31B8" w:rsidRDefault="00000000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>}</w:t>
      </w:r>
    </w:p>
    <w:p w14:paraId="102EC0EB" w14:textId="77777777" w:rsidR="00214F71" w:rsidRPr="005E31B8" w:rsidRDefault="00214F71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</w:p>
    <w:p w14:paraId="6CABC332" w14:textId="77777777" w:rsidR="00214F71" w:rsidRPr="005E31B8" w:rsidRDefault="00000000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>services {</w:t>
      </w:r>
    </w:p>
    <w:p w14:paraId="146C4E7A" w14:textId="77777777" w:rsidR="00214F71" w:rsidRPr="005E31B8" w:rsidRDefault="00000000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ab/>
      </w:r>
      <w:proofErr w:type="spellStart"/>
      <w:r w:rsidRPr="005E31B8">
        <w:rPr>
          <w:rFonts w:ascii="Courier New Regular" w:hAnsi="Courier New Regular" w:cs="Courier New Regular"/>
        </w:rPr>
        <w:t>service_id</w:t>
      </w:r>
      <w:proofErr w:type="spellEnd"/>
      <w:r w:rsidRPr="005E31B8">
        <w:rPr>
          <w:rFonts w:ascii="Courier New Regular" w:hAnsi="Courier New Regular" w:cs="Courier New Regular"/>
        </w:rPr>
        <w:t xml:space="preserve"> int pk</w:t>
      </w:r>
    </w:p>
    <w:p w14:paraId="1A0B54CC" w14:textId="77777777" w:rsidR="00214F71" w:rsidRPr="005E31B8" w:rsidRDefault="00000000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ab/>
      </w:r>
      <w:proofErr w:type="spellStart"/>
      <w:r w:rsidRPr="005E31B8">
        <w:rPr>
          <w:rFonts w:ascii="Courier New Regular" w:hAnsi="Courier New Regular" w:cs="Courier New Regular"/>
        </w:rPr>
        <w:t>service_name</w:t>
      </w:r>
      <w:proofErr w:type="spellEnd"/>
      <w:r w:rsidRPr="005E31B8">
        <w:rPr>
          <w:rFonts w:ascii="Courier New Regular" w:hAnsi="Courier New Regular" w:cs="Courier New Regular"/>
        </w:rPr>
        <w:t xml:space="preserve"> text</w:t>
      </w:r>
    </w:p>
    <w:p w14:paraId="3FC0CB9C" w14:textId="77777777" w:rsidR="00214F71" w:rsidRPr="005E31B8" w:rsidRDefault="00000000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>}</w:t>
      </w:r>
    </w:p>
    <w:p w14:paraId="624FEDAC" w14:textId="77777777" w:rsidR="00214F71" w:rsidRPr="005E31B8" w:rsidRDefault="00214F71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</w:p>
    <w:p w14:paraId="2F5DBCB2" w14:textId="77777777" w:rsidR="00214F71" w:rsidRPr="005E31B8" w:rsidRDefault="00000000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>users {</w:t>
      </w:r>
    </w:p>
    <w:p w14:paraId="3A1CD101" w14:textId="77777777" w:rsidR="00214F71" w:rsidRPr="005E31B8" w:rsidRDefault="00000000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ab/>
      </w:r>
      <w:proofErr w:type="spellStart"/>
      <w:r w:rsidRPr="005E31B8">
        <w:rPr>
          <w:rFonts w:ascii="Courier New Regular" w:hAnsi="Courier New Regular" w:cs="Courier New Regular"/>
        </w:rPr>
        <w:t>host_id</w:t>
      </w:r>
      <w:proofErr w:type="spellEnd"/>
      <w:r w:rsidRPr="005E31B8">
        <w:rPr>
          <w:rFonts w:ascii="Courier New Regular" w:hAnsi="Courier New Regular" w:cs="Courier New Regular"/>
        </w:rPr>
        <w:t xml:space="preserve"> int &gt; </w:t>
      </w:r>
      <w:proofErr w:type="spellStart"/>
      <w:proofErr w:type="gramStart"/>
      <w:r w:rsidRPr="005E31B8">
        <w:rPr>
          <w:rFonts w:ascii="Courier New Regular" w:hAnsi="Courier New Regular" w:cs="Courier New Regular"/>
        </w:rPr>
        <w:t>hosts.host</w:t>
      </w:r>
      <w:proofErr w:type="gramEnd"/>
      <w:r w:rsidRPr="005E31B8">
        <w:rPr>
          <w:rFonts w:ascii="Courier New Regular" w:hAnsi="Courier New Regular" w:cs="Courier New Regular"/>
        </w:rPr>
        <w:t>_id</w:t>
      </w:r>
      <w:proofErr w:type="spellEnd"/>
    </w:p>
    <w:p w14:paraId="7E8AF31E" w14:textId="77777777" w:rsidR="00214F71" w:rsidRPr="005E31B8" w:rsidRDefault="00000000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ab/>
      </w:r>
      <w:proofErr w:type="spellStart"/>
      <w:r w:rsidRPr="005E31B8">
        <w:rPr>
          <w:rFonts w:ascii="Courier New Regular" w:hAnsi="Courier New Regular" w:cs="Courier New Regular"/>
        </w:rPr>
        <w:t>user_id</w:t>
      </w:r>
      <w:proofErr w:type="spellEnd"/>
      <w:r w:rsidRPr="005E31B8">
        <w:rPr>
          <w:rFonts w:ascii="Courier New Regular" w:hAnsi="Courier New Regular" w:cs="Courier New Regular"/>
        </w:rPr>
        <w:t xml:space="preserve"> int pk</w:t>
      </w:r>
    </w:p>
    <w:p w14:paraId="339DCB59" w14:textId="77777777" w:rsidR="00214F71" w:rsidRPr="005E31B8" w:rsidRDefault="00000000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ab/>
      </w:r>
      <w:proofErr w:type="spellStart"/>
      <w:r w:rsidRPr="005E31B8">
        <w:rPr>
          <w:rFonts w:ascii="Courier New Regular" w:hAnsi="Courier New Regular" w:cs="Courier New Regular"/>
        </w:rPr>
        <w:t>user_name</w:t>
      </w:r>
      <w:proofErr w:type="spellEnd"/>
      <w:r w:rsidRPr="005E31B8">
        <w:rPr>
          <w:rFonts w:ascii="Courier New Regular" w:hAnsi="Courier New Regular" w:cs="Courier New Regular"/>
        </w:rPr>
        <w:t xml:space="preserve"> </w:t>
      </w:r>
      <w:proofErr w:type="gramStart"/>
      <w:r w:rsidRPr="005E31B8">
        <w:rPr>
          <w:rFonts w:ascii="Courier New Regular" w:hAnsi="Courier New Regular" w:cs="Courier New Regular"/>
        </w:rPr>
        <w:t>varchar(</w:t>
      </w:r>
      <w:proofErr w:type="gramEnd"/>
      <w:r w:rsidRPr="005E31B8">
        <w:rPr>
          <w:rFonts w:ascii="Courier New Regular" w:hAnsi="Courier New Regular" w:cs="Courier New Regular"/>
        </w:rPr>
        <w:t>100)</w:t>
      </w:r>
    </w:p>
    <w:p w14:paraId="478EDC24" w14:textId="77777777" w:rsidR="00214F71" w:rsidRPr="005E31B8" w:rsidRDefault="00000000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ab/>
      </w:r>
      <w:proofErr w:type="spellStart"/>
      <w:r w:rsidRPr="005E31B8">
        <w:rPr>
          <w:rFonts w:ascii="Courier New Regular" w:hAnsi="Courier New Regular" w:cs="Courier New Regular"/>
        </w:rPr>
        <w:t>uid</w:t>
      </w:r>
      <w:proofErr w:type="spellEnd"/>
      <w:r w:rsidRPr="005E31B8">
        <w:rPr>
          <w:rFonts w:ascii="Courier New Regular" w:hAnsi="Courier New Regular" w:cs="Courier New Regular"/>
        </w:rPr>
        <w:t xml:space="preserve"> int</w:t>
      </w:r>
    </w:p>
    <w:p w14:paraId="4EA01D81" w14:textId="77777777" w:rsidR="00214F71" w:rsidRPr="005E31B8" w:rsidRDefault="00000000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ab/>
        <w:t>gid int</w:t>
      </w:r>
    </w:p>
    <w:p w14:paraId="6F98C231" w14:textId="77777777" w:rsidR="00214F71" w:rsidRPr="005E31B8" w:rsidRDefault="00000000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>}</w:t>
      </w:r>
    </w:p>
    <w:p w14:paraId="525EB3F5" w14:textId="77777777" w:rsidR="00214F71" w:rsidRPr="005E31B8" w:rsidRDefault="00214F71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</w:p>
    <w:p w14:paraId="162A960C" w14:textId="77777777" w:rsidR="00214F71" w:rsidRPr="005E31B8" w:rsidRDefault="00000000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>hosts {</w:t>
      </w:r>
    </w:p>
    <w:p w14:paraId="7ACB0E3E" w14:textId="77777777" w:rsidR="00214F71" w:rsidRPr="005E31B8" w:rsidRDefault="00000000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ab/>
      </w:r>
      <w:proofErr w:type="spellStart"/>
      <w:r w:rsidRPr="005E31B8">
        <w:rPr>
          <w:rFonts w:ascii="Courier New Regular" w:hAnsi="Courier New Regular" w:cs="Courier New Regular"/>
        </w:rPr>
        <w:t>host_id</w:t>
      </w:r>
      <w:proofErr w:type="spellEnd"/>
      <w:r w:rsidRPr="005E31B8">
        <w:rPr>
          <w:rFonts w:ascii="Courier New Regular" w:hAnsi="Courier New Regular" w:cs="Courier New Regular"/>
        </w:rPr>
        <w:t xml:space="preserve"> integer pk</w:t>
      </w:r>
    </w:p>
    <w:p w14:paraId="5AEE5017" w14:textId="77777777" w:rsidR="00214F71" w:rsidRPr="005E31B8" w:rsidRDefault="00000000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ab/>
      </w:r>
      <w:proofErr w:type="spellStart"/>
      <w:r w:rsidRPr="005E31B8">
        <w:rPr>
          <w:rFonts w:ascii="Courier New Regular" w:hAnsi="Courier New Regular" w:cs="Courier New Regular"/>
        </w:rPr>
        <w:t>ip</w:t>
      </w:r>
      <w:proofErr w:type="spellEnd"/>
      <w:r w:rsidRPr="005E31B8">
        <w:rPr>
          <w:rFonts w:ascii="Courier New Regular" w:hAnsi="Courier New Regular" w:cs="Courier New Regular"/>
        </w:rPr>
        <w:t xml:space="preserve"> </w:t>
      </w:r>
      <w:proofErr w:type="gramStart"/>
      <w:r w:rsidRPr="005E31B8">
        <w:rPr>
          <w:rFonts w:ascii="Courier New Regular" w:hAnsi="Courier New Regular" w:cs="Courier New Regular"/>
        </w:rPr>
        <w:t>varchar(</w:t>
      </w:r>
      <w:proofErr w:type="gramEnd"/>
      <w:r w:rsidRPr="005E31B8">
        <w:rPr>
          <w:rFonts w:ascii="Courier New Regular" w:hAnsi="Courier New Regular" w:cs="Courier New Regular"/>
        </w:rPr>
        <w:t>15)</w:t>
      </w:r>
    </w:p>
    <w:p w14:paraId="03836E08" w14:textId="77777777" w:rsidR="00214F71" w:rsidRPr="005E31B8" w:rsidRDefault="00000000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>}</w:t>
      </w:r>
    </w:p>
    <w:p w14:paraId="6420DD0E" w14:textId="77777777" w:rsidR="00214F71" w:rsidRPr="005E31B8" w:rsidRDefault="00214F71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</w:p>
    <w:p w14:paraId="5BCD4C1C" w14:textId="77777777" w:rsidR="00214F71" w:rsidRPr="005E31B8" w:rsidRDefault="00000000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>rules {</w:t>
      </w:r>
    </w:p>
    <w:p w14:paraId="6DEDA8D5" w14:textId="77777777" w:rsidR="00214F71" w:rsidRPr="005E31B8" w:rsidRDefault="00000000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ab/>
      </w:r>
      <w:proofErr w:type="spellStart"/>
      <w:r w:rsidRPr="005E31B8">
        <w:rPr>
          <w:rFonts w:ascii="Courier New Regular" w:hAnsi="Courier New Regular" w:cs="Courier New Regular"/>
        </w:rPr>
        <w:t>rule_id</w:t>
      </w:r>
      <w:proofErr w:type="spellEnd"/>
      <w:r w:rsidRPr="005E31B8">
        <w:rPr>
          <w:rFonts w:ascii="Courier New Regular" w:hAnsi="Courier New Regular" w:cs="Courier New Regular"/>
        </w:rPr>
        <w:t xml:space="preserve"> int pk</w:t>
      </w:r>
    </w:p>
    <w:p w14:paraId="5172EB57" w14:textId="77777777" w:rsidR="00214F71" w:rsidRPr="005E31B8" w:rsidRDefault="00000000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ab/>
      </w:r>
      <w:proofErr w:type="spellStart"/>
      <w:r w:rsidRPr="005E31B8">
        <w:rPr>
          <w:rFonts w:ascii="Courier New Regular" w:hAnsi="Courier New Regular" w:cs="Courier New Regular"/>
        </w:rPr>
        <w:t>rule_name</w:t>
      </w:r>
      <w:proofErr w:type="spellEnd"/>
      <w:r w:rsidRPr="005E31B8">
        <w:rPr>
          <w:rFonts w:ascii="Courier New Regular" w:hAnsi="Courier New Regular" w:cs="Courier New Regular"/>
        </w:rPr>
        <w:t xml:space="preserve"> </w:t>
      </w:r>
      <w:proofErr w:type="gramStart"/>
      <w:r w:rsidRPr="005E31B8">
        <w:rPr>
          <w:rFonts w:ascii="Courier New Regular" w:hAnsi="Courier New Regular" w:cs="Courier New Regular"/>
        </w:rPr>
        <w:t>varchar(</w:t>
      </w:r>
      <w:proofErr w:type="gramEnd"/>
      <w:r w:rsidRPr="005E31B8">
        <w:rPr>
          <w:rFonts w:ascii="Courier New Regular" w:hAnsi="Courier New Regular" w:cs="Courier New Regular"/>
        </w:rPr>
        <w:t>100)</w:t>
      </w:r>
    </w:p>
    <w:p w14:paraId="40BB3B1A" w14:textId="77777777" w:rsidR="00214F71" w:rsidRPr="005E31B8" w:rsidRDefault="00000000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ab/>
        <w:t xml:space="preserve">condition </w:t>
      </w:r>
      <w:proofErr w:type="spellStart"/>
      <w:r w:rsidRPr="005E31B8">
        <w:rPr>
          <w:rFonts w:ascii="Courier New Regular" w:hAnsi="Courier New Regular" w:cs="Courier New Regular"/>
        </w:rPr>
        <w:t>json</w:t>
      </w:r>
      <w:proofErr w:type="spellEnd"/>
    </w:p>
    <w:p w14:paraId="69D72DC2" w14:textId="77777777" w:rsidR="00214F71" w:rsidRPr="005E31B8" w:rsidRDefault="00000000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ab/>
        <w:t>effect bool</w:t>
      </w:r>
    </w:p>
    <w:p w14:paraId="7F035918" w14:textId="77777777" w:rsidR="00214F71" w:rsidRPr="005E31B8" w:rsidRDefault="00000000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>}</w:t>
      </w:r>
    </w:p>
    <w:p w14:paraId="3E7DE3F5" w14:textId="77777777" w:rsidR="00214F71" w:rsidRPr="005E31B8" w:rsidRDefault="00214F71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</w:p>
    <w:p w14:paraId="7E9EF9C1" w14:textId="77777777" w:rsidR="00214F71" w:rsidRPr="005E31B8" w:rsidRDefault="00000000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>decisions {</w:t>
      </w:r>
    </w:p>
    <w:p w14:paraId="33E05374" w14:textId="77777777" w:rsidR="00214F71" w:rsidRPr="005E31B8" w:rsidRDefault="00000000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ab/>
        <w:t xml:space="preserve">timestamp </w:t>
      </w:r>
      <w:proofErr w:type="spellStart"/>
      <w:r w:rsidRPr="005E31B8">
        <w:rPr>
          <w:rFonts w:ascii="Courier New Regular" w:hAnsi="Courier New Regular" w:cs="Courier New Regular"/>
        </w:rPr>
        <w:t>timestamp</w:t>
      </w:r>
      <w:proofErr w:type="spellEnd"/>
    </w:p>
    <w:p w14:paraId="3FEE6A2C" w14:textId="77777777" w:rsidR="00214F71" w:rsidRPr="005E31B8" w:rsidRDefault="00000000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ab/>
      </w:r>
      <w:proofErr w:type="spellStart"/>
      <w:r w:rsidRPr="005E31B8">
        <w:rPr>
          <w:rFonts w:ascii="Courier New Regular" w:hAnsi="Courier New Regular" w:cs="Courier New Regular"/>
        </w:rPr>
        <w:t>decision_id</w:t>
      </w:r>
      <w:proofErr w:type="spellEnd"/>
      <w:r w:rsidRPr="005E31B8">
        <w:rPr>
          <w:rFonts w:ascii="Courier New Regular" w:hAnsi="Courier New Regular" w:cs="Courier New Regular"/>
        </w:rPr>
        <w:t xml:space="preserve"> int pk</w:t>
      </w:r>
    </w:p>
    <w:p w14:paraId="386BFC71" w14:textId="77777777" w:rsidR="00214F71" w:rsidRPr="005E31B8" w:rsidRDefault="00000000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ab/>
      </w:r>
      <w:proofErr w:type="spellStart"/>
      <w:r w:rsidRPr="005E31B8">
        <w:rPr>
          <w:rFonts w:ascii="Courier New Regular" w:hAnsi="Courier New Regular" w:cs="Courier New Regular"/>
        </w:rPr>
        <w:t>request_id</w:t>
      </w:r>
      <w:proofErr w:type="spellEnd"/>
      <w:r w:rsidRPr="005E31B8">
        <w:rPr>
          <w:rFonts w:ascii="Courier New Regular" w:hAnsi="Courier New Regular" w:cs="Courier New Regular"/>
        </w:rPr>
        <w:t xml:space="preserve"> int &gt; </w:t>
      </w:r>
      <w:proofErr w:type="spellStart"/>
      <w:proofErr w:type="gramStart"/>
      <w:r w:rsidRPr="005E31B8">
        <w:rPr>
          <w:rFonts w:ascii="Courier New Regular" w:hAnsi="Courier New Regular" w:cs="Courier New Regular"/>
        </w:rPr>
        <w:t>requests.request</w:t>
      </w:r>
      <w:proofErr w:type="gramEnd"/>
      <w:r w:rsidRPr="005E31B8">
        <w:rPr>
          <w:rFonts w:ascii="Courier New Regular" w:hAnsi="Courier New Regular" w:cs="Courier New Regular"/>
        </w:rPr>
        <w:t>_id</w:t>
      </w:r>
      <w:proofErr w:type="spellEnd"/>
    </w:p>
    <w:p w14:paraId="21C04874" w14:textId="77777777" w:rsidR="00214F71" w:rsidRPr="005E31B8" w:rsidRDefault="00000000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ab/>
      </w:r>
      <w:proofErr w:type="spellStart"/>
      <w:r w:rsidRPr="005E31B8">
        <w:rPr>
          <w:rFonts w:ascii="Courier New Regular" w:hAnsi="Courier New Regular" w:cs="Courier New Regular"/>
        </w:rPr>
        <w:t>policy_id</w:t>
      </w:r>
      <w:proofErr w:type="spellEnd"/>
      <w:r w:rsidRPr="005E31B8">
        <w:rPr>
          <w:rFonts w:ascii="Courier New Regular" w:hAnsi="Courier New Regular" w:cs="Courier New Regular"/>
        </w:rPr>
        <w:t xml:space="preserve"> int &gt; </w:t>
      </w:r>
      <w:proofErr w:type="spellStart"/>
      <w:proofErr w:type="gramStart"/>
      <w:r w:rsidRPr="005E31B8">
        <w:rPr>
          <w:rFonts w:ascii="Courier New Regular" w:hAnsi="Courier New Regular" w:cs="Courier New Regular"/>
        </w:rPr>
        <w:t>policies.policy</w:t>
      </w:r>
      <w:proofErr w:type="gramEnd"/>
      <w:r w:rsidRPr="005E31B8">
        <w:rPr>
          <w:rFonts w:ascii="Courier New Regular" w:hAnsi="Courier New Regular" w:cs="Courier New Regular"/>
        </w:rPr>
        <w:t>_id</w:t>
      </w:r>
      <w:proofErr w:type="spellEnd"/>
    </w:p>
    <w:p w14:paraId="68A855F7" w14:textId="77777777" w:rsidR="00214F71" w:rsidRPr="005E31B8" w:rsidRDefault="00000000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ab/>
        <w:t>result bool</w:t>
      </w:r>
    </w:p>
    <w:p w14:paraId="1CF6DE0B" w14:textId="77777777" w:rsidR="00214F71" w:rsidRPr="005E31B8" w:rsidRDefault="00000000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>}</w:t>
      </w:r>
    </w:p>
    <w:p w14:paraId="45B10265" w14:textId="77777777" w:rsidR="00214F71" w:rsidRPr="005E31B8" w:rsidRDefault="00214F71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</w:p>
    <w:p w14:paraId="32B5B196" w14:textId="77777777" w:rsidR="00214F71" w:rsidRPr="005E31B8" w:rsidRDefault="00000000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>policies {</w:t>
      </w:r>
    </w:p>
    <w:p w14:paraId="7F6A999C" w14:textId="77777777" w:rsidR="00214F71" w:rsidRPr="005E31B8" w:rsidRDefault="00000000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ab/>
      </w:r>
      <w:proofErr w:type="spellStart"/>
      <w:r w:rsidRPr="005E31B8">
        <w:rPr>
          <w:rFonts w:ascii="Courier New Regular" w:hAnsi="Courier New Regular" w:cs="Courier New Regular"/>
        </w:rPr>
        <w:t>policy_id</w:t>
      </w:r>
      <w:proofErr w:type="spellEnd"/>
      <w:r w:rsidRPr="005E31B8">
        <w:rPr>
          <w:rFonts w:ascii="Courier New Regular" w:hAnsi="Courier New Regular" w:cs="Courier New Regular"/>
        </w:rPr>
        <w:t xml:space="preserve"> int pk</w:t>
      </w:r>
    </w:p>
    <w:p w14:paraId="3793F8DF" w14:textId="77777777" w:rsidR="00214F71" w:rsidRPr="005E31B8" w:rsidRDefault="00000000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ab/>
      </w:r>
      <w:proofErr w:type="spellStart"/>
      <w:r w:rsidRPr="005E31B8">
        <w:rPr>
          <w:rFonts w:ascii="Courier New Regular" w:hAnsi="Courier New Regular" w:cs="Courier New Regular"/>
        </w:rPr>
        <w:t>policy_name</w:t>
      </w:r>
      <w:proofErr w:type="spellEnd"/>
      <w:r w:rsidRPr="005E31B8">
        <w:rPr>
          <w:rFonts w:ascii="Courier New Regular" w:hAnsi="Courier New Regular" w:cs="Courier New Regular"/>
        </w:rPr>
        <w:t xml:space="preserve"> </w:t>
      </w:r>
      <w:proofErr w:type="gramStart"/>
      <w:r w:rsidRPr="005E31B8">
        <w:rPr>
          <w:rFonts w:ascii="Courier New Regular" w:hAnsi="Courier New Regular" w:cs="Courier New Regular"/>
        </w:rPr>
        <w:t>varchar(</w:t>
      </w:r>
      <w:proofErr w:type="gramEnd"/>
      <w:r w:rsidRPr="005E31B8">
        <w:rPr>
          <w:rFonts w:ascii="Courier New Regular" w:hAnsi="Courier New Regular" w:cs="Courier New Regular"/>
        </w:rPr>
        <w:t>10)</w:t>
      </w:r>
    </w:p>
    <w:p w14:paraId="42BF5EF3" w14:textId="77777777" w:rsidR="00214F71" w:rsidRPr="005E31B8" w:rsidRDefault="00000000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ab/>
      </w:r>
      <w:proofErr w:type="spellStart"/>
      <w:r w:rsidRPr="005E31B8">
        <w:rPr>
          <w:rFonts w:ascii="Courier New Regular" w:hAnsi="Courier New Regular" w:cs="Courier New Regular"/>
        </w:rPr>
        <w:t>user_id</w:t>
      </w:r>
      <w:proofErr w:type="spellEnd"/>
      <w:r w:rsidRPr="005E31B8">
        <w:rPr>
          <w:rFonts w:ascii="Courier New Regular" w:hAnsi="Courier New Regular" w:cs="Courier New Regular"/>
        </w:rPr>
        <w:t xml:space="preserve"> int &gt; </w:t>
      </w:r>
      <w:proofErr w:type="spellStart"/>
      <w:r w:rsidRPr="005E31B8">
        <w:rPr>
          <w:rFonts w:ascii="Courier New Regular" w:hAnsi="Courier New Regular" w:cs="Courier New Regular"/>
        </w:rPr>
        <w:t>users.user_id</w:t>
      </w:r>
      <w:proofErr w:type="spellEnd"/>
    </w:p>
    <w:p w14:paraId="42AA653F" w14:textId="77777777" w:rsidR="00214F71" w:rsidRPr="005E31B8" w:rsidRDefault="00000000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ab/>
        <w:t>status bool</w:t>
      </w:r>
    </w:p>
    <w:p w14:paraId="1DFAFAFB" w14:textId="77777777" w:rsidR="00214F71" w:rsidRPr="005E31B8" w:rsidRDefault="00000000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>}</w:t>
      </w:r>
    </w:p>
    <w:p w14:paraId="407B2189" w14:textId="77777777" w:rsidR="00214F71" w:rsidRPr="005E31B8" w:rsidRDefault="00214F71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</w:p>
    <w:p w14:paraId="4EC26101" w14:textId="77777777" w:rsidR="00214F71" w:rsidRPr="005E31B8" w:rsidRDefault="00000000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  <w:proofErr w:type="spellStart"/>
      <w:r w:rsidRPr="005E31B8">
        <w:rPr>
          <w:rFonts w:ascii="Courier New Regular" w:hAnsi="Courier New Regular" w:cs="Courier New Regular"/>
        </w:rPr>
        <w:t>policy_contents</w:t>
      </w:r>
      <w:proofErr w:type="spellEnd"/>
      <w:r w:rsidRPr="005E31B8">
        <w:rPr>
          <w:rFonts w:ascii="Courier New Regular" w:hAnsi="Courier New Regular" w:cs="Courier New Regular"/>
        </w:rPr>
        <w:t xml:space="preserve"> {</w:t>
      </w:r>
    </w:p>
    <w:p w14:paraId="12105435" w14:textId="77777777" w:rsidR="00214F71" w:rsidRPr="005E31B8" w:rsidRDefault="00000000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ab/>
      </w:r>
      <w:proofErr w:type="spellStart"/>
      <w:r w:rsidRPr="005E31B8">
        <w:rPr>
          <w:rFonts w:ascii="Courier New Regular" w:hAnsi="Courier New Regular" w:cs="Courier New Regular"/>
        </w:rPr>
        <w:t>policy_id</w:t>
      </w:r>
      <w:proofErr w:type="spellEnd"/>
      <w:r w:rsidRPr="005E31B8">
        <w:rPr>
          <w:rFonts w:ascii="Courier New Regular" w:hAnsi="Courier New Regular" w:cs="Courier New Regular"/>
        </w:rPr>
        <w:t xml:space="preserve"> int &gt; </w:t>
      </w:r>
      <w:proofErr w:type="spellStart"/>
      <w:proofErr w:type="gramStart"/>
      <w:r w:rsidRPr="005E31B8">
        <w:rPr>
          <w:rFonts w:ascii="Courier New Regular" w:hAnsi="Courier New Regular" w:cs="Courier New Regular"/>
        </w:rPr>
        <w:t>policies.policy</w:t>
      </w:r>
      <w:proofErr w:type="gramEnd"/>
      <w:r w:rsidRPr="005E31B8">
        <w:rPr>
          <w:rFonts w:ascii="Courier New Regular" w:hAnsi="Courier New Regular" w:cs="Courier New Regular"/>
        </w:rPr>
        <w:t>_id</w:t>
      </w:r>
      <w:proofErr w:type="spellEnd"/>
    </w:p>
    <w:p w14:paraId="177B3DDD" w14:textId="77777777" w:rsidR="00214F71" w:rsidRPr="005E31B8" w:rsidRDefault="00000000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ab/>
      </w:r>
      <w:proofErr w:type="spellStart"/>
      <w:r w:rsidRPr="005E31B8">
        <w:rPr>
          <w:rFonts w:ascii="Courier New Regular" w:hAnsi="Courier New Regular" w:cs="Courier New Regular"/>
        </w:rPr>
        <w:t>service_id</w:t>
      </w:r>
      <w:proofErr w:type="spellEnd"/>
      <w:r w:rsidRPr="005E31B8">
        <w:rPr>
          <w:rFonts w:ascii="Courier New Regular" w:hAnsi="Courier New Regular" w:cs="Courier New Regular"/>
        </w:rPr>
        <w:t xml:space="preserve"> int &gt; </w:t>
      </w:r>
      <w:proofErr w:type="spellStart"/>
      <w:proofErr w:type="gramStart"/>
      <w:r w:rsidRPr="005E31B8">
        <w:rPr>
          <w:rFonts w:ascii="Courier New Regular" w:hAnsi="Courier New Regular" w:cs="Courier New Regular"/>
        </w:rPr>
        <w:t>services.service</w:t>
      </w:r>
      <w:proofErr w:type="gramEnd"/>
      <w:r w:rsidRPr="005E31B8">
        <w:rPr>
          <w:rFonts w:ascii="Courier New Regular" w:hAnsi="Courier New Regular" w:cs="Courier New Regular"/>
        </w:rPr>
        <w:t>_id</w:t>
      </w:r>
      <w:proofErr w:type="spellEnd"/>
    </w:p>
    <w:p w14:paraId="6E00FB22" w14:textId="77777777" w:rsidR="00214F71" w:rsidRPr="005E31B8" w:rsidRDefault="00000000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ab/>
      </w:r>
      <w:proofErr w:type="spellStart"/>
      <w:r w:rsidRPr="005E31B8">
        <w:rPr>
          <w:rFonts w:ascii="Courier New Regular" w:hAnsi="Courier New Regular" w:cs="Courier New Regular"/>
        </w:rPr>
        <w:t>rule_id</w:t>
      </w:r>
      <w:proofErr w:type="spellEnd"/>
      <w:r w:rsidRPr="005E31B8">
        <w:rPr>
          <w:rFonts w:ascii="Courier New Regular" w:hAnsi="Courier New Regular" w:cs="Courier New Regular"/>
        </w:rPr>
        <w:t xml:space="preserve"> int &gt; </w:t>
      </w:r>
      <w:proofErr w:type="spellStart"/>
      <w:proofErr w:type="gramStart"/>
      <w:r w:rsidRPr="005E31B8">
        <w:rPr>
          <w:rFonts w:ascii="Courier New Regular" w:hAnsi="Courier New Regular" w:cs="Courier New Regular"/>
        </w:rPr>
        <w:t>rules.rule</w:t>
      </w:r>
      <w:proofErr w:type="gramEnd"/>
      <w:r w:rsidRPr="005E31B8">
        <w:rPr>
          <w:rFonts w:ascii="Courier New Regular" w:hAnsi="Courier New Regular" w:cs="Courier New Regular"/>
        </w:rPr>
        <w:t>_id</w:t>
      </w:r>
      <w:proofErr w:type="spellEnd"/>
    </w:p>
    <w:p w14:paraId="36AF3BDE" w14:textId="77777777" w:rsidR="00214F71" w:rsidRPr="005E31B8" w:rsidRDefault="00000000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>}</w:t>
      </w:r>
    </w:p>
    <w:p w14:paraId="7B987881" w14:textId="77777777" w:rsidR="00214F71" w:rsidRPr="005E31B8" w:rsidRDefault="00214F71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</w:p>
    <w:p w14:paraId="2353EA4C" w14:textId="77777777" w:rsidR="00214F71" w:rsidRPr="005E31B8" w:rsidRDefault="00000000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  <w:proofErr w:type="spellStart"/>
      <w:r w:rsidRPr="005E31B8">
        <w:rPr>
          <w:rFonts w:ascii="Courier New Regular" w:hAnsi="Courier New Regular" w:cs="Courier New Regular"/>
        </w:rPr>
        <w:lastRenderedPageBreak/>
        <w:t>refresh_tokens</w:t>
      </w:r>
      <w:proofErr w:type="spellEnd"/>
      <w:r w:rsidRPr="005E31B8">
        <w:rPr>
          <w:rFonts w:ascii="Courier New Regular" w:hAnsi="Courier New Regular" w:cs="Courier New Regular"/>
        </w:rPr>
        <w:t xml:space="preserve"> {</w:t>
      </w:r>
    </w:p>
    <w:p w14:paraId="65501BC8" w14:textId="77777777" w:rsidR="00214F71" w:rsidRPr="005E31B8" w:rsidRDefault="00000000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ab/>
        <w:t>id int pk</w:t>
      </w:r>
    </w:p>
    <w:p w14:paraId="4D46AE02" w14:textId="77777777" w:rsidR="00214F71" w:rsidRPr="005E31B8" w:rsidRDefault="00000000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ab/>
        <w:t>token text</w:t>
      </w:r>
    </w:p>
    <w:p w14:paraId="2B8E6136" w14:textId="77777777" w:rsidR="00214F71" w:rsidRPr="005E31B8" w:rsidRDefault="00000000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ab/>
        <w:t>username text</w:t>
      </w:r>
    </w:p>
    <w:p w14:paraId="10343055" w14:textId="77777777" w:rsidR="00214F71" w:rsidRPr="005E31B8" w:rsidRDefault="00000000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ab/>
      </w:r>
      <w:proofErr w:type="spellStart"/>
      <w:r w:rsidRPr="005E31B8">
        <w:rPr>
          <w:rFonts w:ascii="Courier New Regular" w:hAnsi="Courier New Regular" w:cs="Courier New Regular"/>
        </w:rPr>
        <w:t>created_at</w:t>
      </w:r>
      <w:proofErr w:type="spellEnd"/>
      <w:r w:rsidRPr="005E31B8">
        <w:rPr>
          <w:rFonts w:ascii="Courier New Regular" w:hAnsi="Courier New Regular" w:cs="Courier New Regular"/>
        </w:rPr>
        <w:t xml:space="preserve"> timestamp</w:t>
      </w:r>
    </w:p>
    <w:p w14:paraId="3D2EECF1" w14:textId="77777777" w:rsidR="00214F71" w:rsidRPr="005E31B8" w:rsidRDefault="00000000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>}</w:t>
      </w:r>
    </w:p>
    <w:p w14:paraId="4C44BF01" w14:textId="77777777" w:rsidR="00214F71" w:rsidRPr="005E31B8" w:rsidRDefault="00214F71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</w:p>
    <w:p w14:paraId="046060F5" w14:textId="77777777" w:rsidR="00214F71" w:rsidRPr="005E31B8" w:rsidRDefault="00000000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  <w:proofErr w:type="spellStart"/>
      <w:r w:rsidRPr="005E31B8">
        <w:rPr>
          <w:rFonts w:ascii="Courier New Regular" w:hAnsi="Courier New Regular" w:cs="Courier New Regular"/>
        </w:rPr>
        <w:t>sys_users</w:t>
      </w:r>
      <w:proofErr w:type="spellEnd"/>
      <w:r w:rsidRPr="005E31B8">
        <w:rPr>
          <w:rFonts w:ascii="Courier New Regular" w:hAnsi="Courier New Regular" w:cs="Courier New Regular"/>
        </w:rPr>
        <w:t xml:space="preserve"> {</w:t>
      </w:r>
    </w:p>
    <w:p w14:paraId="00745772" w14:textId="77777777" w:rsidR="00214F71" w:rsidRPr="005E31B8" w:rsidRDefault="00000000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ab/>
        <w:t>id int pk</w:t>
      </w:r>
    </w:p>
    <w:p w14:paraId="0A4B6BFC" w14:textId="77777777" w:rsidR="00214F71" w:rsidRPr="005E31B8" w:rsidRDefault="00000000">
      <w:pPr>
        <w:tabs>
          <w:tab w:val="left" w:pos="839"/>
        </w:tabs>
        <w:ind w:left="420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ab/>
        <w:t>username text</w:t>
      </w:r>
    </w:p>
    <w:p w14:paraId="0A7A658A" w14:textId="77777777" w:rsidR="00214F71" w:rsidRDefault="00000000">
      <w:pPr>
        <w:tabs>
          <w:tab w:val="left" w:pos="839"/>
        </w:tabs>
        <w:ind w:left="420"/>
        <w:rPr>
          <w:rFonts w:ascii="Courier New Regular" w:hAnsi="Courier New Regular" w:cs="Courier New Regular"/>
          <w:lang w:val="ru-RU"/>
        </w:rPr>
      </w:pPr>
      <w:r w:rsidRPr="005E31B8">
        <w:rPr>
          <w:rFonts w:ascii="Courier New Regular" w:hAnsi="Courier New Regular" w:cs="Courier New Regular"/>
        </w:rPr>
        <w:tab/>
      </w:r>
      <w:proofErr w:type="spellStart"/>
      <w:r>
        <w:rPr>
          <w:rFonts w:ascii="Courier New Regular" w:hAnsi="Courier New Regular" w:cs="Courier New Regular"/>
          <w:lang w:val="ru-RU"/>
        </w:rPr>
        <w:t>password_hash</w:t>
      </w:r>
      <w:proofErr w:type="spellEnd"/>
      <w:r>
        <w:rPr>
          <w:rFonts w:ascii="Courier New Regular" w:hAnsi="Courier New Regular" w:cs="Courier New Regular"/>
          <w:lang w:val="ru-RU"/>
        </w:rPr>
        <w:t xml:space="preserve"> </w:t>
      </w:r>
      <w:proofErr w:type="spellStart"/>
      <w:proofErr w:type="gramStart"/>
      <w:r>
        <w:rPr>
          <w:rFonts w:ascii="Courier New Regular" w:hAnsi="Courier New Regular" w:cs="Courier New Regular"/>
          <w:lang w:val="ru-RU"/>
        </w:rPr>
        <w:t>char</w:t>
      </w:r>
      <w:proofErr w:type="spellEnd"/>
      <w:r>
        <w:rPr>
          <w:rFonts w:ascii="Courier New Regular" w:hAnsi="Courier New Regular" w:cs="Courier New Regular"/>
          <w:lang w:val="ru-RU"/>
        </w:rPr>
        <w:t>(</w:t>
      </w:r>
      <w:proofErr w:type="gramEnd"/>
      <w:r>
        <w:rPr>
          <w:rFonts w:ascii="Courier New Regular" w:hAnsi="Courier New Regular" w:cs="Courier New Regular"/>
          <w:lang w:val="ru-RU"/>
        </w:rPr>
        <w:t>60)</w:t>
      </w:r>
    </w:p>
    <w:p w14:paraId="14960696" w14:textId="77777777" w:rsidR="00214F71" w:rsidRDefault="00000000">
      <w:pPr>
        <w:tabs>
          <w:tab w:val="left" w:pos="839"/>
        </w:tabs>
        <w:ind w:left="420"/>
        <w:rPr>
          <w:rFonts w:ascii="Courier New Regular" w:hAnsi="Courier New Regular" w:cs="Courier New Regular"/>
          <w:lang w:val="ru-RU"/>
        </w:rPr>
      </w:pPr>
      <w:r>
        <w:rPr>
          <w:rFonts w:ascii="Courier New Regular" w:hAnsi="Courier New Regular" w:cs="Courier New Regular"/>
          <w:lang w:val="ru-RU"/>
        </w:rPr>
        <w:t>}</w:t>
      </w:r>
    </w:p>
    <w:p w14:paraId="5A876119" w14:textId="77777777" w:rsidR="00214F71" w:rsidRDefault="00214F71">
      <w:pPr>
        <w:tabs>
          <w:tab w:val="left" w:pos="839"/>
        </w:tabs>
        <w:ind w:left="420"/>
        <w:rPr>
          <w:lang w:val="ru-RU"/>
        </w:rPr>
      </w:pPr>
    </w:p>
    <w:p w14:paraId="16A4F1E9" w14:textId="77777777" w:rsidR="00214F71" w:rsidRDefault="00000000">
      <w:pPr>
        <w:tabs>
          <w:tab w:val="left" w:pos="839"/>
        </w:tabs>
        <w:spacing w:before="480"/>
        <w:jc w:val="center"/>
        <w:rPr>
          <w:lang w:val="ru-RU"/>
        </w:rPr>
      </w:pPr>
      <w:bookmarkStart w:id="1" w:name="А2"/>
      <w:r>
        <w:rPr>
          <w:noProof/>
          <w:lang w:val="ru-RU"/>
        </w:rPr>
        <w:drawing>
          <wp:inline distT="0" distB="0" distL="114300" distR="114300" wp14:anchorId="60A61C5B" wp14:editId="5F9ACAC3">
            <wp:extent cx="5932170" cy="4211955"/>
            <wp:effectExtent l="0" t="0" r="11430" b="4445"/>
            <wp:docPr id="1" name="Picture 1" descr="e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er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32170" cy="4211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E13024" w14:textId="77777777" w:rsidR="00214F71" w:rsidRDefault="00000000">
      <w:pPr>
        <w:tabs>
          <w:tab w:val="left" w:pos="839"/>
        </w:tabs>
        <w:spacing w:before="160" w:line="360" w:lineRule="auto"/>
        <w:ind w:left="420"/>
        <w:jc w:val="center"/>
        <w:rPr>
          <w:rFonts w:ascii="Times New Roman Regular" w:hAnsi="Times New Roman Regular" w:cs="Times New Roman Regular"/>
          <w:sz w:val="28"/>
          <w:szCs w:val="28"/>
          <w:lang w:val="ru-RU"/>
        </w:rPr>
      </w:pPr>
      <w:r>
        <w:rPr>
          <w:rFonts w:ascii="Times New Roman Regular" w:hAnsi="Times New Roman Regular" w:cs="Times New Roman Regular"/>
          <w:sz w:val="28"/>
          <w:szCs w:val="28"/>
          <w:lang w:val="ru-RU"/>
        </w:rPr>
        <w:t xml:space="preserve">Рисунок А.2 - </w:t>
      </w:r>
      <w:r>
        <w:rPr>
          <w:rFonts w:ascii="Times New Roman Regular" w:hAnsi="Times New Roman Regular" w:cs="Times New Roman Regular"/>
          <w:sz w:val="28"/>
          <w:szCs w:val="28"/>
        </w:rPr>
        <w:t>ERD</w:t>
      </w:r>
      <w:r w:rsidRPr="005E31B8">
        <w:rPr>
          <w:rFonts w:ascii="Times New Roman Regular" w:hAnsi="Times New Roman Regular" w:cs="Times New Roman Regular"/>
          <w:sz w:val="28"/>
          <w:szCs w:val="28"/>
          <w:lang w:val="ru-RU"/>
        </w:rPr>
        <w:t xml:space="preserve"> </w:t>
      </w:r>
      <w:r>
        <w:rPr>
          <w:rFonts w:ascii="Times New Roman Regular" w:hAnsi="Times New Roman Regular" w:cs="Times New Roman Regular"/>
          <w:sz w:val="28"/>
          <w:szCs w:val="28"/>
          <w:lang w:val="ru-RU"/>
        </w:rPr>
        <w:t>диаграмма базы данных</w:t>
      </w:r>
      <w:bookmarkEnd w:id="1"/>
    </w:p>
    <w:p w14:paraId="6A00AD44" w14:textId="77777777" w:rsidR="00214F71" w:rsidRDefault="00000000">
      <w:pPr>
        <w:rPr>
          <w:rFonts w:ascii="Times New Roman Regular" w:hAnsi="Times New Roman Regular" w:cs="Times New Roman Regular"/>
          <w:sz w:val="28"/>
          <w:szCs w:val="28"/>
          <w:lang w:val="ru-RU"/>
        </w:rPr>
      </w:pPr>
      <w:r>
        <w:rPr>
          <w:rFonts w:ascii="Times New Roman Regular" w:hAnsi="Times New Roman Regular" w:cs="Times New Roman Regular"/>
          <w:sz w:val="28"/>
          <w:szCs w:val="28"/>
          <w:lang w:val="ru-RU"/>
        </w:rPr>
        <w:br w:type="page"/>
      </w:r>
    </w:p>
    <w:p w14:paraId="370401E4" w14:textId="77777777" w:rsidR="00214F71" w:rsidRDefault="00000000">
      <w:pPr>
        <w:tabs>
          <w:tab w:val="left" w:pos="839"/>
        </w:tabs>
        <w:spacing w:line="360" w:lineRule="auto"/>
        <w:ind w:left="420"/>
        <w:jc w:val="center"/>
        <w:rPr>
          <w:rFonts w:ascii="Times New Roman Regular" w:hAnsi="Times New Roman Regular" w:cs="Times New Roman Regular"/>
          <w:sz w:val="28"/>
          <w:szCs w:val="28"/>
          <w:lang w:val="ru-RU"/>
        </w:rPr>
      </w:pPr>
      <w:r>
        <w:rPr>
          <w:rFonts w:ascii="Times New Roman Regular" w:hAnsi="Times New Roman Regular" w:cs="Times New Roman Regular"/>
          <w:sz w:val="28"/>
          <w:szCs w:val="28"/>
          <w:lang w:val="ru-RU"/>
        </w:rPr>
        <w:lastRenderedPageBreak/>
        <w:t>Приложение Б</w:t>
      </w:r>
    </w:p>
    <w:p w14:paraId="2FC948CB" w14:textId="77777777" w:rsidR="00214F71" w:rsidRDefault="00000000">
      <w:pPr>
        <w:tabs>
          <w:tab w:val="left" w:pos="839"/>
        </w:tabs>
        <w:spacing w:after="480" w:line="360" w:lineRule="auto"/>
        <w:ind w:left="420"/>
        <w:jc w:val="center"/>
        <w:rPr>
          <w:rFonts w:ascii="Times New Roman Regular" w:hAnsi="Times New Roman Regular" w:cs="Times New Roman Regular"/>
          <w:sz w:val="28"/>
          <w:szCs w:val="28"/>
          <w:lang w:val="ru-RU"/>
        </w:rPr>
      </w:pPr>
      <w:r>
        <w:rPr>
          <w:rFonts w:ascii="Times New Roman Regular" w:hAnsi="Times New Roman Regular" w:cs="Times New Roman Regular"/>
          <w:sz w:val="28"/>
          <w:szCs w:val="28"/>
          <w:lang w:val="ru-RU"/>
        </w:rPr>
        <w:t>(обязательное)</w:t>
      </w:r>
    </w:p>
    <w:p w14:paraId="57FA59BA" w14:textId="77777777" w:rsidR="00214F71" w:rsidRDefault="00000000">
      <w:pPr>
        <w:tabs>
          <w:tab w:val="left" w:pos="839"/>
        </w:tabs>
        <w:spacing w:line="360" w:lineRule="auto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bookmarkStart w:id="2" w:name="Б1"/>
      <w:r>
        <w:rPr>
          <w:rFonts w:ascii="Times New Roman Regular" w:hAnsi="Times New Roman Regular" w:cs="Times New Roman Regular"/>
          <w:sz w:val="28"/>
          <w:szCs w:val="28"/>
          <w:lang w:val="ru-RU"/>
        </w:rPr>
        <w:t xml:space="preserve">Листинг Б.1 - </w:t>
      </w:r>
      <w:r>
        <w:rPr>
          <w:rFonts w:ascii="Times New Roman Regular" w:hAnsi="Times New Roman Regular" w:cs="Times New Roman Regular"/>
          <w:sz w:val="28"/>
          <w:szCs w:val="28"/>
        </w:rPr>
        <w:t>SQL</w:t>
      </w:r>
      <w:r w:rsidRPr="005E31B8">
        <w:rPr>
          <w:rFonts w:ascii="Times New Roman Regular" w:hAnsi="Times New Roman Regular" w:cs="Times New Roman Regular"/>
          <w:sz w:val="28"/>
          <w:szCs w:val="28"/>
          <w:lang w:val="ru-RU"/>
        </w:rPr>
        <w:t>-</w:t>
      </w:r>
      <w:r>
        <w:rPr>
          <w:rFonts w:ascii="Times New Roman Regular" w:hAnsi="Times New Roman Regular" w:cs="Times New Roman Regular"/>
          <w:sz w:val="28"/>
          <w:szCs w:val="28"/>
          <w:lang w:val="ru-RU"/>
        </w:rPr>
        <w:t>скрипт создания таблиц базы данных</w:t>
      </w:r>
    </w:p>
    <w:bookmarkEnd w:id="2"/>
    <w:p w14:paraId="3A512770" w14:textId="77777777" w:rsidR="00214F71" w:rsidRPr="005E31B8" w:rsidRDefault="00000000">
      <w:pPr>
        <w:tabs>
          <w:tab w:val="left" w:pos="839"/>
        </w:tabs>
        <w:jc w:val="both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>CREATE TABLE hosts (</w:t>
      </w:r>
    </w:p>
    <w:p w14:paraId="5662B89F" w14:textId="77777777" w:rsidR="00214F71" w:rsidRPr="005E31B8" w:rsidRDefault="00000000">
      <w:pPr>
        <w:tabs>
          <w:tab w:val="left" w:pos="839"/>
        </w:tabs>
        <w:jc w:val="both"/>
        <w:rPr>
          <w:rFonts w:ascii="Courier New Regular" w:hAnsi="Courier New Regular" w:cs="Courier New Regular"/>
        </w:rPr>
      </w:pPr>
      <w:proofErr w:type="spellStart"/>
      <w:r w:rsidRPr="005E31B8">
        <w:rPr>
          <w:rFonts w:ascii="Courier New Regular" w:hAnsi="Courier New Regular" w:cs="Courier New Regular"/>
        </w:rPr>
        <w:t>host_id</w:t>
      </w:r>
      <w:proofErr w:type="spellEnd"/>
      <w:r w:rsidRPr="005E31B8">
        <w:rPr>
          <w:rFonts w:ascii="Courier New Regular" w:hAnsi="Courier New Regular" w:cs="Courier New Regular"/>
        </w:rPr>
        <w:t xml:space="preserve"> SERIAL PRIMARY KEY,</w:t>
      </w:r>
    </w:p>
    <w:p w14:paraId="245189CC" w14:textId="77777777" w:rsidR="00214F71" w:rsidRPr="005E31B8" w:rsidRDefault="00000000">
      <w:pPr>
        <w:tabs>
          <w:tab w:val="left" w:pos="839"/>
        </w:tabs>
        <w:jc w:val="both"/>
        <w:rPr>
          <w:rFonts w:ascii="Courier New Regular" w:hAnsi="Courier New Regular" w:cs="Courier New Regular"/>
        </w:rPr>
      </w:pPr>
      <w:proofErr w:type="spellStart"/>
      <w:r w:rsidRPr="005E31B8">
        <w:rPr>
          <w:rFonts w:ascii="Courier New Regular" w:hAnsi="Courier New Regular" w:cs="Courier New Regular"/>
        </w:rPr>
        <w:t>ip</w:t>
      </w:r>
      <w:proofErr w:type="spellEnd"/>
      <w:r w:rsidRPr="005E31B8">
        <w:rPr>
          <w:rFonts w:ascii="Courier New Regular" w:hAnsi="Courier New Regular" w:cs="Courier New Regular"/>
        </w:rPr>
        <w:t xml:space="preserve"> </w:t>
      </w:r>
      <w:proofErr w:type="gramStart"/>
      <w:r w:rsidRPr="005E31B8">
        <w:rPr>
          <w:rFonts w:ascii="Courier New Regular" w:hAnsi="Courier New Regular" w:cs="Courier New Regular"/>
        </w:rPr>
        <w:t>VARCHAR(</w:t>
      </w:r>
      <w:proofErr w:type="gramEnd"/>
      <w:r w:rsidRPr="005E31B8">
        <w:rPr>
          <w:rFonts w:ascii="Courier New Regular" w:hAnsi="Courier New Regular" w:cs="Courier New Regular"/>
        </w:rPr>
        <w:t>15) NOT NULL UNIQUE,</w:t>
      </w:r>
    </w:p>
    <w:p w14:paraId="67202F5F" w14:textId="77777777" w:rsidR="00214F71" w:rsidRPr="005E31B8" w:rsidRDefault="00000000">
      <w:pPr>
        <w:tabs>
          <w:tab w:val="left" w:pos="839"/>
        </w:tabs>
        <w:jc w:val="both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>CHECK (</w:t>
      </w:r>
    </w:p>
    <w:p w14:paraId="58C64EAA" w14:textId="77777777" w:rsidR="00214F71" w:rsidRPr="005E31B8" w:rsidRDefault="00000000">
      <w:pPr>
        <w:tabs>
          <w:tab w:val="left" w:pos="839"/>
        </w:tabs>
        <w:jc w:val="both"/>
        <w:rPr>
          <w:rFonts w:ascii="Courier New Regular" w:hAnsi="Courier New Regular" w:cs="Courier New Regular"/>
        </w:rPr>
      </w:pPr>
      <w:proofErr w:type="spellStart"/>
      <w:r w:rsidRPr="005E31B8">
        <w:rPr>
          <w:rFonts w:ascii="Courier New Regular" w:hAnsi="Courier New Regular" w:cs="Courier New Regular"/>
        </w:rPr>
        <w:t>ip</w:t>
      </w:r>
      <w:proofErr w:type="spellEnd"/>
      <w:r w:rsidRPr="005E31B8">
        <w:rPr>
          <w:rFonts w:ascii="Courier New Regular" w:hAnsi="Courier New Regular" w:cs="Courier New Regular"/>
        </w:rPr>
        <w:t xml:space="preserve"> ~ '</w:t>
      </w:r>
      <w:proofErr w:type="gramStart"/>
      <w:r w:rsidRPr="005E31B8">
        <w:rPr>
          <w:rFonts w:ascii="Courier New Regular" w:hAnsi="Courier New Regular" w:cs="Courier New Regular"/>
        </w:rPr>
        <w:t>^(</w:t>
      </w:r>
      <w:proofErr w:type="gramEnd"/>
      <w:r w:rsidRPr="005E31B8">
        <w:rPr>
          <w:rFonts w:ascii="Courier New Regular" w:hAnsi="Courier New Regular" w:cs="Courier New Regular"/>
        </w:rPr>
        <w:t>(25[0-</w:t>
      </w:r>
      <w:proofErr w:type="gramStart"/>
      <w:r w:rsidRPr="005E31B8">
        <w:rPr>
          <w:rFonts w:ascii="Courier New Regular" w:hAnsi="Courier New Regular" w:cs="Courier New Regular"/>
        </w:rPr>
        <w:t>5]|</w:t>
      </w:r>
      <w:proofErr w:type="gramEnd"/>
      <w:r w:rsidRPr="005E31B8">
        <w:rPr>
          <w:rFonts w:ascii="Courier New Regular" w:hAnsi="Courier New Regular" w:cs="Courier New Regular"/>
        </w:rPr>
        <w:t>2[0-</w:t>
      </w:r>
      <w:proofErr w:type="gramStart"/>
      <w:r w:rsidRPr="005E31B8">
        <w:rPr>
          <w:rFonts w:ascii="Courier New Regular" w:hAnsi="Courier New Regular" w:cs="Courier New Regular"/>
        </w:rPr>
        <w:t>4][</w:t>
      </w:r>
      <w:proofErr w:type="gramEnd"/>
      <w:r w:rsidRPr="005E31B8">
        <w:rPr>
          <w:rFonts w:ascii="Courier New Regular" w:hAnsi="Courier New Regular" w:cs="Courier New Regular"/>
        </w:rPr>
        <w:t>0-</w:t>
      </w:r>
      <w:proofErr w:type="gramStart"/>
      <w:r w:rsidRPr="005E31B8">
        <w:rPr>
          <w:rFonts w:ascii="Courier New Regular" w:hAnsi="Courier New Regular" w:cs="Courier New Regular"/>
        </w:rPr>
        <w:t>9]|1?[</w:t>
      </w:r>
      <w:proofErr w:type="gramEnd"/>
      <w:r w:rsidRPr="005E31B8">
        <w:rPr>
          <w:rFonts w:ascii="Courier New Regular" w:hAnsi="Courier New Regular" w:cs="Courier New Regular"/>
        </w:rPr>
        <w:t>0-</w:t>
      </w:r>
      <w:proofErr w:type="gramStart"/>
      <w:r w:rsidRPr="005E31B8">
        <w:rPr>
          <w:rFonts w:ascii="Courier New Regular" w:hAnsi="Courier New Regular" w:cs="Courier New Regular"/>
        </w:rPr>
        <w:t>9]{</w:t>
      </w:r>
      <w:proofErr w:type="gramEnd"/>
      <w:r w:rsidRPr="005E31B8">
        <w:rPr>
          <w:rFonts w:ascii="Courier New Regular" w:hAnsi="Courier New Regular" w:cs="Courier New Regular"/>
        </w:rPr>
        <w:t>1,2</w:t>
      </w:r>
      <w:proofErr w:type="gramStart"/>
      <w:r w:rsidRPr="005E31B8">
        <w:rPr>
          <w:rFonts w:ascii="Courier New Regular" w:hAnsi="Courier New Regular" w:cs="Courier New Regular"/>
        </w:rPr>
        <w:t>})\.){3}(</w:t>
      </w:r>
      <w:proofErr w:type="gramEnd"/>
      <w:r w:rsidRPr="005E31B8">
        <w:rPr>
          <w:rFonts w:ascii="Courier New Regular" w:hAnsi="Courier New Regular" w:cs="Courier New Regular"/>
        </w:rPr>
        <w:t>25[0-</w:t>
      </w:r>
      <w:proofErr w:type="gramStart"/>
      <w:r w:rsidRPr="005E31B8">
        <w:rPr>
          <w:rFonts w:ascii="Courier New Regular" w:hAnsi="Courier New Regular" w:cs="Courier New Regular"/>
        </w:rPr>
        <w:t>5]|</w:t>
      </w:r>
      <w:proofErr w:type="gramEnd"/>
      <w:r w:rsidRPr="005E31B8">
        <w:rPr>
          <w:rFonts w:ascii="Courier New Regular" w:hAnsi="Courier New Regular" w:cs="Courier New Regular"/>
        </w:rPr>
        <w:t>2[0-</w:t>
      </w:r>
      <w:proofErr w:type="gramStart"/>
      <w:r w:rsidRPr="005E31B8">
        <w:rPr>
          <w:rFonts w:ascii="Courier New Regular" w:hAnsi="Courier New Regular" w:cs="Courier New Regular"/>
        </w:rPr>
        <w:t>4][</w:t>
      </w:r>
      <w:proofErr w:type="gramEnd"/>
      <w:r w:rsidRPr="005E31B8">
        <w:rPr>
          <w:rFonts w:ascii="Courier New Regular" w:hAnsi="Courier New Regular" w:cs="Courier New Regular"/>
        </w:rPr>
        <w:t>0-</w:t>
      </w:r>
      <w:proofErr w:type="gramStart"/>
      <w:r w:rsidRPr="005E31B8">
        <w:rPr>
          <w:rFonts w:ascii="Courier New Regular" w:hAnsi="Courier New Regular" w:cs="Courier New Regular"/>
        </w:rPr>
        <w:t>9]|1?[</w:t>
      </w:r>
      <w:proofErr w:type="gramEnd"/>
      <w:r w:rsidRPr="005E31B8">
        <w:rPr>
          <w:rFonts w:ascii="Courier New Regular" w:hAnsi="Courier New Regular" w:cs="Courier New Regular"/>
        </w:rPr>
        <w:t>0-</w:t>
      </w:r>
      <w:proofErr w:type="gramStart"/>
      <w:r w:rsidRPr="005E31B8">
        <w:rPr>
          <w:rFonts w:ascii="Courier New Regular" w:hAnsi="Courier New Regular" w:cs="Courier New Regular"/>
        </w:rPr>
        <w:t>9]{</w:t>
      </w:r>
      <w:proofErr w:type="gramEnd"/>
      <w:r w:rsidRPr="005E31B8">
        <w:rPr>
          <w:rFonts w:ascii="Courier New Regular" w:hAnsi="Courier New Regular" w:cs="Courier New Regular"/>
        </w:rPr>
        <w:t>1,2</w:t>
      </w:r>
      <w:proofErr w:type="gramStart"/>
      <w:r w:rsidRPr="005E31B8">
        <w:rPr>
          <w:rFonts w:ascii="Courier New Regular" w:hAnsi="Courier New Regular" w:cs="Courier New Regular"/>
        </w:rPr>
        <w:t>})$</w:t>
      </w:r>
      <w:proofErr w:type="gramEnd"/>
      <w:r w:rsidRPr="005E31B8">
        <w:rPr>
          <w:rFonts w:ascii="Courier New Regular" w:hAnsi="Courier New Regular" w:cs="Courier New Regular"/>
        </w:rPr>
        <w:t>'</w:t>
      </w:r>
    </w:p>
    <w:p w14:paraId="4AC4B2F6" w14:textId="77777777" w:rsidR="00214F71" w:rsidRPr="005E31B8" w:rsidRDefault="00000000">
      <w:pPr>
        <w:tabs>
          <w:tab w:val="left" w:pos="839"/>
        </w:tabs>
        <w:jc w:val="both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>)</w:t>
      </w:r>
    </w:p>
    <w:p w14:paraId="77127416" w14:textId="77777777" w:rsidR="00214F71" w:rsidRPr="005E31B8" w:rsidRDefault="00000000">
      <w:pPr>
        <w:tabs>
          <w:tab w:val="left" w:pos="839"/>
        </w:tabs>
        <w:jc w:val="both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>);</w:t>
      </w:r>
    </w:p>
    <w:p w14:paraId="19FC5F57" w14:textId="77777777" w:rsidR="00214F71" w:rsidRPr="005E31B8" w:rsidRDefault="00214F71">
      <w:pPr>
        <w:tabs>
          <w:tab w:val="left" w:pos="839"/>
        </w:tabs>
        <w:jc w:val="both"/>
        <w:rPr>
          <w:rFonts w:ascii="Courier New Regular" w:hAnsi="Courier New Regular" w:cs="Courier New Regular"/>
        </w:rPr>
      </w:pPr>
    </w:p>
    <w:p w14:paraId="01E23D17" w14:textId="77777777" w:rsidR="00214F71" w:rsidRPr="005E31B8" w:rsidRDefault="00000000">
      <w:pPr>
        <w:tabs>
          <w:tab w:val="left" w:pos="839"/>
        </w:tabs>
        <w:jc w:val="both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>CREATE TABLE users (</w:t>
      </w:r>
    </w:p>
    <w:p w14:paraId="5F4E3C79" w14:textId="77777777" w:rsidR="00214F71" w:rsidRPr="005E31B8" w:rsidRDefault="00000000">
      <w:pPr>
        <w:tabs>
          <w:tab w:val="left" w:pos="839"/>
        </w:tabs>
        <w:jc w:val="both"/>
        <w:rPr>
          <w:rFonts w:ascii="Courier New Regular" w:hAnsi="Courier New Regular" w:cs="Courier New Regular"/>
        </w:rPr>
      </w:pPr>
      <w:proofErr w:type="spellStart"/>
      <w:r w:rsidRPr="005E31B8">
        <w:rPr>
          <w:rFonts w:ascii="Courier New Regular" w:hAnsi="Courier New Regular" w:cs="Courier New Regular"/>
        </w:rPr>
        <w:t>user_id</w:t>
      </w:r>
      <w:proofErr w:type="spellEnd"/>
      <w:r w:rsidRPr="005E31B8">
        <w:rPr>
          <w:rFonts w:ascii="Courier New Regular" w:hAnsi="Courier New Regular" w:cs="Courier New Regular"/>
        </w:rPr>
        <w:t xml:space="preserve"> SERIAL PRIMARY KEY,</w:t>
      </w:r>
    </w:p>
    <w:p w14:paraId="5772D2BD" w14:textId="77777777" w:rsidR="00214F71" w:rsidRPr="005E31B8" w:rsidRDefault="00000000">
      <w:pPr>
        <w:tabs>
          <w:tab w:val="left" w:pos="839"/>
        </w:tabs>
        <w:jc w:val="both"/>
        <w:rPr>
          <w:rFonts w:ascii="Courier New Regular" w:hAnsi="Courier New Regular" w:cs="Courier New Regular"/>
        </w:rPr>
      </w:pPr>
      <w:proofErr w:type="spellStart"/>
      <w:r w:rsidRPr="005E31B8">
        <w:rPr>
          <w:rFonts w:ascii="Courier New Regular" w:hAnsi="Courier New Regular" w:cs="Courier New Regular"/>
        </w:rPr>
        <w:t>user_name</w:t>
      </w:r>
      <w:proofErr w:type="spellEnd"/>
      <w:r w:rsidRPr="005E31B8">
        <w:rPr>
          <w:rFonts w:ascii="Courier New Regular" w:hAnsi="Courier New Regular" w:cs="Courier New Regular"/>
        </w:rPr>
        <w:t xml:space="preserve"> </w:t>
      </w:r>
      <w:proofErr w:type="gramStart"/>
      <w:r w:rsidRPr="005E31B8">
        <w:rPr>
          <w:rFonts w:ascii="Courier New Regular" w:hAnsi="Courier New Regular" w:cs="Courier New Regular"/>
        </w:rPr>
        <w:t>VARCHAR(</w:t>
      </w:r>
      <w:proofErr w:type="gramEnd"/>
      <w:r w:rsidRPr="005E31B8">
        <w:rPr>
          <w:rFonts w:ascii="Courier New Regular" w:hAnsi="Courier New Regular" w:cs="Courier New Regular"/>
        </w:rPr>
        <w:t xml:space="preserve">100) NOT NULL UNIQUE, </w:t>
      </w:r>
    </w:p>
    <w:p w14:paraId="6B0B72E6" w14:textId="77777777" w:rsidR="00214F71" w:rsidRPr="005E31B8" w:rsidRDefault="00000000">
      <w:pPr>
        <w:tabs>
          <w:tab w:val="left" w:pos="839"/>
        </w:tabs>
        <w:jc w:val="both"/>
        <w:rPr>
          <w:rFonts w:ascii="Courier New Regular" w:hAnsi="Courier New Regular" w:cs="Courier New Regular"/>
        </w:rPr>
      </w:pPr>
      <w:proofErr w:type="spellStart"/>
      <w:r w:rsidRPr="005E31B8">
        <w:rPr>
          <w:rFonts w:ascii="Courier New Regular" w:hAnsi="Courier New Regular" w:cs="Courier New Regular"/>
        </w:rPr>
        <w:t>uid</w:t>
      </w:r>
      <w:proofErr w:type="spellEnd"/>
      <w:r w:rsidRPr="005E31B8">
        <w:rPr>
          <w:rFonts w:ascii="Courier New Regular" w:hAnsi="Courier New Regular" w:cs="Courier New Regular"/>
        </w:rPr>
        <w:t xml:space="preserve"> INT NOT NULL,</w:t>
      </w:r>
    </w:p>
    <w:p w14:paraId="3143E461" w14:textId="77777777" w:rsidR="00214F71" w:rsidRPr="005E31B8" w:rsidRDefault="00000000">
      <w:pPr>
        <w:tabs>
          <w:tab w:val="left" w:pos="839"/>
        </w:tabs>
        <w:jc w:val="both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>gid INT</w:t>
      </w:r>
    </w:p>
    <w:p w14:paraId="149D3CC6" w14:textId="77777777" w:rsidR="00214F71" w:rsidRPr="005E31B8" w:rsidRDefault="00000000">
      <w:pPr>
        <w:tabs>
          <w:tab w:val="left" w:pos="839"/>
        </w:tabs>
        <w:jc w:val="both"/>
        <w:rPr>
          <w:rFonts w:ascii="Courier New Regular" w:hAnsi="Courier New Regular" w:cs="Courier New Regular"/>
        </w:rPr>
      </w:pPr>
      <w:proofErr w:type="spellStart"/>
      <w:r w:rsidRPr="005E31B8">
        <w:rPr>
          <w:rFonts w:ascii="Courier New Regular" w:hAnsi="Courier New Regular" w:cs="Courier New Regular"/>
        </w:rPr>
        <w:t>host_id</w:t>
      </w:r>
      <w:proofErr w:type="spellEnd"/>
      <w:r w:rsidRPr="005E31B8">
        <w:rPr>
          <w:rFonts w:ascii="Courier New Regular" w:hAnsi="Courier New Regular" w:cs="Courier New Regular"/>
        </w:rPr>
        <w:t xml:space="preserve"> INT NOT NULL REFERENCES hosts(</w:t>
      </w:r>
      <w:proofErr w:type="spellStart"/>
      <w:r w:rsidRPr="005E31B8">
        <w:rPr>
          <w:rFonts w:ascii="Courier New Regular" w:hAnsi="Courier New Regular" w:cs="Courier New Regular"/>
        </w:rPr>
        <w:t>host_id</w:t>
      </w:r>
      <w:proofErr w:type="spellEnd"/>
      <w:r w:rsidRPr="005E31B8">
        <w:rPr>
          <w:rFonts w:ascii="Courier New Regular" w:hAnsi="Courier New Regular" w:cs="Courier New Regular"/>
        </w:rPr>
        <w:t>) ON DELETE CASCADE</w:t>
      </w:r>
    </w:p>
    <w:p w14:paraId="6F31421B" w14:textId="77777777" w:rsidR="00214F71" w:rsidRPr="005E31B8" w:rsidRDefault="00000000">
      <w:pPr>
        <w:tabs>
          <w:tab w:val="left" w:pos="839"/>
        </w:tabs>
        <w:jc w:val="both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>);</w:t>
      </w:r>
    </w:p>
    <w:p w14:paraId="4FC1FF44" w14:textId="77777777" w:rsidR="00214F71" w:rsidRPr="005E31B8" w:rsidRDefault="00214F71">
      <w:pPr>
        <w:tabs>
          <w:tab w:val="left" w:pos="839"/>
        </w:tabs>
        <w:jc w:val="both"/>
        <w:rPr>
          <w:rFonts w:ascii="Courier New Regular" w:hAnsi="Courier New Regular" w:cs="Courier New Regular"/>
        </w:rPr>
      </w:pPr>
    </w:p>
    <w:p w14:paraId="606ABE79" w14:textId="77777777" w:rsidR="00214F71" w:rsidRPr="005E31B8" w:rsidRDefault="00000000">
      <w:pPr>
        <w:tabs>
          <w:tab w:val="left" w:pos="839"/>
        </w:tabs>
        <w:jc w:val="both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>CREATE TABLE services (</w:t>
      </w:r>
    </w:p>
    <w:p w14:paraId="7A1A21F0" w14:textId="77777777" w:rsidR="00214F71" w:rsidRPr="005E31B8" w:rsidRDefault="00000000">
      <w:pPr>
        <w:tabs>
          <w:tab w:val="left" w:pos="839"/>
        </w:tabs>
        <w:jc w:val="both"/>
        <w:rPr>
          <w:rFonts w:ascii="Courier New Regular" w:hAnsi="Courier New Regular" w:cs="Courier New Regular"/>
        </w:rPr>
      </w:pPr>
      <w:proofErr w:type="spellStart"/>
      <w:r w:rsidRPr="005E31B8">
        <w:rPr>
          <w:rFonts w:ascii="Courier New Regular" w:hAnsi="Courier New Regular" w:cs="Courier New Regular"/>
        </w:rPr>
        <w:t>service_id</w:t>
      </w:r>
      <w:proofErr w:type="spellEnd"/>
      <w:r w:rsidRPr="005E31B8">
        <w:rPr>
          <w:rFonts w:ascii="Courier New Regular" w:hAnsi="Courier New Regular" w:cs="Courier New Regular"/>
        </w:rPr>
        <w:t xml:space="preserve"> SERIAL PRIMARY KEY,</w:t>
      </w:r>
    </w:p>
    <w:p w14:paraId="5794E94D" w14:textId="77777777" w:rsidR="00214F71" w:rsidRPr="005E31B8" w:rsidRDefault="00000000">
      <w:pPr>
        <w:tabs>
          <w:tab w:val="left" w:pos="839"/>
        </w:tabs>
        <w:jc w:val="both"/>
        <w:rPr>
          <w:rFonts w:ascii="Courier New Regular" w:hAnsi="Courier New Regular" w:cs="Courier New Regular"/>
        </w:rPr>
      </w:pPr>
      <w:proofErr w:type="spellStart"/>
      <w:r w:rsidRPr="005E31B8">
        <w:rPr>
          <w:rFonts w:ascii="Courier New Regular" w:hAnsi="Courier New Regular" w:cs="Courier New Regular"/>
        </w:rPr>
        <w:t>service_name</w:t>
      </w:r>
      <w:proofErr w:type="spellEnd"/>
      <w:r w:rsidRPr="005E31B8">
        <w:rPr>
          <w:rFonts w:ascii="Courier New Regular" w:hAnsi="Courier New Regular" w:cs="Courier New Regular"/>
        </w:rPr>
        <w:t xml:space="preserve"> TEXT NOT NULL UNIQUE</w:t>
      </w:r>
    </w:p>
    <w:p w14:paraId="06C70538" w14:textId="77777777" w:rsidR="00214F71" w:rsidRPr="005E31B8" w:rsidRDefault="00000000">
      <w:pPr>
        <w:tabs>
          <w:tab w:val="left" w:pos="839"/>
        </w:tabs>
        <w:jc w:val="both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>);</w:t>
      </w:r>
    </w:p>
    <w:p w14:paraId="1C1FEB72" w14:textId="77777777" w:rsidR="00214F71" w:rsidRPr="005E31B8" w:rsidRDefault="00214F71">
      <w:pPr>
        <w:tabs>
          <w:tab w:val="left" w:pos="839"/>
        </w:tabs>
        <w:jc w:val="both"/>
        <w:rPr>
          <w:rFonts w:ascii="Courier New Regular" w:hAnsi="Courier New Regular" w:cs="Courier New Regular"/>
        </w:rPr>
      </w:pPr>
    </w:p>
    <w:p w14:paraId="0F982D70" w14:textId="77777777" w:rsidR="00214F71" w:rsidRPr="005E31B8" w:rsidRDefault="00000000">
      <w:pPr>
        <w:tabs>
          <w:tab w:val="left" w:pos="839"/>
        </w:tabs>
        <w:jc w:val="both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>CREATE TABLE rules (</w:t>
      </w:r>
    </w:p>
    <w:p w14:paraId="5C13DDEE" w14:textId="77777777" w:rsidR="00214F71" w:rsidRPr="005E31B8" w:rsidRDefault="00000000">
      <w:pPr>
        <w:tabs>
          <w:tab w:val="left" w:pos="839"/>
        </w:tabs>
        <w:jc w:val="both"/>
        <w:rPr>
          <w:rFonts w:ascii="Courier New Regular" w:hAnsi="Courier New Regular" w:cs="Courier New Regular"/>
        </w:rPr>
      </w:pPr>
      <w:proofErr w:type="spellStart"/>
      <w:r w:rsidRPr="005E31B8">
        <w:rPr>
          <w:rFonts w:ascii="Courier New Regular" w:hAnsi="Courier New Regular" w:cs="Courier New Regular"/>
        </w:rPr>
        <w:t>rule_id</w:t>
      </w:r>
      <w:proofErr w:type="spellEnd"/>
      <w:r w:rsidRPr="005E31B8">
        <w:rPr>
          <w:rFonts w:ascii="Courier New Regular" w:hAnsi="Courier New Regular" w:cs="Courier New Regular"/>
        </w:rPr>
        <w:t xml:space="preserve"> SERIAL PRIMARY KEY,</w:t>
      </w:r>
    </w:p>
    <w:p w14:paraId="0135CECD" w14:textId="77777777" w:rsidR="00214F71" w:rsidRPr="005E31B8" w:rsidRDefault="00000000">
      <w:pPr>
        <w:tabs>
          <w:tab w:val="left" w:pos="839"/>
        </w:tabs>
        <w:jc w:val="both"/>
        <w:rPr>
          <w:rFonts w:ascii="Courier New Regular" w:hAnsi="Courier New Regular" w:cs="Courier New Regular"/>
        </w:rPr>
      </w:pPr>
      <w:proofErr w:type="spellStart"/>
      <w:r w:rsidRPr="005E31B8">
        <w:rPr>
          <w:rFonts w:ascii="Courier New Regular" w:hAnsi="Courier New Regular" w:cs="Courier New Regular"/>
        </w:rPr>
        <w:t>rule_name</w:t>
      </w:r>
      <w:proofErr w:type="spellEnd"/>
      <w:r w:rsidRPr="005E31B8">
        <w:rPr>
          <w:rFonts w:ascii="Courier New Regular" w:hAnsi="Courier New Regular" w:cs="Courier New Regular"/>
        </w:rPr>
        <w:t xml:space="preserve"> </w:t>
      </w:r>
      <w:proofErr w:type="gramStart"/>
      <w:r w:rsidRPr="005E31B8">
        <w:rPr>
          <w:rFonts w:ascii="Courier New Regular" w:hAnsi="Courier New Regular" w:cs="Courier New Regular"/>
        </w:rPr>
        <w:t>VARCHAR(</w:t>
      </w:r>
      <w:proofErr w:type="gramEnd"/>
      <w:r w:rsidRPr="005E31B8">
        <w:rPr>
          <w:rFonts w:ascii="Courier New Regular" w:hAnsi="Courier New Regular" w:cs="Courier New Regular"/>
        </w:rPr>
        <w:t>100) NOT NULL UNIQUE,</w:t>
      </w:r>
    </w:p>
    <w:p w14:paraId="084B5210" w14:textId="77777777" w:rsidR="00214F71" w:rsidRPr="005E31B8" w:rsidRDefault="00000000">
      <w:pPr>
        <w:tabs>
          <w:tab w:val="left" w:pos="839"/>
        </w:tabs>
        <w:jc w:val="both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>condition JSON NOT NULL,</w:t>
      </w:r>
    </w:p>
    <w:p w14:paraId="4C97DD25" w14:textId="77777777" w:rsidR="00214F71" w:rsidRPr="005E31B8" w:rsidRDefault="00000000">
      <w:pPr>
        <w:tabs>
          <w:tab w:val="left" w:pos="839"/>
        </w:tabs>
        <w:jc w:val="both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>effect BOOLEAN NOT NULL DEFAULT false</w:t>
      </w:r>
    </w:p>
    <w:p w14:paraId="790BB5A8" w14:textId="77777777" w:rsidR="00214F71" w:rsidRPr="005E31B8" w:rsidRDefault="00000000">
      <w:pPr>
        <w:tabs>
          <w:tab w:val="left" w:pos="839"/>
        </w:tabs>
        <w:jc w:val="both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>);</w:t>
      </w:r>
    </w:p>
    <w:p w14:paraId="5144F50D" w14:textId="77777777" w:rsidR="00214F71" w:rsidRPr="005E31B8" w:rsidRDefault="00214F71">
      <w:pPr>
        <w:tabs>
          <w:tab w:val="left" w:pos="839"/>
        </w:tabs>
        <w:jc w:val="both"/>
        <w:rPr>
          <w:rFonts w:ascii="Courier New Regular" w:hAnsi="Courier New Regular" w:cs="Courier New Regular"/>
        </w:rPr>
      </w:pPr>
    </w:p>
    <w:p w14:paraId="5D79D9D9" w14:textId="77777777" w:rsidR="00214F71" w:rsidRPr="005E31B8" w:rsidRDefault="00000000">
      <w:pPr>
        <w:tabs>
          <w:tab w:val="left" w:pos="839"/>
        </w:tabs>
        <w:jc w:val="both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>CREATE TABLE policies (</w:t>
      </w:r>
    </w:p>
    <w:p w14:paraId="26A749C7" w14:textId="77777777" w:rsidR="00214F71" w:rsidRPr="005E31B8" w:rsidRDefault="00000000">
      <w:pPr>
        <w:tabs>
          <w:tab w:val="left" w:pos="839"/>
        </w:tabs>
        <w:jc w:val="both"/>
        <w:rPr>
          <w:rFonts w:ascii="Courier New Regular" w:hAnsi="Courier New Regular" w:cs="Courier New Regular"/>
        </w:rPr>
      </w:pPr>
      <w:proofErr w:type="spellStart"/>
      <w:r w:rsidRPr="005E31B8">
        <w:rPr>
          <w:rFonts w:ascii="Courier New Regular" w:hAnsi="Courier New Regular" w:cs="Courier New Regular"/>
        </w:rPr>
        <w:t>policy_id</w:t>
      </w:r>
      <w:proofErr w:type="spellEnd"/>
      <w:r w:rsidRPr="005E31B8">
        <w:rPr>
          <w:rFonts w:ascii="Courier New Regular" w:hAnsi="Courier New Regular" w:cs="Courier New Regular"/>
        </w:rPr>
        <w:t xml:space="preserve"> SERIAL PRIMARY KEY,</w:t>
      </w:r>
    </w:p>
    <w:p w14:paraId="7AC61900" w14:textId="77777777" w:rsidR="00214F71" w:rsidRPr="005E31B8" w:rsidRDefault="00000000">
      <w:pPr>
        <w:tabs>
          <w:tab w:val="left" w:pos="839"/>
        </w:tabs>
        <w:jc w:val="both"/>
        <w:rPr>
          <w:rFonts w:ascii="Courier New Regular" w:hAnsi="Courier New Regular" w:cs="Courier New Regular"/>
        </w:rPr>
      </w:pPr>
      <w:proofErr w:type="spellStart"/>
      <w:r w:rsidRPr="005E31B8">
        <w:rPr>
          <w:rFonts w:ascii="Courier New Regular" w:hAnsi="Courier New Regular" w:cs="Courier New Regular"/>
        </w:rPr>
        <w:t>policy_name</w:t>
      </w:r>
      <w:proofErr w:type="spellEnd"/>
      <w:r w:rsidRPr="005E31B8">
        <w:rPr>
          <w:rFonts w:ascii="Courier New Regular" w:hAnsi="Courier New Regular" w:cs="Courier New Regular"/>
        </w:rPr>
        <w:t xml:space="preserve"> </w:t>
      </w:r>
      <w:proofErr w:type="gramStart"/>
      <w:r w:rsidRPr="005E31B8">
        <w:rPr>
          <w:rFonts w:ascii="Courier New Regular" w:hAnsi="Courier New Regular" w:cs="Courier New Regular"/>
        </w:rPr>
        <w:t>VARCHAR(</w:t>
      </w:r>
      <w:proofErr w:type="gramEnd"/>
      <w:r w:rsidRPr="005E31B8">
        <w:rPr>
          <w:rFonts w:ascii="Courier New Regular" w:hAnsi="Courier New Regular" w:cs="Courier New Regular"/>
        </w:rPr>
        <w:t>100) NOT NULL UNIQUE,</w:t>
      </w:r>
    </w:p>
    <w:p w14:paraId="1CBA20AB" w14:textId="77777777" w:rsidR="00214F71" w:rsidRPr="005E31B8" w:rsidRDefault="00000000">
      <w:pPr>
        <w:tabs>
          <w:tab w:val="left" w:pos="839"/>
        </w:tabs>
        <w:jc w:val="both"/>
        <w:rPr>
          <w:rFonts w:ascii="Courier New Regular" w:hAnsi="Courier New Regular" w:cs="Courier New Regular"/>
        </w:rPr>
      </w:pPr>
      <w:proofErr w:type="spellStart"/>
      <w:r w:rsidRPr="005E31B8">
        <w:rPr>
          <w:rFonts w:ascii="Courier New Regular" w:hAnsi="Courier New Regular" w:cs="Courier New Regular"/>
        </w:rPr>
        <w:t>user_id</w:t>
      </w:r>
      <w:proofErr w:type="spellEnd"/>
      <w:r w:rsidRPr="005E31B8">
        <w:rPr>
          <w:rFonts w:ascii="Courier New Regular" w:hAnsi="Courier New Regular" w:cs="Courier New Regular"/>
        </w:rPr>
        <w:t xml:space="preserve"> INT NOT NULL UNIQUE REFERENCES users(</w:t>
      </w:r>
      <w:proofErr w:type="spellStart"/>
      <w:r w:rsidRPr="005E31B8">
        <w:rPr>
          <w:rFonts w:ascii="Courier New Regular" w:hAnsi="Courier New Regular" w:cs="Courier New Regular"/>
        </w:rPr>
        <w:t>user_id</w:t>
      </w:r>
      <w:proofErr w:type="spellEnd"/>
      <w:r w:rsidRPr="005E31B8">
        <w:rPr>
          <w:rFonts w:ascii="Courier New Regular" w:hAnsi="Courier New Regular" w:cs="Courier New Regular"/>
        </w:rPr>
        <w:t>) ON DELETE CASCADE,</w:t>
      </w:r>
    </w:p>
    <w:p w14:paraId="2B8409C7" w14:textId="77777777" w:rsidR="00214F71" w:rsidRPr="005E31B8" w:rsidRDefault="00000000">
      <w:pPr>
        <w:tabs>
          <w:tab w:val="left" w:pos="839"/>
        </w:tabs>
        <w:jc w:val="both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>status BOOLEAN NOT NULL DEFAULT false</w:t>
      </w:r>
    </w:p>
    <w:p w14:paraId="0377DFFA" w14:textId="77777777" w:rsidR="00214F71" w:rsidRPr="005E31B8" w:rsidRDefault="00000000">
      <w:pPr>
        <w:tabs>
          <w:tab w:val="left" w:pos="839"/>
        </w:tabs>
        <w:jc w:val="both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>);</w:t>
      </w:r>
    </w:p>
    <w:p w14:paraId="28D834A4" w14:textId="77777777" w:rsidR="00214F71" w:rsidRPr="005E31B8" w:rsidRDefault="00214F71">
      <w:pPr>
        <w:tabs>
          <w:tab w:val="left" w:pos="839"/>
        </w:tabs>
        <w:jc w:val="both"/>
        <w:rPr>
          <w:rFonts w:ascii="Courier New Regular" w:hAnsi="Courier New Regular" w:cs="Courier New Regular"/>
        </w:rPr>
      </w:pPr>
    </w:p>
    <w:p w14:paraId="0968419C" w14:textId="77777777" w:rsidR="00214F71" w:rsidRPr="005E31B8" w:rsidRDefault="00000000">
      <w:pPr>
        <w:tabs>
          <w:tab w:val="left" w:pos="839"/>
        </w:tabs>
        <w:jc w:val="both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 xml:space="preserve">CREATE TABLE </w:t>
      </w:r>
      <w:proofErr w:type="spellStart"/>
      <w:r w:rsidRPr="005E31B8">
        <w:rPr>
          <w:rFonts w:ascii="Courier New Regular" w:hAnsi="Courier New Regular" w:cs="Courier New Regular"/>
        </w:rPr>
        <w:t>policy_contents</w:t>
      </w:r>
      <w:proofErr w:type="spellEnd"/>
      <w:r w:rsidRPr="005E31B8">
        <w:rPr>
          <w:rFonts w:ascii="Courier New Regular" w:hAnsi="Courier New Regular" w:cs="Courier New Regular"/>
        </w:rPr>
        <w:t xml:space="preserve"> (</w:t>
      </w:r>
    </w:p>
    <w:p w14:paraId="7FA9C2D4" w14:textId="77777777" w:rsidR="00214F71" w:rsidRPr="005E31B8" w:rsidRDefault="00000000">
      <w:pPr>
        <w:tabs>
          <w:tab w:val="left" w:pos="839"/>
        </w:tabs>
        <w:jc w:val="both"/>
        <w:rPr>
          <w:rFonts w:ascii="Courier New Regular" w:hAnsi="Courier New Regular" w:cs="Courier New Regular"/>
        </w:rPr>
      </w:pPr>
      <w:proofErr w:type="spellStart"/>
      <w:r w:rsidRPr="005E31B8">
        <w:rPr>
          <w:rFonts w:ascii="Courier New Regular" w:hAnsi="Courier New Regular" w:cs="Courier New Regular"/>
        </w:rPr>
        <w:t>policy_id</w:t>
      </w:r>
      <w:proofErr w:type="spellEnd"/>
      <w:r w:rsidRPr="005E31B8">
        <w:rPr>
          <w:rFonts w:ascii="Courier New Regular" w:hAnsi="Courier New Regular" w:cs="Courier New Regular"/>
        </w:rPr>
        <w:t xml:space="preserve"> INT NOT NULL REFERENCES policies(</w:t>
      </w:r>
      <w:proofErr w:type="spellStart"/>
      <w:r w:rsidRPr="005E31B8">
        <w:rPr>
          <w:rFonts w:ascii="Courier New Regular" w:hAnsi="Courier New Regular" w:cs="Courier New Regular"/>
        </w:rPr>
        <w:t>policy_id</w:t>
      </w:r>
      <w:proofErr w:type="spellEnd"/>
      <w:r w:rsidRPr="005E31B8">
        <w:rPr>
          <w:rFonts w:ascii="Courier New Regular" w:hAnsi="Courier New Regular" w:cs="Courier New Regular"/>
        </w:rPr>
        <w:t>) ON DELETE CASCADE,</w:t>
      </w:r>
    </w:p>
    <w:p w14:paraId="2EA431F5" w14:textId="77777777" w:rsidR="00214F71" w:rsidRPr="005E31B8" w:rsidRDefault="00000000">
      <w:pPr>
        <w:tabs>
          <w:tab w:val="left" w:pos="839"/>
        </w:tabs>
        <w:jc w:val="both"/>
        <w:rPr>
          <w:rFonts w:ascii="Courier New Regular" w:hAnsi="Courier New Regular" w:cs="Courier New Regular"/>
        </w:rPr>
      </w:pPr>
      <w:proofErr w:type="spellStart"/>
      <w:r w:rsidRPr="005E31B8">
        <w:rPr>
          <w:rFonts w:ascii="Courier New Regular" w:hAnsi="Courier New Regular" w:cs="Courier New Regular"/>
        </w:rPr>
        <w:t>service_id</w:t>
      </w:r>
      <w:proofErr w:type="spellEnd"/>
      <w:r w:rsidRPr="005E31B8">
        <w:rPr>
          <w:rFonts w:ascii="Courier New Regular" w:hAnsi="Courier New Regular" w:cs="Courier New Regular"/>
        </w:rPr>
        <w:t xml:space="preserve"> INT NOT NULL REFERENCES services(</w:t>
      </w:r>
      <w:proofErr w:type="spellStart"/>
      <w:r w:rsidRPr="005E31B8">
        <w:rPr>
          <w:rFonts w:ascii="Courier New Regular" w:hAnsi="Courier New Regular" w:cs="Courier New Regular"/>
        </w:rPr>
        <w:t>service_id</w:t>
      </w:r>
      <w:proofErr w:type="spellEnd"/>
      <w:r w:rsidRPr="005E31B8">
        <w:rPr>
          <w:rFonts w:ascii="Courier New Regular" w:hAnsi="Courier New Regular" w:cs="Courier New Regular"/>
        </w:rPr>
        <w:t>) ON DELETE CASCADE,</w:t>
      </w:r>
    </w:p>
    <w:p w14:paraId="6C1D500E" w14:textId="77777777" w:rsidR="00214F71" w:rsidRPr="005E31B8" w:rsidRDefault="00000000">
      <w:pPr>
        <w:tabs>
          <w:tab w:val="left" w:pos="839"/>
        </w:tabs>
        <w:jc w:val="both"/>
        <w:rPr>
          <w:rFonts w:ascii="Courier New Regular" w:hAnsi="Courier New Regular" w:cs="Courier New Regular"/>
        </w:rPr>
      </w:pPr>
      <w:proofErr w:type="spellStart"/>
      <w:r w:rsidRPr="005E31B8">
        <w:rPr>
          <w:rFonts w:ascii="Courier New Regular" w:hAnsi="Courier New Regular" w:cs="Courier New Regular"/>
        </w:rPr>
        <w:t>rule_id</w:t>
      </w:r>
      <w:proofErr w:type="spellEnd"/>
      <w:r w:rsidRPr="005E31B8">
        <w:rPr>
          <w:rFonts w:ascii="Courier New Regular" w:hAnsi="Courier New Regular" w:cs="Courier New Regular"/>
        </w:rPr>
        <w:t xml:space="preserve"> INT NOT NULL REFERENCES rules(</w:t>
      </w:r>
      <w:proofErr w:type="spellStart"/>
      <w:r w:rsidRPr="005E31B8">
        <w:rPr>
          <w:rFonts w:ascii="Courier New Regular" w:hAnsi="Courier New Regular" w:cs="Courier New Regular"/>
        </w:rPr>
        <w:t>rule_id</w:t>
      </w:r>
      <w:proofErr w:type="spellEnd"/>
      <w:r w:rsidRPr="005E31B8">
        <w:rPr>
          <w:rFonts w:ascii="Courier New Regular" w:hAnsi="Courier New Regular" w:cs="Courier New Regular"/>
        </w:rPr>
        <w:t>) ON DELETE CASCADE,</w:t>
      </w:r>
    </w:p>
    <w:p w14:paraId="3B9510F0" w14:textId="77777777" w:rsidR="00214F71" w:rsidRPr="005E31B8" w:rsidRDefault="00000000">
      <w:pPr>
        <w:tabs>
          <w:tab w:val="left" w:pos="839"/>
        </w:tabs>
        <w:jc w:val="both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>PRIMARY KEY (</w:t>
      </w:r>
      <w:proofErr w:type="spellStart"/>
      <w:r w:rsidRPr="005E31B8">
        <w:rPr>
          <w:rFonts w:ascii="Courier New Regular" w:hAnsi="Courier New Regular" w:cs="Courier New Regular"/>
        </w:rPr>
        <w:t>policy_id</w:t>
      </w:r>
      <w:proofErr w:type="spellEnd"/>
      <w:r w:rsidRPr="005E31B8">
        <w:rPr>
          <w:rFonts w:ascii="Courier New Regular" w:hAnsi="Courier New Regular" w:cs="Courier New Regular"/>
        </w:rPr>
        <w:t xml:space="preserve">, </w:t>
      </w:r>
      <w:proofErr w:type="spellStart"/>
      <w:r w:rsidRPr="005E31B8">
        <w:rPr>
          <w:rFonts w:ascii="Courier New Regular" w:hAnsi="Courier New Regular" w:cs="Courier New Regular"/>
        </w:rPr>
        <w:t>service_id</w:t>
      </w:r>
      <w:proofErr w:type="spellEnd"/>
      <w:r w:rsidRPr="005E31B8">
        <w:rPr>
          <w:rFonts w:ascii="Courier New Regular" w:hAnsi="Courier New Regular" w:cs="Courier New Regular"/>
        </w:rPr>
        <w:t>)</w:t>
      </w:r>
    </w:p>
    <w:p w14:paraId="60B797BC" w14:textId="77777777" w:rsidR="00214F71" w:rsidRPr="005E31B8" w:rsidRDefault="00000000">
      <w:pPr>
        <w:tabs>
          <w:tab w:val="left" w:pos="839"/>
        </w:tabs>
        <w:jc w:val="both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>);</w:t>
      </w:r>
    </w:p>
    <w:p w14:paraId="7E44EB3F" w14:textId="77777777" w:rsidR="00214F71" w:rsidRPr="005E31B8" w:rsidRDefault="00214F71">
      <w:pPr>
        <w:tabs>
          <w:tab w:val="left" w:pos="839"/>
        </w:tabs>
        <w:jc w:val="both"/>
        <w:rPr>
          <w:rFonts w:ascii="Courier New Regular" w:hAnsi="Courier New Regular" w:cs="Courier New Regular"/>
        </w:rPr>
      </w:pPr>
    </w:p>
    <w:p w14:paraId="3501DBEE" w14:textId="77777777" w:rsidR="00214F71" w:rsidRPr="005E31B8" w:rsidRDefault="00000000">
      <w:pPr>
        <w:tabs>
          <w:tab w:val="left" w:pos="839"/>
        </w:tabs>
        <w:jc w:val="both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>CREATE TABLE requests (</w:t>
      </w:r>
    </w:p>
    <w:p w14:paraId="235EFFAC" w14:textId="77777777" w:rsidR="00214F71" w:rsidRPr="005E31B8" w:rsidRDefault="00000000">
      <w:pPr>
        <w:tabs>
          <w:tab w:val="left" w:pos="839"/>
        </w:tabs>
        <w:jc w:val="both"/>
        <w:rPr>
          <w:rFonts w:ascii="Courier New Regular" w:hAnsi="Courier New Regular" w:cs="Courier New Regular"/>
        </w:rPr>
      </w:pPr>
      <w:proofErr w:type="spellStart"/>
      <w:r w:rsidRPr="005E31B8">
        <w:rPr>
          <w:rFonts w:ascii="Courier New Regular" w:hAnsi="Courier New Regular" w:cs="Courier New Regular"/>
        </w:rPr>
        <w:t>request_id</w:t>
      </w:r>
      <w:proofErr w:type="spellEnd"/>
      <w:r w:rsidRPr="005E31B8">
        <w:rPr>
          <w:rFonts w:ascii="Courier New Regular" w:hAnsi="Courier New Regular" w:cs="Courier New Regular"/>
        </w:rPr>
        <w:t xml:space="preserve"> SERIAL PRIMARY KEY,</w:t>
      </w:r>
    </w:p>
    <w:p w14:paraId="0E832488" w14:textId="77777777" w:rsidR="00214F71" w:rsidRPr="005E31B8" w:rsidRDefault="00000000">
      <w:pPr>
        <w:tabs>
          <w:tab w:val="left" w:pos="839"/>
        </w:tabs>
        <w:jc w:val="both"/>
        <w:rPr>
          <w:rFonts w:ascii="Courier New Regular" w:hAnsi="Courier New Regular" w:cs="Courier New Regular"/>
        </w:rPr>
      </w:pPr>
      <w:proofErr w:type="spellStart"/>
      <w:r w:rsidRPr="005E31B8">
        <w:rPr>
          <w:rFonts w:ascii="Courier New Regular" w:hAnsi="Courier New Regular" w:cs="Courier New Regular"/>
        </w:rPr>
        <w:t>user_id</w:t>
      </w:r>
      <w:proofErr w:type="spellEnd"/>
      <w:r w:rsidRPr="005E31B8">
        <w:rPr>
          <w:rFonts w:ascii="Courier New Regular" w:hAnsi="Courier New Regular" w:cs="Courier New Regular"/>
        </w:rPr>
        <w:t xml:space="preserve"> INT REFERENCES users(</w:t>
      </w:r>
      <w:proofErr w:type="spellStart"/>
      <w:r w:rsidRPr="005E31B8">
        <w:rPr>
          <w:rFonts w:ascii="Courier New Regular" w:hAnsi="Courier New Regular" w:cs="Courier New Regular"/>
        </w:rPr>
        <w:t>user_id</w:t>
      </w:r>
      <w:proofErr w:type="spellEnd"/>
      <w:r w:rsidRPr="005E31B8">
        <w:rPr>
          <w:rFonts w:ascii="Courier New Regular" w:hAnsi="Courier New Regular" w:cs="Courier New Regular"/>
        </w:rPr>
        <w:t>) ON DELETE CASCADE,</w:t>
      </w:r>
    </w:p>
    <w:p w14:paraId="581D2DFA" w14:textId="77777777" w:rsidR="00214F71" w:rsidRPr="005E31B8" w:rsidRDefault="00000000">
      <w:pPr>
        <w:tabs>
          <w:tab w:val="left" w:pos="839"/>
        </w:tabs>
        <w:jc w:val="both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>context JSONB NOT NULL DEFAULT '{"data": null}',</w:t>
      </w:r>
    </w:p>
    <w:p w14:paraId="7279AEFA" w14:textId="77777777" w:rsidR="00214F71" w:rsidRPr="005E31B8" w:rsidRDefault="00000000">
      <w:pPr>
        <w:tabs>
          <w:tab w:val="left" w:pos="839"/>
        </w:tabs>
        <w:jc w:val="both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 xml:space="preserve">timestamp </w:t>
      </w:r>
      <w:proofErr w:type="spellStart"/>
      <w:r w:rsidRPr="005E31B8">
        <w:rPr>
          <w:rFonts w:ascii="Courier New Regular" w:hAnsi="Courier New Regular" w:cs="Courier New Regular"/>
        </w:rPr>
        <w:t>TIMESTAMP</w:t>
      </w:r>
      <w:proofErr w:type="spellEnd"/>
      <w:r w:rsidRPr="005E31B8">
        <w:rPr>
          <w:rFonts w:ascii="Courier New Regular" w:hAnsi="Courier New Regular" w:cs="Courier New Regular"/>
        </w:rPr>
        <w:t xml:space="preserve"> NOT NULL DEFAULT </w:t>
      </w:r>
      <w:proofErr w:type="gramStart"/>
      <w:r w:rsidRPr="005E31B8">
        <w:rPr>
          <w:rFonts w:ascii="Courier New Regular" w:hAnsi="Courier New Regular" w:cs="Courier New Regular"/>
        </w:rPr>
        <w:t>NOW(</w:t>
      </w:r>
      <w:proofErr w:type="gramEnd"/>
      <w:r w:rsidRPr="005E31B8">
        <w:rPr>
          <w:rFonts w:ascii="Courier New Regular" w:hAnsi="Courier New Regular" w:cs="Courier New Regular"/>
        </w:rPr>
        <w:t>)</w:t>
      </w:r>
    </w:p>
    <w:p w14:paraId="413AA0E2" w14:textId="77777777" w:rsidR="00214F71" w:rsidRPr="005E31B8" w:rsidRDefault="00000000">
      <w:pPr>
        <w:tabs>
          <w:tab w:val="left" w:pos="839"/>
        </w:tabs>
        <w:jc w:val="both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>);</w:t>
      </w:r>
    </w:p>
    <w:p w14:paraId="013AE5E2" w14:textId="77777777" w:rsidR="00214F71" w:rsidRPr="005E31B8" w:rsidRDefault="00214F71">
      <w:pPr>
        <w:tabs>
          <w:tab w:val="left" w:pos="839"/>
        </w:tabs>
        <w:spacing w:line="360" w:lineRule="auto"/>
        <w:jc w:val="both"/>
        <w:rPr>
          <w:rFonts w:ascii="Courier New Regular" w:hAnsi="Courier New Regular" w:cs="Courier New Regular"/>
        </w:rPr>
      </w:pPr>
    </w:p>
    <w:p w14:paraId="4B91B22B" w14:textId="77777777" w:rsidR="00214F71" w:rsidRPr="005E31B8" w:rsidRDefault="00000000">
      <w:pPr>
        <w:tabs>
          <w:tab w:val="left" w:pos="839"/>
        </w:tabs>
        <w:spacing w:line="360" w:lineRule="auto"/>
        <w:jc w:val="both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>CREATE TABLE decisions (</w:t>
      </w:r>
    </w:p>
    <w:p w14:paraId="2F6CF5C3" w14:textId="77777777" w:rsidR="00214F71" w:rsidRPr="005E31B8" w:rsidRDefault="00000000">
      <w:pPr>
        <w:tabs>
          <w:tab w:val="left" w:pos="839"/>
        </w:tabs>
        <w:spacing w:line="360" w:lineRule="auto"/>
        <w:jc w:val="both"/>
        <w:rPr>
          <w:rFonts w:ascii="Courier New Regular" w:hAnsi="Courier New Regular" w:cs="Courier New Regular"/>
        </w:rPr>
      </w:pPr>
      <w:proofErr w:type="spellStart"/>
      <w:r w:rsidRPr="005E31B8">
        <w:rPr>
          <w:rFonts w:ascii="Courier New Regular" w:hAnsi="Courier New Regular" w:cs="Courier New Regular"/>
        </w:rPr>
        <w:t>decision_id</w:t>
      </w:r>
      <w:proofErr w:type="spellEnd"/>
      <w:r w:rsidRPr="005E31B8">
        <w:rPr>
          <w:rFonts w:ascii="Courier New Regular" w:hAnsi="Courier New Regular" w:cs="Courier New Regular"/>
        </w:rPr>
        <w:t xml:space="preserve"> SERIAL PRIMARY KEY,</w:t>
      </w:r>
    </w:p>
    <w:p w14:paraId="021D0C7D" w14:textId="77777777" w:rsidR="00214F71" w:rsidRPr="005E31B8" w:rsidRDefault="00000000">
      <w:pPr>
        <w:tabs>
          <w:tab w:val="left" w:pos="839"/>
        </w:tabs>
        <w:spacing w:line="360" w:lineRule="auto"/>
        <w:jc w:val="both"/>
        <w:rPr>
          <w:rFonts w:ascii="Courier New Regular" w:hAnsi="Courier New Regular" w:cs="Courier New Regular"/>
        </w:rPr>
      </w:pPr>
      <w:proofErr w:type="spellStart"/>
      <w:r w:rsidRPr="005E31B8">
        <w:rPr>
          <w:rFonts w:ascii="Courier New Regular" w:hAnsi="Courier New Regular" w:cs="Courier New Regular"/>
        </w:rPr>
        <w:lastRenderedPageBreak/>
        <w:t>request_id</w:t>
      </w:r>
      <w:proofErr w:type="spellEnd"/>
      <w:r w:rsidRPr="005E31B8">
        <w:rPr>
          <w:rFonts w:ascii="Courier New Regular" w:hAnsi="Courier New Regular" w:cs="Courier New Regular"/>
        </w:rPr>
        <w:t xml:space="preserve"> INT NOT NULL REFERENCES requests(</w:t>
      </w:r>
      <w:proofErr w:type="spellStart"/>
      <w:r w:rsidRPr="005E31B8">
        <w:rPr>
          <w:rFonts w:ascii="Courier New Regular" w:hAnsi="Courier New Regular" w:cs="Courier New Regular"/>
        </w:rPr>
        <w:t>request_id</w:t>
      </w:r>
      <w:proofErr w:type="spellEnd"/>
      <w:r w:rsidRPr="005E31B8">
        <w:rPr>
          <w:rFonts w:ascii="Courier New Regular" w:hAnsi="Courier New Regular" w:cs="Courier New Regular"/>
        </w:rPr>
        <w:t>) ON DELETE CASCADE,</w:t>
      </w:r>
    </w:p>
    <w:p w14:paraId="2F74D84D" w14:textId="77777777" w:rsidR="00214F71" w:rsidRPr="005E31B8" w:rsidRDefault="00000000">
      <w:pPr>
        <w:tabs>
          <w:tab w:val="left" w:pos="839"/>
        </w:tabs>
        <w:spacing w:line="360" w:lineRule="auto"/>
        <w:jc w:val="both"/>
        <w:rPr>
          <w:rFonts w:ascii="Courier New Regular" w:hAnsi="Courier New Regular" w:cs="Courier New Regular"/>
        </w:rPr>
      </w:pPr>
      <w:proofErr w:type="spellStart"/>
      <w:r w:rsidRPr="005E31B8">
        <w:rPr>
          <w:rFonts w:ascii="Courier New Regular" w:hAnsi="Courier New Regular" w:cs="Courier New Regular"/>
        </w:rPr>
        <w:t>policy_id</w:t>
      </w:r>
      <w:proofErr w:type="spellEnd"/>
      <w:r w:rsidRPr="005E31B8">
        <w:rPr>
          <w:rFonts w:ascii="Courier New Regular" w:hAnsi="Courier New Regular" w:cs="Courier New Regular"/>
        </w:rPr>
        <w:t xml:space="preserve"> INT REFERENCES policies(</w:t>
      </w:r>
      <w:proofErr w:type="spellStart"/>
      <w:r w:rsidRPr="005E31B8">
        <w:rPr>
          <w:rFonts w:ascii="Courier New Regular" w:hAnsi="Courier New Regular" w:cs="Courier New Regular"/>
        </w:rPr>
        <w:t>policy_id</w:t>
      </w:r>
      <w:proofErr w:type="spellEnd"/>
      <w:r w:rsidRPr="005E31B8">
        <w:rPr>
          <w:rFonts w:ascii="Courier New Regular" w:hAnsi="Courier New Regular" w:cs="Courier New Regular"/>
        </w:rPr>
        <w:t>) ON DELETE CASCADE,</w:t>
      </w:r>
    </w:p>
    <w:p w14:paraId="309AC0FE" w14:textId="77777777" w:rsidR="00214F71" w:rsidRPr="005E31B8" w:rsidRDefault="00000000">
      <w:pPr>
        <w:tabs>
          <w:tab w:val="left" w:pos="839"/>
        </w:tabs>
        <w:spacing w:line="360" w:lineRule="auto"/>
        <w:jc w:val="both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>result BOOLEAN NOT NULL</w:t>
      </w:r>
    </w:p>
    <w:p w14:paraId="3BEA9189" w14:textId="77777777" w:rsidR="00214F71" w:rsidRPr="005E31B8" w:rsidRDefault="00000000">
      <w:pPr>
        <w:tabs>
          <w:tab w:val="left" w:pos="839"/>
        </w:tabs>
        <w:spacing w:line="360" w:lineRule="auto"/>
        <w:jc w:val="both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 xml:space="preserve">timestamp </w:t>
      </w:r>
      <w:proofErr w:type="spellStart"/>
      <w:r w:rsidRPr="005E31B8">
        <w:rPr>
          <w:rFonts w:ascii="Courier New Regular" w:hAnsi="Courier New Regular" w:cs="Courier New Regular"/>
        </w:rPr>
        <w:t>TIMESTAMP</w:t>
      </w:r>
      <w:proofErr w:type="spellEnd"/>
      <w:r w:rsidRPr="005E31B8">
        <w:rPr>
          <w:rFonts w:ascii="Courier New Regular" w:hAnsi="Courier New Regular" w:cs="Courier New Regular"/>
        </w:rPr>
        <w:t xml:space="preserve"> NOT NULL DEFAULT </w:t>
      </w:r>
      <w:proofErr w:type="gramStart"/>
      <w:r w:rsidRPr="005E31B8">
        <w:rPr>
          <w:rFonts w:ascii="Courier New Regular" w:hAnsi="Courier New Regular" w:cs="Courier New Regular"/>
        </w:rPr>
        <w:t>NOW(</w:t>
      </w:r>
      <w:proofErr w:type="gramEnd"/>
      <w:r w:rsidRPr="005E31B8">
        <w:rPr>
          <w:rFonts w:ascii="Courier New Regular" w:hAnsi="Courier New Regular" w:cs="Courier New Regular"/>
        </w:rPr>
        <w:t>)</w:t>
      </w:r>
    </w:p>
    <w:p w14:paraId="30DE16A1" w14:textId="77777777" w:rsidR="00214F71" w:rsidRPr="005E31B8" w:rsidRDefault="00000000">
      <w:pPr>
        <w:tabs>
          <w:tab w:val="left" w:pos="839"/>
        </w:tabs>
        <w:spacing w:line="360" w:lineRule="auto"/>
        <w:jc w:val="both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>);</w:t>
      </w:r>
    </w:p>
    <w:p w14:paraId="5316DA81" w14:textId="77777777" w:rsidR="00214F71" w:rsidRPr="005E31B8" w:rsidRDefault="00214F71">
      <w:pPr>
        <w:tabs>
          <w:tab w:val="left" w:pos="839"/>
        </w:tabs>
        <w:spacing w:line="360" w:lineRule="auto"/>
        <w:jc w:val="both"/>
        <w:rPr>
          <w:rFonts w:ascii="Courier New Regular" w:hAnsi="Courier New Regular" w:cs="Courier New Regular"/>
        </w:rPr>
      </w:pPr>
    </w:p>
    <w:p w14:paraId="2EC973A9" w14:textId="77777777" w:rsidR="00214F71" w:rsidRPr="005E31B8" w:rsidRDefault="00000000">
      <w:pPr>
        <w:tabs>
          <w:tab w:val="left" w:pos="839"/>
        </w:tabs>
        <w:spacing w:line="360" w:lineRule="auto"/>
        <w:jc w:val="both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 xml:space="preserve">CREATE TABLE </w:t>
      </w:r>
      <w:proofErr w:type="spellStart"/>
      <w:r w:rsidRPr="005E31B8">
        <w:rPr>
          <w:rFonts w:ascii="Courier New Regular" w:hAnsi="Courier New Regular" w:cs="Courier New Regular"/>
        </w:rPr>
        <w:t>refresh_tokens</w:t>
      </w:r>
      <w:proofErr w:type="spellEnd"/>
      <w:r w:rsidRPr="005E31B8">
        <w:rPr>
          <w:rFonts w:ascii="Courier New Regular" w:hAnsi="Courier New Regular" w:cs="Courier New Regular"/>
        </w:rPr>
        <w:t xml:space="preserve"> (</w:t>
      </w:r>
    </w:p>
    <w:p w14:paraId="0166EA59" w14:textId="77777777" w:rsidR="00214F71" w:rsidRPr="005E31B8" w:rsidRDefault="00000000">
      <w:pPr>
        <w:tabs>
          <w:tab w:val="left" w:pos="839"/>
        </w:tabs>
        <w:spacing w:line="360" w:lineRule="auto"/>
        <w:jc w:val="both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>id SERIAL PRIMARY KEY,</w:t>
      </w:r>
    </w:p>
    <w:p w14:paraId="6439048A" w14:textId="77777777" w:rsidR="00214F71" w:rsidRPr="005E31B8" w:rsidRDefault="00000000">
      <w:pPr>
        <w:tabs>
          <w:tab w:val="left" w:pos="839"/>
        </w:tabs>
        <w:spacing w:line="360" w:lineRule="auto"/>
        <w:jc w:val="both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>token TEXT NOT NULL,</w:t>
      </w:r>
    </w:p>
    <w:p w14:paraId="7A70026A" w14:textId="77777777" w:rsidR="00214F71" w:rsidRPr="005E31B8" w:rsidRDefault="00000000">
      <w:pPr>
        <w:tabs>
          <w:tab w:val="left" w:pos="839"/>
        </w:tabs>
        <w:spacing w:line="360" w:lineRule="auto"/>
        <w:jc w:val="both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>username TEXT NOT NULL,</w:t>
      </w:r>
    </w:p>
    <w:p w14:paraId="36199179" w14:textId="77777777" w:rsidR="00214F71" w:rsidRPr="005E31B8" w:rsidRDefault="00000000">
      <w:pPr>
        <w:tabs>
          <w:tab w:val="left" w:pos="839"/>
        </w:tabs>
        <w:spacing w:line="360" w:lineRule="auto"/>
        <w:jc w:val="both"/>
        <w:rPr>
          <w:rFonts w:ascii="Courier New Regular" w:hAnsi="Courier New Regular" w:cs="Courier New Regular"/>
        </w:rPr>
      </w:pPr>
      <w:proofErr w:type="spellStart"/>
      <w:r w:rsidRPr="005E31B8">
        <w:rPr>
          <w:rFonts w:ascii="Courier New Regular" w:hAnsi="Courier New Regular" w:cs="Courier New Regular"/>
        </w:rPr>
        <w:t>created_at</w:t>
      </w:r>
      <w:proofErr w:type="spellEnd"/>
      <w:r w:rsidRPr="005E31B8">
        <w:rPr>
          <w:rFonts w:ascii="Courier New Regular" w:hAnsi="Courier New Regular" w:cs="Courier New Regular"/>
        </w:rPr>
        <w:t xml:space="preserve"> TIMESTAMP DEFAULT </w:t>
      </w:r>
      <w:proofErr w:type="gramStart"/>
      <w:r w:rsidRPr="005E31B8">
        <w:rPr>
          <w:rFonts w:ascii="Courier New Regular" w:hAnsi="Courier New Regular" w:cs="Courier New Regular"/>
        </w:rPr>
        <w:t>NOW(</w:t>
      </w:r>
      <w:proofErr w:type="gramEnd"/>
      <w:r w:rsidRPr="005E31B8">
        <w:rPr>
          <w:rFonts w:ascii="Courier New Regular" w:hAnsi="Courier New Regular" w:cs="Courier New Regular"/>
        </w:rPr>
        <w:t>) NOT NULL</w:t>
      </w:r>
    </w:p>
    <w:p w14:paraId="0DEE9744" w14:textId="77777777" w:rsidR="00214F71" w:rsidRPr="005E31B8" w:rsidRDefault="00000000">
      <w:pPr>
        <w:tabs>
          <w:tab w:val="left" w:pos="839"/>
        </w:tabs>
        <w:spacing w:line="360" w:lineRule="auto"/>
        <w:jc w:val="both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>);</w:t>
      </w:r>
    </w:p>
    <w:p w14:paraId="152DCA0C" w14:textId="77777777" w:rsidR="00214F71" w:rsidRPr="005E31B8" w:rsidRDefault="00214F71">
      <w:pPr>
        <w:tabs>
          <w:tab w:val="left" w:pos="839"/>
        </w:tabs>
        <w:spacing w:line="360" w:lineRule="auto"/>
        <w:jc w:val="both"/>
        <w:rPr>
          <w:rFonts w:ascii="Courier New Regular" w:hAnsi="Courier New Regular" w:cs="Courier New Regular"/>
        </w:rPr>
      </w:pPr>
    </w:p>
    <w:p w14:paraId="18ACE6A2" w14:textId="77777777" w:rsidR="00214F71" w:rsidRPr="005E31B8" w:rsidRDefault="00000000">
      <w:pPr>
        <w:tabs>
          <w:tab w:val="left" w:pos="839"/>
        </w:tabs>
        <w:spacing w:line="360" w:lineRule="auto"/>
        <w:jc w:val="both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 xml:space="preserve">CREATE TABLE </w:t>
      </w:r>
      <w:proofErr w:type="spellStart"/>
      <w:r w:rsidRPr="005E31B8">
        <w:rPr>
          <w:rFonts w:ascii="Courier New Regular" w:hAnsi="Courier New Regular" w:cs="Courier New Regular"/>
        </w:rPr>
        <w:t>sys_users</w:t>
      </w:r>
      <w:proofErr w:type="spellEnd"/>
      <w:r w:rsidRPr="005E31B8">
        <w:rPr>
          <w:rFonts w:ascii="Courier New Regular" w:hAnsi="Courier New Regular" w:cs="Courier New Regular"/>
        </w:rPr>
        <w:t xml:space="preserve"> (</w:t>
      </w:r>
    </w:p>
    <w:p w14:paraId="3C189823" w14:textId="77777777" w:rsidR="00214F71" w:rsidRPr="005E31B8" w:rsidRDefault="00000000">
      <w:pPr>
        <w:tabs>
          <w:tab w:val="left" w:pos="839"/>
        </w:tabs>
        <w:spacing w:line="360" w:lineRule="auto"/>
        <w:jc w:val="both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>id SERIAL PRIMARY KEY,</w:t>
      </w:r>
    </w:p>
    <w:p w14:paraId="169154E7" w14:textId="77777777" w:rsidR="00214F71" w:rsidRPr="005E31B8" w:rsidRDefault="00000000">
      <w:pPr>
        <w:tabs>
          <w:tab w:val="left" w:pos="839"/>
        </w:tabs>
        <w:spacing w:line="360" w:lineRule="auto"/>
        <w:jc w:val="both"/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>username TEXT NOT NULL,</w:t>
      </w:r>
    </w:p>
    <w:p w14:paraId="6072E1C1" w14:textId="77777777" w:rsidR="00214F71" w:rsidRPr="005E31B8" w:rsidRDefault="00000000">
      <w:pPr>
        <w:tabs>
          <w:tab w:val="left" w:pos="839"/>
        </w:tabs>
        <w:spacing w:line="360" w:lineRule="auto"/>
        <w:jc w:val="both"/>
        <w:rPr>
          <w:rFonts w:ascii="Courier New Regular" w:hAnsi="Courier New Regular" w:cs="Courier New Regular"/>
        </w:rPr>
      </w:pPr>
      <w:proofErr w:type="spellStart"/>
      <w:r w:rsidRPr="005E31B8">
        <w:rPr>
          <w:rFonts w:ascii="Courier New Regular" w:hAnsi="Courier New Regular" w:cs="Courier New Regular"/>
        </w:rPr>
        <w:t>password_hash</w:t>
      </w:r>
      <w:proofErr w:type="spellEnd"/>
      <w:r w:rsidRPr="005E31B8">
        <w:rPr>
          <w:rFonts w:ascii="Courier New Regular" w:hAnsi="Courier New Regular" w:cs="Courier New Regular"/>
        </w:rPr>
        <w:t xml:space="preserve"> </w:t>
      </w:r>
      <w:proofErr w:type="gramStart"/>
      <w:r w:rsidRPr="005E31B8">
        <w:rPr>
          <w:rFonts w:ascii="Courier New Regular" w:hAnsi="Courier New Regular" w:cs="Courier New Regular"/>
        </w:rPr>
        <w:t>CHAR(</w:t>
      </w:r>
      <w:proofErr w:type="gramEnd"/>
      <w:r w:rsidRPr="005E31B8">
        <w:rPr>
          <w:rFonts w:ascii="Courier New Regular" w:hAnsi="Courier New Regular" w:cs="Courier New Regular"/>
        </w:rPr>
        <w:t>60) NOT NULL</w:t>
      </w:r>
    </w:p>
    <w:p w14:paraId="324BA007" w14:textId="77777777" w:rsidR="00214F71" w:rsidRDefault="00000000">
      <w:pPr>
        <w:tabs>
          <w:tab w:val="left" w:pos="839"/>
        </w:tabs>
        <w:spacing w:line="360" w:lineRule="auto"/>
        <w:jc w:val="both"/>
        <w:rPr>
          <w:rFonts w:ascii="Courier New Regular" w:hAnsi="Courier New Regular" w:cs="Courier New Regular"/>
          <w:lang w:val="ru-RU"/>
        </w:rPr>
      </w:pPr>
      <w:r>
        <w:rPr>
          <w:rFonts w:ascii="Courier New Regular" w:hAnsi="Courier New Regular" w:cs="Courier New Regular"/>
          <w:lang w:val="ru-RU"/>
        </w:rPr>
        <w:t>);</w:t>
      </w:r>
    </w:p>
    <w:p w14:paraId="1A46EA23" w14:textId="77777777" w:rsidR="00214F71" w:rsidRDefault="00000000">
      <w:pPr>
        <w:tabs>
          <w:tab w:val="left" w:pos="839"/>
        </w:tabs>
        <w:spacing w:line="360" w:lineRule="auto"/>
        <w:jc w:val="both"/>
        <w:rPr>
          <w:rFonts w:ascii="Courier New Regular" w:hAnsi="Courier New Regular" w:cs="Courier New Regular"/>
          <w:lang w:val="ru-RU"/>
        </w:rPr>
      </w:pPr>
      <w:bookmarkStart w:id="3" w:name="Б2"/>
      <w:r>
        <w:rPr>
          <w:rFonts w:ascii="Courier New Regular" w:hAnsi="Courier New Regular" w:cs="Courier New Regular"/>
          <w:noProof/>
          <w:lang w:val="ru-RU"/>
        </w:rPr>
        <w:lastRenderedPageBreak/>
        <w:drawing>
          <wp:inline distT="0" distB="0" distL="114300" distR="114300" wp14:anchorId="506196C5" wp14:editId="4AE1EE0A">
            <wp:extent cx="5935345" cy="6902450"/>
            <wp:effectExtent l="0" t="0" r="8255" b="6350"/>
            <wp:docPr id="2" name="Picture 2" descr="physic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physical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35345" cy="690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910008" w14:textId="77777777" w:rsidR="00214F71" w:rsidRDefault="00000000">
      <w:pPr>
        <w:tabs>
          <w:tab w:val="left" w:pos="839"/>
        </w:tabs>
        <w:spacing w:before="160" w:line="360" w:lineRule="auto"/>
        <w:jc w:val="center"/>
        <w:rPr>
          <w:rFonts w:ascii="Times New Roman Regular" w:hAnsi="Times New Roman Regular" w:cs="Times New Roman Regular"/>
          <w:sz w:val="28"/>
          <w:szCs w:val="28"/>
          <w:lang w:val="ru-RU"/>
        </w:rPr>
      </w:pPr>
      <w:r>
        <w:rPr>
          <w:rFonts w:ascii="Times New Roman Regular" w:hAnsi="Times New Roman Regular" w:cs="Times New Roman Regular"/>
          <w:sz w:val="28"/>
          <w:szCs w:val="28"/>
          <w:lang w:val="ru-RU"/>
        </w:rPr>
        <w:t xml:space="preserve">Рисунок Б.2 - </w:t>
      </w:r>
      <w:r>
        <w:rPr>
          <w:rFonts w:ascii="Times New Roman Regular" w:hAnsi="Times New Roman Regular" w:cs="Times New Roman Regular"/>
          <w:sz w:val="28"/>
          <w:szCs w:val="28"/>
        </w:rPr>
        <w:t>ERD</w:t>
      </w:r>
      <w:r w:rsidRPr="005E31B8">
        <w:rPr>
          <w:rFonts w:ascii="Times New Roman Regular" w:hAnsi="Times New Roman Regular" w:cs="Times New Roman Regular"/>
          <w:sz w:val="28"/>
          <w:szCs w:val="28"/>
          <w:lang w:val="ru-RU"/>
        </w:rPr>
        <w:t xml:space="preserve"> </w:t>
      </w:r>
      <w:r>
        <w:rPr>
          <w:rFonts w:ascii="Times New Roman Regular" w:hAnsi="Times New Roman Regular" w:cs="Times New Roman Regular"/>
          <w:sz w:val="28"/>
          <w:szCs w:val="28"/>
          <w:lang w:val="ru-RU"/>
        </w:rPr>
        <w:t>модель базы данных</w:t>
      </w:r>
      <w:bookmarkEnd w:id="3"/>
    </w:p>
    <w:p w14:paraId="2EBAF90A" w14:textId="77777777" w:rsidR="00214F71" w:rsidRDefault="00000000">
      <w:pPr>
        <w:rPr>
          <w:rFonts w:ascii="Times New Roman Regular" w:hAnsi="Times New Roman Regular" w:cs="Times New Roman Regular"/>
          <w:sz w:val="28"/>
          <w:szCs w:val="28"/>
          <w:lang w:val="ru-RU"/>
        </w:rPr>
      </w:pPr>
      <w:r>
        <w:rPr>
          <w:rFonts w:ascii="Times New Roman Regular" w:hAnsi="Times New Roman Regular" w:cs="Times New Roman Regular"/>
          <w:sz w:val="28"/>
          <w:szCs w:val="28"/>
          <w:lang w:val="ru-RU"/>
        </w:rPr>
        <w:br w:type="page"/>
      </w:r>
    </w:p>
    <w:p w14:paraId="55F0CF12" w14:textId="77777777" w:rsidR="00214F71" w:rsidRDefault="00000000">
      <w:pPr>
        <w:tabs>
          <w:tab w:val="left" w:pos="839"/>
        </w:tabs>
        <w:spacing w:line="360" w:lineRule="auto"/>
        <w:jc w:val="center"/>
        <w:rPr>
          <w:rFonts w:ascii="Times New Roman Regular" w:hAnsi="Times New Roman Regular" w:cs="Times New Roman Regular"/>
          <w:sz w:val="28"/>
          <w:szCs w:val="28"/>
          <w:lang w:val="ru-RU"/>
        </w:rPr>
      </w:pPr>
      <w:r>
        <w:rPr>
          <w:rFonts w:ascii="Times New Roman Regular" w:hAnsi="Times New Roman Regular" w:cs="Times New Roman Regular"/>
          <w:sz w:val="28"/>
          <w:szCs w:val="28"/>
          <w:lang w:val="ru-RU"/>
        </w:rPr>
        <w:lastRenderedPageBreak/>
        <w:t>Приложение В</w:t>
      </w:r>
    </w:p>
    <w:p w14:paraId="1244C899" w14:textId="77777777" w:rsidR="00214F71" w:rsidRDefault="00000000">
      <w:pPr>
        <w:tabs>
          <w:tab w:val="left" w:pos="839"/>
        </w:tabs>
        <w:spacing w:after="480" w:line="360" w:lineRule="auto"/>
        <w:jc w:val="center"/>
        <w:rPr>
          <w:rFonts w:ascii="Times New Roman Regular" w:hAnsi="Times New Roman Regular" w:cs="Times New Roman Regular"/>
          <w:sz w:val="28"/>
          <w:szCs w:val="28"/>
          <w:lang w:val="ru-RU"/>
        </w:rPr>
      </w:pPr>
      <w:r>
        <w:rPr>
          <w:rFonts w:ascii="Times New Roman Regular" w:hAnsi="Times New Roman Regular" w:cs="Times New Roman Regular"/>
          <w:sz w:val="28"/>
          <w:szCs w:val="28"/>
          <w:lang w:val="ru-RU"/>
        </w:rPr>
        <w:t>(обязательное)</w:t>
      </w:r>
    </w:p>
    <w:p w14:paraId="73D04E00" w14:textId="77777777" w:rsidR="00214F71" w:rsidRDefault="00000000">
      <w:pPr>
        <w:tabs>
          <w:tab w:val="left" w:pos="839"/>
        </w:tabs>
        <w:spacing w:line="360" w:lineRule="auto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bookmarkStart w:id="4" w:name="В1"/>
      <w:r>
        <w:rPr>
          <w:rFonts w:ascii="Times New Roman Regular" w:hAnsi="Times New Roman Regular" w:cs="Times New Roman Regular"/>
          <w:sz w:val="28"/>
          <w:szCs w:val="28"/>
          <w:lang w:val="ru-RU"/>
        </w:rPr>
        <w:t>Листинг В.1 - Индексы в базе данных</w:t>
      </w:r>
    </w:p>
    <w:bookmarkEnd w:id="4"/>
    <w:p w14:paraId="194D4D97" w14:textId="77777777" w:rsidR="00214F71" w:rsidRDefault="00000000">
      <w:pPr>
        <w:rPr>
          <w:rFonts w:ascii="Courier New Regular" w:hAnsi="Courier New Regular" w:cs="Courier New Regular"/>
          <w:lang w:val="ru-RU"/>
        </w:rPr>
      </w:pPr>
      <w:r>
        <w:rPr>
          <w:rFonts w:ascii="Courier New Regular" w:hAnsi="Courier New Regular" w:cs="Courier New Regular"/>
          <w:lang w:val="ru-RU"/>
        </w:rPr>
        <w:t>-- Расширение для нечеткого поиска по строковым полям</w:t>
      </w:r>
    </w:p>
    <w:p w14:paraId="45A6496F" w14:textId="77777777" w:rsidR="00214F71" w:rsidRPr="005E31B8" w:rsidRDefault="00000000">
      <w:pPr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 xml:space="preserve">CREATE EXTENSION IF NOT EXISTS </w:t>
      </w:r>
      <w:proofErr w:type="spellStart"/>
      <w:r w:rsidRPr="005E31B8">
        <w:rPr>
          <w:rFonts w:ascii="Courier New Regular" w:hAnsi="Courier New Regular" w:cs="Courier New Regular"/>
        </w:rPr>
        <w:t>pg_trgm</w:t>
      </w:r>
      <w:proofErr w:type="spellEnd"/>
      <w:r w:rsidRPr="005E31B8">
        <w:rPr>
          <w:rFonts w:ascii="Courier New Regular" w:hAnsi="Courier New Regular" w:cs="Courier New Regular"/>
        </w:rPr>
        <w:t>;</w:t>
      </w:r>
    </w:p>
    <w:p w14:paraId="175C0E47" w14:textId="77777777" w:rsidR="00214F71" w:rsidRPr="005E31B8" w:rsidRDefault="00214F71">
      <w:pPr>
        <w:rPr>
          <w:rFonts w:ascii="Courier New Regular" w:hAnsi="Courier New Regular" w:cs="Courier New Regular"/>
        </w:rPr>
      </w:pPr>
    </w:p>
    <w:p w14:paraId="419C834C" w14:textId="77777777" w:rsidR="00214F71" w:rsidRDefault="00000000">
      <w:pPr>
        <w:rPr>
          <w:rFonts w:ascii="Courier New Regular" w:hAnsi="Courier New Regular" w:cs="Courier New Regular"/>
          <w:lang w:val="ru-RU"/>
        </w:rPr>
      </w:pPr>
      <w:r>
        <w:rPr>
          <w:rFonts w:ascii="Courier New Regular" w:hAnsi="Courier New Regular" w:cs="Courier New Regular"/>
          <w:lang w:val="ru-RU"/>
        </w:rPr>
        <w:t>--1. Индексы на внешние ключи (ускоряют JOIN и каскадные операции)</w:t>
      </w:r>
    </w:p>
    <w:p w14:paraId="2C65DBB8" w14:textId="77777777" w:rsidR="00214F71" w:rsidRDefault="00214F71">
      <w:pPr>
        <w:rPr>
          <w:rFonts w:ascii="Courier New Regular" w:hAnsi="Courier New Regular" w:cs="Courier New Regular"/>
          <w:lang w:val="ru-RU"/>
        </w:rPr>
      </w:pPr>
    </w:p>
    <w:p w14:paraId="5AAAE4E7" w14:textId="77777777" w:rsidR="00214F71" w:rsidRPr="005E31B8" w:rsidRDefault="00000000">
      <w:pPr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 xml:space="preserve">CREATE INDEX </w:t>
      </w:r>
      <w:proofErr w:type="spellStart"/>
      <w:r w:rsidRPr="005E31B8">
        <w:rPr>
          <w:rFonts w:ascii="Courier New Regular" w:hAnsi="Courier New Regular" w:cs="Courier New Regular"/>
        </w:rPr>
        <w:t>idx_users_host_id</w:t>
      </w:r>
      <w:proofErr w:type="spellEnd"/>
      <w:r w:rsidRPr="005E31B8">
        <w:rPr>
          <w:rFonts w:ascii="Courier New Regular" w:hAnsi="Courier New Regular" w:cs="Courier New Regular"/>
        </w:rPr>
        <w:t xml:space="preserve"> ON users(</w:t>
      </w:r>
      <w:proofErr w:type="spellStart"/>
      <w:r w:rsidRPr="005E31B8">
        <w:rPr>
          <w:rFonts w:ascii="Courier New Regular" w:hAnsi="Courier New Regular" w:cs="Courier New Regular"/>
        </w:rPr>
        <w:t>host_id</w:t>
      </w:r>
      <w:proofErr w:type="spellEnd"/>
      <w:r w:rsidRPr="005E31B8">
        <w:rPr>
          <w:rFonts w:ascii="Courier New Regular" w:hAnsi="Courier New Regular" w:cs="Courier New Regular"/>
        </w:rPr>
        <w:t>);</w:t>
      </w:r>
    </w:p>
    <w:p w14:paraId="691C618F" w14:textId="77777777" w:rsidR="00214F71" w:rsidRPr="005E31B8" w:rsidRDefault="00000000">
      <w:pPr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 xml:space="preserve">CREATE INDEX </w:t>
      </w:r>
      <w:proofErr w:type="spellStart"/>
      <w:r w:rsidRPr="005E31B8">
        <w:rPr>
          <w:rFonts w:ascii="Courier New Regular" w:hAnsi="Courier New Regular" w:cs="Courier New Regular"/>
        </w:rPr>
        <w:t>idx_policies_user_id</w:t>
      </w:r>
      <w:proofErr w:type="spellEnd"/>
      <w:r w:rsidRPr="005E31B8">
        <w:rPr>
          <w:rFonts w:ascii="Courier New Regular" w:hAnsi="Courier New Regular" w:cs="Courier New Regular"/>
        </w:rPr>
        <w:t xml:space="preserve"> ON policies(</w:t>
      </w:r>
      <w:proofErr w:type="spellStart"/>
      <w:r w:rsidRPr="005E31B8">
        <w:rPr>
          <w:rFonts w:ascii="Courier New Regular" w:hAnsi="Courier New Regular" w:cs="Courier New Regular"/>
        </w:rPr>
        <w:t>user_id</w:t>
      </w:r>
      <w:proofErr w:type="spellEnd"/>
      <w:r w:rsidRPr="005E31B8">
        <w:rPr>
          <w:rFonts w:ascii="Courier New Regular" w:hAnsi="Courier New Regular" w:cs="Courier New Regular"/>
        </w:rPr>
        <w:t>);</w:t>
      </w:r>
    </w:p>
    <w:p w14:paraId="00D79D85" w14:textId="77777777" w:rsidR="00214F71" w:rsidRPr="005E31B8" w:rsidRDefault="00000000">
      <w:pPr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 xml:space="preserve">CREATE INDEX </w:t>
      </w:r>
      <w:proofErr w:type="spellStart"/>
      <w:r w:rsidRPr="005E31B8">
        <w:rPr>
          <w:rFonts w:ascii="Courier New Regular" w:hAnsi="Courier New Regular" w:cs="Courier New Regular"/>
        </w:rPr>
        <w:t>idx_requests_user_id</w:t>
      </w:r>
      <w:proofErr w:type="spellEnd"/>
      <w:r w:rsidRPr="005E31B8">
        <w:rPr>
          <w:rFonts w:ascii="Courier New Regular" w:hAnsi="Courier New Regular" w:cs="Courier New Regular"/>
        </w:rPr>
        <w:t xml:space="preserve"> ON requests(</w:t>
      </w:r>
      <w:proofErr w:type="spellStart"/>
      <w:r w:rsidRPr="005E31B8">
        <w:rPr>
          <w:rFonts w:ascii="Courier New Regular" w:hAnsi="Courier New Regular" w:cs="Courier New Regular"/>
        </w:rPr>
        <w:t>user_id</w:t>
      </w:r>
      <w:proofErr w:type="spellEnd"/>
      <w:r w:rsidRPr="005E31B8">
        <w:rPr>
          <w:rFonts w:ascii="Courier New Regular" w:hAnsi="Courier New Regular" w:cs="Courier New Regular"/>
        </w:rPr>
        <w:t>);</w:t>
      </w:r>
    </w:p>
    <w:p w14:paraId="6AC2A060" w14:textId="77777777" w:rsidR="00214F71" w:rsidRPr="005E31B8" w:rsidRDefault="00000000">
      <w:pPr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 xml:space="preserve">CREATE INDEX </w:t>
      </w:r>
      <w:proofErr w:type="spellStart"/>
      <w:r w:rsidRPr="005E31B8">
        <w:rPr>
          <w:rFonts w:ascii="Courier New Regular" w:hAnsi="Courier New Regular" w:cs="Courier New Regular"/>
        </w:rPr>
        <w:t>idx_decisions_request_id</w:t>
      </w:r>
      <w:proofErr w:type="spellEnd"/>
      <w:r w:rsidRPr="005E31B8">
        <w:rPr>
          <w:rFonts w:ascii="Courier New Regular" w:hAnsi="Courier New Regular" w:cs="Courier New Regular"/>
        </w:rPr>
        <w:t xml:space="preserve"> ON decisions(</w:t>
      </w:r>
      <w:proofErr w:type="spellStart"/>
      <w:r w:rsidRPr="005E31B8">
        <w:rPr>
          <w:rFonts w:ascii="Courier New Regular" w:hAnsi="Courier New Regular" w:cs="Courier New Regular"/>
        </w:rPr>
        <w:t>request_id</w:t>
      </w:r>
      <w:proofErr w:type="spellEnd"/>
      <w:r w:rsidRPr="005E31B8">
        <w:rPr>
          <w:rFonts w:ascii="Courier New Regular" w:hAnsi="Courier New Regular" w:cs="Courier New Regular"/>
        </w:rPr>
        <w:t>);</w:t>
      </w:r>
    </w:p>
    <w:p w14:paraId="478F7165" w14:textId="77777777" w:rsidR="00214F71" w:rsidRPr="005E31B8" w:rsidRDefault="00000000">
      <w:pPr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 xml:space="preserve">CREATE INDEX </w:t>
      </w:r>
      <w:proofErr w:type="spellStart"/>
      <w:r w:rsidRPr="005E31B8">
        <w:rPr>
          <w:rFonts w:ascii="Courier New Regular" w:hAnsi="Courier New Regular" w:cs="Courier New Regular"/>
        </w:rPr>
        <w:t>idx_decisions_policy_id</w:t>
      </w:r>
      <w:proofErr w:type="spellEnd"/>
      <w:r w:rsidRPr="005E31B8">
        <w:rPr>
          <w:rFonts w:ascii="Courier New Regular" w:hAnsi="Courier New Regular" w:cs="Courier New Regular"/>
        </w:rPr>
        <w:t xml:space="preserve"> ON decisions(</w:t>
      </w:r>
      <w:proofErr w:type="spellStart"/>
      <w:r w:rsidRPr="005E31B8">
        <w:rPr>
          <w:rFonts w:ascii="Courier New Regular" w:hAnsi="Courier New Regular" w:cs="Courier New Regular"/>
        </w:rPr>
        <w:t>policy_id</w:t>
      </w:r>
      <w:proofErr w:type="spellEnd"/>
      <w:r w:rsidRPr="005E31B8">
        <w:rPr>
          <w:rFonts w:ascii="Courier New Regular" w:hAnsi="Courier New Regular" w:cs="Courier New Regular"/>
        </w:rPr>
        <w:t>);</w:t>
      </w:r>
    </w:p>
    <w:p w14:paraId="64FE11EC" w14:textId="77777777" w:rsidR="00214F71" w:rsidRPr="005E31B8" w:rsidRDefault="00000000">
      <w:pPr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 xml:space="preserve">CREATE INDEX </w:t>
      </w:r>
      <w:proofErr w:type="spellStart"/>
      <w:r w:rsidRPr="005E31B8">
        <w:rPr>
          <w:rFonts w:ascii="Courier New Regular" w:hAnsi="Courier New Regular" w:cs="Courier New Regular"/>
        </w:rPr>
        <w:t>idx_policy_contents_rule_id</w:t>
      </w:r>
      <w:proofErr w:type="spellEnd"/>
      <w:r w:rsidRPr="005E31B8">
        <w:rPr>
          <w:rFonts w:ascii="Courier New Regular" w:hAnsi="Courier New Regular" w:cs="Courier New Regular"/>
        </w:rPr>
        <w:t xml:space="preserve"> ON </w:t>
      </w:r>
      <w:proofErr w:type="spellStart"/>
      <w:r w:rsidRPr="005E31B8">
        <w:rPr>
          <w:rFonts w:ascii="Courier New Regular" w:hAnsi="Courier New Regular" w:cs="Courier New Regular"/>
        </w:rPr>
        <w:t>policy_contents</w:t>
      </w:r>
      <w:proofErr w:type="spellEnd"/>
      <w:r w:rsidRPr="005E31B8">
        <w:rPr>
          <w:rFonts w:ascii="Courier New Regular" w:hAnsi="Courier New Regular" w:cs="Courier New Regular"/>
        </w:rPr>
        <w:t>(</w:t>
      </w:r>
      <w:proofErr w:type="spellStart"/>
      <w:r w:rsidRPr="005E31B8">
        <w:rPr>
          <w:rFonts w:ascii="Courier New Regular" w:hAnsi="Courier New Regular" w:cs="Courier New Regular"/>
        </w:rPr>
        <w:t>rule_id</w:t>
      </w:r>
      <w:proofErr w:type="spellEnd"/>
      <w:r w:rsidRPr="005E31B8">
        <w:rPr>
          <w:rFonts w:ascii="Courier New Regular" w:hAnsi="Courier New Regular" w:cs="Courier New Regular"/>
        </w:rPr>
        <w:t>);</w:t>
      </w:r>
    </w:p>
    <w:p w14:paraId="02026999" w14:textId="77777777" w:rsidR="00214F71" w:rsidRPr="005E31B8" w:rsidRDefault="00000000">
      <w:pPr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 xml:space="preserve">CREATE INDEX </w:t>
      </w:r>
      <w:proofErr w:type="spellStart"/>
      <w:r w:rsidRPr="005E31B8">
        <w:rPr>
          <w:rFonts w:ascii="Courier New Regular" w:hAnsi="Courier New Regular" w:cs="Courier New Regular"/>
        </w:rPr>
        <w:t>idx_policy_contents_service_id</w:t>
      </w:r>
      <w:proofErr w:type="spellEnd"/>
      <w:r w:rsidRPr="005E31B8">
        <w:rPr>
          <w:rFonts w:ascii="Courier New Regular" w:hAnsi="Courier New Regular" w:cs="Courier New Regular"/>
        </w:rPr>
        <w:t xml:space="preserve"> ON </w:t>
      </w:r>
      <w:proofErr w:type="spellStart"/>
      <w:r w:rsidRPr="005E31B8">
        <w:rPr>
          <w:rFonts w:ascii="Courier New Regular" w:hAnsi="Courier New Regular" w:cs="Courier New Regular"/>
        </w:rPr>
        <w:t>policy_contents</w:t>
      </w:r>
      <w:proofErr w:type="spellEnd"/>
      <w:r w:rsidRPr="005E31B8">
        <w:rPr>
          <w:rFonts w:ascii="Courier New Regular" w:hAnsi="Courier New Regular" w:cs="Courier New Regular"/>
        </w:rPr>
        <w:t>(</w:t>
      </w:r>
      <w:proofErr w:type="spellStart"/>
      <w:r w:rsidRPr="005E31B8">
        <w:rPr>
          <w:rFonts w:ascii="Courier New Regular" w:hAnsi="Courier New Regular" w:cs="Courier New Regular"/>
        </w:rPr>
        <w:t>service_id</w:t>
      </w:r>
      <w:proofErr w:type="spellEnd"/>
      <w:r w:rsidRPr="005E31B8">
        <w:rPr>
          <w:rFonts w:ascii="Courier New Regular" w:hAnsi="Courier New Regular" w:cs="Courier New Regular"/>
        </w:rPr>
        <w:t>);</w:t>
      </w:r>
    </w:p>
    <w:p w14:paraId="3199C469" w14:textId="77777777" w:rsidR="00214F71" w:rsidRPr="005E31B8" w:rsidRDefault="00214F71">
      <w:pPr>
        <w:rPr>
          <w:rFonts w:ascii="Courier New Regular" w:hAnsi="Courier New Regular" w:cs="Courier New Regular"/>
        </w:rPr>
      </w:pPr>
    </w:p>
    <w:p w14:paraId="7310C1F7" w14:textId="77777777" w:rsidR="00214F71" w:rsidRDefault="00000000">
      <w:pPr>
        <w:rPr>
          <w:rFonts w:ascii="Courier New Regular" w:hAnsi="Courier New Regular" w:cs="Courier New Regular"/>
          <w:lang w:val="ru-RU"/>
        </w:rPr>
      </w:pPr>
      <w:r>
        <w:rPr>
          <w:rFonts w:ascii="Courier New Regular" w:hAnsi="Courier New Regular" w:cs="Courier New Regular"/>
          <w:lang w:val="ru-RU"/>
        </w:rPr>
        <w:t>-- 2. Индексы по времени (ускоряют выборки за определенный период)</w:t>
      </w:r>
    </w:p>
    <w:p w14:paraId="64EE1F0F" w14:textId="77777777" w:rsidR="00214F71" w:rsidRDefault="00214F71">
      <w:pPr>
        <w:rPr>
          <w:rFonts w:ascii="Courier New Regular" w:hAnsi="Courier New Regular" w:cs="Courier New Regular"/>
          <w:lang w:val="ru-RU"/>
        </w:rPr>
      </w:pPr>
    </w:p>
    <w:p w14:paraId="1E2A65E2" w14:textId="77777777" w:rsidR="00214F71" w:rsidRPr="005E31B8" w:rsidRDefault="00000000">
      <w:pPr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 xml:space="preserve">CREATE INDEX </w:t>
      </w:r>
      <w:proofErr w:type="spellStart"/>
      <w:r w:rsidRPr="005E31B8">
        <w:rPr>
          <w:rFonts w:ascii="Courier New Regular" w:hAnsi="Courier New Regular" w:cs="Courier New Regular"/>
        </w:rPr>
        <w:t>idx_requests_timestamp</w:t>
      </w:r>
      <w:proofErr w:type="spellEnd"/>
      <w:r w:rsidRPr="005E31B8">
        <w:rPr>
          <w:rFonts w:ascii="Courier New Regular" w:hAnsi="Courier New Regular" w:cs="Courier New Regular"/>
        </w:rPr>
        <w:t xml:space="preserve"> ON requests(timestamp);</w:t>
      </w:r>
    </w:p>
    <w:p w14:paraId="5B934400" w14:textId="77777777" w:rsidR="00214F71" w:rsidRPr="005E31B8" w:rsidRDefault="00000000">
      <w:pPr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 xml:space="preserve">CREATE INDEX </w:t>
      </w:r>
      <w:proofErr w:type="spellStart"/>
      <w:r w:rsidRPr="005E31B8">
        <w:rPr>
          <w:rFonts w:ascii="Courier New Regular" w:hAnsi="Courier New Regular" w:cs="Courier New Regular"/>
        </w:rPr>
        <w:t>idx_decisions_timestamp</w:t>
      </w:r>
      <w:proofErr w:type="spellEnd"/>
      <w:r w:rsidRPr="005E31B8">
        <w:rPr>
          <w:rFonts w:ascii="Courier New Regular" w:hAnsi="Courier New Regular" w:cs="Courier New Regular"/>
        </w:rPr>
        <w:t xml:space="preserve"> ON decisions(timestamp);</w:t>
      </w:r>
    </w:p>
    <w:p w14:paraId="3BA496FB" w14:textId="77777777" w:rsidR="00214F71" w:rsidRPr="005E31B8" w:rsidRDefault="00214F71">
      <w:pPr>
        <w:rPr>
          <w:rFonts w:ascii="Courier New Regular" w:hAnsi="Courier New Regular" w:cs="Courier New Regular"/>
        </w:rPr>
      </w:pPr>
    </w:p>
    <w:p w14:paraId="3440F300" w14:textId="77777777" w:rsidR="00214F71" w:rsidRDefault="00000000">
      <w:pPr>
        <w:rPr>
          <w:rFonts w:ascii="Courier New Regular" w:hAnsi="Courier New Regular" w:cs="Courier New Regular"/>
          <w:lang w:val="ru-RU"/>
        </w:rPr>
      </w:pPr>
      <w:r>
        <w:rPr>
          <w:rFonts w:ascii="Courier New Regular" w:hAnsi="Courier New Regular" w:cs="Courier New Regular"/>
          <w:lang w:val="ru-RU"/>
        </w:rPr>
        <w:t>-- 3. Индекс по статусу политик (ускоряет поиск активных/неактивных политик)</w:t>
      </w:r>
    </w:p>
    <w:p w14:paraId="3AB71C58" w14:textId="77777777" w:rsidR="00214F71" w:rsidRDefault="00214F71">
      <w:pPr>
        <w:rPr>
          <w:rFonts w:ascii="Courier New Regular" w:hAnsi="Courier New Regular" w:cs="Courier New Regular"/>
          <w:lang w:val="ru-RU"/>
        </w:rPr>
      </w:pPr>
    </w:p>
    <w:p w14:paraId="1DC7318A" w14:textId="77777777" w:rsidR="00214F71" w:rsidRPr="005E31B8" w:rsidRDefault="00000000">
      <w:pPr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 xml:space="preserve">CREATE INDEX </w:t>
      </w:r>
      <w:proofErr w:type="spellStart"/>
      <w:r w:rsidRPr="005E31B8">
        <w:rPr>
          <w:rFonts w:ascii="Courier New Regular" w:hAnsi="Courier New Regular" w:cs="Courier New Regular"/>
        </w:rPr>
        <w:t>idx_policies_status</w:t>
      </w:r>
      <w:proofErr w:type="spellEnd"/>
    </w:p>
    <w:p w14:paraId="7DC43F3D" w14:textId="77777777" w:rsidR="00214F71" w:rsidRPr="005E31B8" w:rsidRDefault="00000000">
      <w:pPr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>ON policies(status);</w:t>
      </w:r>
    </w:p>
    <w:p w14:paraId="6CBB0BA2" w14:textId="77777777" w:rsidR="00214F71" w:rsidRPr="005E31B8" w:rsidRDefault="00214F71">
      <w:pPr>
        <w:rPr>
          <w:rFonts w:ascii="Courier New Regular" w:hAnsi="Courier New Regular" w:cs="Courier New Regular"/>
        </w:rPr>
      </w:pPr>
    </w:p>
    <w:p w14:paraId="5EBA2515" w14:textId="77777777" w:rsidR="00214F71" w:rsidRDefault="00000000">
      <w:pPr>
        <w:rPr>
          <w:rFonts w:ascii="Courier New Regular" w:hAnsi="Courier New Regular" w:cs="Courier New Regular"/>
          <w:lang w:val="ru-RU"/>
        </w:rPr>
      </w:pPr>
      <w:r>
        <w:rPr>
          <w:rFonts w:ascii="Courier New Regular" w:hAnsi="Courier New Regular" w:cs="Courier New Regular"/>
          <w:lang w:val="ru-RU"/>
        </w:rPr>
        <w:t xml:space="preserve">-- 4. Индексы для нечеткого поиска (поиск по части слова и </w:t>
      </w:r>
      <w:proofErr w:type="spellStart"/>
      <w:proofErr w:type="gramStart"/>
      <w:r>
        <w:rPr>
          <w:rFonts w:ascii="Courier New Regular" w:hAnsi="Courier New Regular" w:cs="Courier New Regular"/>
          <w:lang w:val="ru-RU"/>
        </w:rPr>
        <w:t>similarity</w:t>
      </w:r>
      <w:proofErr w:type="spellEnd"/>
      <w:r>
        <w:rPr>
          <w:rFonts w:ascii="Courier New Regular" w:hAnsi="Courier New Regular" w:cs="Courier New Regular"/>
          <w:lang w:val="ru-RU"/>
        </w:rPr>
        <w:t>(</w:t>
      </w:r>
      <w:proofErr w:type="gramEnd"/>
      <w:r>
        <w:rPr>
          <w:rFonts w:ascii="Courier New Regular" w:hAnsi="Courier New Regular" w:cs="Courier New Regular"/>
          <w:lang w:val="ru-RU"/>
        </w:rPr>
        <w:t>))</w:t>
      </w:r>
    </w:p>
    <w:p w14:paraId="262D91BD" w14:textId="77777777" w:rsidR="00214F71" w:rsidRDefault="00214F71">
      <w:pPr>
        <w:rPr>
          <w:rFonts w:ascii="Courier New Regular" w:hAnsi="Courier New Regular" w:cs="Courier New Regular"/>
          <w:lang w:val="ru-RU"/>
        </w:rPr>
      </w:pPr>
    </w:p>
    <w:p w14:paraId="3D3CC3D8" w14:textId="77777777" w:rsidR="00214F71" w:rsidRPr="005E31B8" w:rsidRDefault="00000000">
      <w:pPr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 xml:space="preserve">CREATE INDEX </w:t>
      </w:r>
      <w:proofErr w:type="spellStart"/>
      <w:r w:rsidRPr="005E31B8">
        <w:rPr>
          <w:rFonts w:ascii="Courier New Regular" w:hAnsi="Courier New Regular" w:cs="Courier New Regular"/>
        </w:rPr>
        <w:t>idx_rules_rule_name_trgm</w:t>
      </w:r>
      <w:proofErr w:type="spellEnd"/>
      <w:r w:rsidRPr="005E31B8">
        <w:rPr>
          <w:rFonts w:ascii="Courier New Regular" w:hAnsi="Courier New Regular" w:cs="Courier New Regular"/>
        </w:rPr>
        <w:t xml:space="preserve"> ON rules USING GIN (</w:t>
      </w:r>
      <w:proofErr w:type="spellStart"/>
      <w:r w:rsidRPr="005E31B8">
        <w:rPr>
          <w:rFonts w:ascii="Courier New Regular" w:hAnsi="Courier New Regular" w:cs="Courier New Regular"/>
        </w:rPr>
        <w:t>rule_name</w:t>
      </w:r>
      <w:proofErr w:type="spellEnd"/>
      <w:r w:rsidRPr="005E31B8">
        <w:rPr>
          <w:rFonts w:ascii="Courier New Regular" w:hAnsi="Courier New Regular" w:cs="Courier New Regular"/>
        </w:rPr>
        <w:t xml:space="preserve"> </w:t>
      </w:r>
      <w:proofErr w:type="spellStart"/>
      <w:r w:rsidRPr="005E31B8">
        <w:rPr>
          <w:rFonts w:ascii="Courier New Regular" w:hAnsi="Courier New Regular" w:cs="Courier New Regular"/>
        </w:rPr>
        <w:t>gin_trgm_ops</w:t>
      </w:r>
      <w:proofErr w:type="spellEnd"/>
      <w:r w:rsidRPr="005E31B8">
        <w:rPr>
          <w:rFonts w:ascii="Courier New Regular" w:hAnsi="Courier New Regular" w:cs="Courier New Regular"/>
        </w:rPr>
        <w:t>);</w:t>
      </w:r>
    </w:p>
    <w:p w14:paraId="5F321A8C" w14:textId="77777777" w:rsidR="00214F71" w:rsidRPr="005E31B8" w:rsidRDefault="00000000">
      <w:pPr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 xml:space="preserve">CREATE INDEX </w:t>
      </w:r>
      <w:proofErr w:type="spellStart"/>
      <w:r w:rsidRPr="005E31B8">
        <w:rPr>
          <w:rFonts w:ascii="Courier New Regular" w:hAnsi="Courier New Regular" w:cs="Courier New Regular"/>
        </w:rPr>
        <w:t>idx_users_user_name_trgm</w:t>
      </w:r>
      <w:proofErr w:type="spellEnd"/>
      <w:r w:rsidRPr="005E31B8">
        <w:rPr>
          <w:rFonts w:ascii="Courier New Regular" w:hAnsi="Courier New Regular" w:cs="Courier New Regular"/>
        </w:rPr>
        <w:t xml:space="preserve"> ON users USING GIN (</w:t>
      </w:r>
      <w:proofErr w:type="spellStart"/>
      <w:r w:rsidRPr="005E31B8">
        <w:rPr>
          <w:rFonts w:ascii="Courier New Regular" w:hAnsi="Courier New Regular" w:cs="Courier New Regular"/>
        </w:rPr>
        <w:t>user_name</w:t>
      </w:r>
      <w:proofErr w:type="spellEnd"/>
      <w:r w:rsidRPr="005E31B8">
        <w:rPr>
          <w:rFonts w:ascii="Courier New Regular" w:hAnsi="Courier New Regular" w:cs="Courier New Regular"/>
        </w:rPr>
        <w:t xml:space="preserve"> </w:t>
      </w:r>
      <w:proofErr w:type="spellStart"/>
      <w:r w:rsidRPr="005E31B8">
        <w:rPr>
          <w:rFonts w:ascii="Courier New Regular" w:hAnsi="Courier New Regular" w:cs="Courier New Regular"/>
        </w:rPr>
        <w:t>gin_trgm_ops</w:t>
      </w:r>
      <w:proofErr w:type="spellEnd"/>
      <w:r w:rsidRPr="005E31B8">
        <w:rPr>
          <w:rFonts w:ascii="Courier New Regular" w:hAnsi="Courier New Regular" w:cs="Courier New Regular"/>
        </w:rPr>
        <w:t>);</w:t>
      </w:r>
    </w:p>
    <w:p w14:paraId="203147F9" w14:textId="77777777" w:rsidR="00214F71" w:rsidRPr="005E31B8" w:rsidRDefault="00000000">
      <w:pPr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 xml:space="preserve">CREATE INDEX </w:t>
      </w:r>
      <w:proofErr w:type="spellStart"/>
      <w:r w:rsidRPr="005E31B8">
        <w:rPr>
          <w:rFonts w:ascii="Courier New Regular" w:hAnsi="Courier New Regular" w:cs="Courier New Regular"/>
        </w:rPr>
        <w:t>idx_services_service_name_trgm</w:t>
      </w:r>
      <w:proofErr w:type="spellEnd"/>
      <w:r w:rsidRPr="005E31B8">
        <w:rPr>
          <w:rFonts w:ascii="Courier New Regular" w:hAnsi="Courier New Regular" w:cs="Courier New Regular"/>
        </w:rPr>
        <w:t xml:space="preserve"> ON services USING GIN (</w:t>
      </w:r>
      <w:proofErr w:type="spellStart"/>
      <w:r w:rsidRPr="005E31B8">
        <w:rPr>
          <w:rFonts w:ascii="Courier New Regular" w:hAnsi="Courier New Regular" w:cs="Courier New Regular"/>
        </w:rPr>
        <w:t>service_name</w:t>
      </w:r>
      <w:proofErr w:type="spellEnd"/>
      <w:r w:rsidRPr="005E31B8">
        <w:rPr>
          <w:rFonts w:ascii="Courier New Regular" w:hAnsi="Courier New Regular" w:cs="Courier New Regular"/>
        </w:rPr>
        <w:t xml:space="preserve"> </w:t>
      </w:r>
      <w:proofErr w:type="spellStart"/>
      <w:r w:rsidRPr="005E31B8">
        <w:rPr>
          <w:rFonts w:ascii="Courier New Regular" w:hAnsi="Courier New Regular" w:cs="Courier New Regular"/>
        </w:rPr>
        <w:t>gin_trgm_ops</w:t>
      </w:r>
      <w:proofErr w:type="spellEnd"/>
      <w:r w:rsidRPr="005E31B8">
        <w:rPr>
          <w:rFonts w:ascii="Courier New Regular" w:hAnsi="Courier New Regular" w:cs="Courier New Regular"/>
        </w:rPr>
        <w:t>);</w:t>
      </w:r>
    </w:p>
    <w:p w14:paraId="1DA2F081" w14:textId="77777777" w:rsidR="00214F71" w:rsidRPr="005E31B8" w:rsidRDefault="00000000">
      <w:pPr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 xml:space="preserve">CREATE INDEX </w:t>
      </w:r>
      <w:proofErr w:type="spellStart"/>
      <w:r w:rsidRPr="005E31B8">
        <w:rPr>
          <w:rFonts w:ascii="Courier New Regular" w:hAnsi="Courier New Regular" w:cs="Courier New Regular"/>
        </w:rPr>
        <w:t>idx_policies_policy_name_trgm</w:t>
      </w:r>
      <w:proofErr w:type="spellEnd"/>
      <w:r w:rsidRPr="005E31B8">
        <w:rPr>
          <w:rFonts w:ascii="Courier New Regular" w:hAnsi="Courier New Regular" w:cs="Courier New Regular"/>
        </w:rPr>
        <w:t xml:space="preserve"> ON policies USING GIN (</w:t>
      </w:r>
      <w:proofErr w:type="spellStart"/>
      <w:r w:rsidRPr="005E31B8">
        <w:rPr>
          <w:rFonts w:ascii="Courier New Regular" w:hAnsi="Courier New Regular" w:cs="Courier New Regular"/>
        </w:rPr>
        <w:t>policy_name</w:t>
      </w:r>
      <w:proofErr w:type="spellEnd"/>
      <w:r w:rsidRPr="005E31B8">
        <w:rPr>
          <w:rFonts w:ascii="Courier New Regular" w:hAnsi="Courier New Regular" w:cs="Courier New Regular"/>
        </w:rPr>
        <w:t xml:space="preserve"> </w:t>
      </w:r>
      <w:proofErr w:type="spellStart"/>
      <w:r w:rsidRPr="005E31B8">
        <w:rPr>
          <w:rFonts w:ascii="Courier New Regular" w:hAnsi="Courier New Regular" w:cs="Courier New Regular"/>
        </w:rPr>
        <w:t>gin_trgm_ops</w:t>
      </w:r>
      <w:proofErr w:type="spellEnd"/>
      <w:r w:rsidRPr="005E31B8">
        <w:rPr>
          <w:rFonts w:ascii="Courier New Regular" w:hAnsi="Courier New Regular" w:cs="Courier New Regular"/>
        </w:rPr>
        <w:t>);</w:t>
      </w:r>
    </w:p>
    <w:p w14:paraId="0EF13E90" w14:textId="77777777" w:rsidR="00214F71" w:rsidRPr="005E31B8" w:rsidRDefault="00214F71">
      <w:pPr>
        <w:rPr>
          <w:rFonts w:ascii="Courier New Regular" w:hAnsi="Courier New Regular" w:cs="Courier New Regular"/>
        </w:rPr>
      </w:pPr>
    </w:p>
    <w:p w14:paraId="57F9C88B" w14:textId="77777777" w:rsidR="00214F71" w:rsidRPr="005E31B8" w:rsidRDefault="00000000">
      <w:pPr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 xml:space="preserve">-- 5. </w:t>
      </w:r>
      <w:r>
        <w:rPr>
          <w:rFonts w:ascii="Courier New Regular" w:hAnsi="Courier New Regular" w:cs="Courier New Regular"/>
          <w:lang w:val="ru-RU"/>
        </w:rPr>
        <w:t>Индексы</w:t>
      </w:r>
      <w:r w:rsidRPr="005E31B8">
        <w:rPr>
          <w:rFonts w:ascii="Courier New Regular" w:hAnsi="Courier New Regular" w:cs="Courier New Regular"/>
        </w:rPr>
        <w:t xml:space="preserve"> </w:t>
      </w:r>
      <w:r>
        <w:rPr>
          <w:rFonts w:ascii="Courier New Regular" w:hAnsi="Courier New Regular" w:cs="Courier New Regular"/>
          <w:lang w:val="ru-RU"/>
        </w:rPr>
        <w:t>для</w:t>
      </w:r>
      <w:r w:rsidRPr="005E31B8">
        <w:rPr>
          <w:rFonts w:ascii="Courier New Regular" w:hAnsi="Courier New Regular" w:cs="Courier New Regular"/>
        </w:rPr>
        <w:t xml:space="preserve"> </w:t>
      </w:r>
      <w:r>
        <w:rPr>
          <w:rFonts w:ascii="Courier New Regular" w:hAnsi="Courier New Regular" w:cs="Courier New Regular"/>
          <w:lang w:val="ru-RU"/>
        </w:rPr>
        <w:t>аутентификации</w:t>
      </w:r>
    </w:p>
    <w:p w14:paraId="248F591C" w14:textId="77777777" w:rsidR="00214F71" w:rsidRPr="005E31B8" w:rsidRDefault="00214F71">
      <w:pPr>
        <w:rPr>
          <w:rFonts w:ascii="Courier New Regular" w:hAnsi="Courier New Regular" w:cs="Courier New Regular"/>
        </w:rPr>
      </w:pPr>
    </w:p>
    <w:p w14:paraId="2A5A4E21" w14:textId="77777777" w:rsidR="00214F71" w:rsidRPr="005E31B8" w:rsidRDefault="00000000">
      <w:pPr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 xml:space="preserve">CREATE INDEX </w:t>
      </w:r>
      <w:proofErr w:type="spellStart"/>
      <w:r w:rsidRPr="005E31B8">
        <w:rPr>
          <w:rFonts w:ascii="Courier New Regular" w:hAnsi="Courier New Regular" w:cs="Courier New Regular"/>
        </w:rPr>
        <w:t>idx_refresh_tokens_username</w:t>
      </w:r>
      <w:proofErr w:type="spellEnd"/>
      <w:r w:rsidRPr="005E31B8">
        <w:rPr>
          <w:rFonts w:ascii="Courier New Regular" w:hAnsi="Courier New Regular" w:cs="Courier New Regular"/>
        </w:rPr>
        <w:t xml:space="preserve"> ON </w:t>
      </w:r>
      <w:proofErr w:type="spellStart"/>
      <w:r w:rsidRPr="005E31B8">
        <w:rPr>
          <w:rFonts w:ascii="Courier New Regular" w:hAnsi="Courier New Regular" w:cs="Courier New Regular"/>
        </w:rPr>
        <w:t>refresh_tokens</w:t>
      </w:r>
      <w:proofErr w:type="spellEnd"/>
      <w:r w:rsidRPr="005E31B8">
        <w:rPr>
          <w:rFonts w:ascii="Courier New Regular" w:hAnsi="Courier New Regular" w:cs="Courier New Regular"/>
        </w:rPr>
        <w:t>(token);</w:t>
      </w:r>
    </w:p>
    <w:p w14:paraId="6574225A" w14:textId="77777777" w:rsidR="00214F71" w:rsidRPr="005E31B8" w:rsidRDefault="00000000">
      <w:pPr>
        <w:rPr>
          <w:rFonts w:ascii="Courier New Regular" w:hAnsi="Courier New Regular" w:cs="Courier New Regular"/>
        </w:rPr>
      </w:pPr>
      <w:r w:rsidRPr="005E31B8">
        <w:rPr>
          <w:rFonts w:ascii="Courier New Regular" w:hAnsi="Courier New Regular" w:cs="Courier New Regular"/>
        </w:rPr>
        <w:t xml:space="preserve">CREATE UNIQUE INDEX </w:t>
      </w:r>
      <w:proofErr w:type="spellStart"/>
      <w:r w:rsidRPr="005E31B8">
        <w:rPr>
          <w:rFonts w:ascii="Courier New Regular" w:hAnsi="Courier New Regular" w:cs="Courier New Regular"/>
        </w:rPr>
        <w:t>idx_sys_users_username</w:t>
      </w:r>
      <w:proofErr w:type="spellEnd"/>
      <w:r w:rsidRPr="005E31B8">
        <w:rPr>
          <w:rFonts w:ascii="Courier New Regular" w:hAnsi="Courier New Regular" w:cs="Courier New Regular"/>
        </w:rPr>
        <w:t xml:space="preserve"> ON </w:t>
      </w:r>
      <w:proofErr w:type="spellStart"/>
      <w:r w:rsidRPr="005E31B8">
        <w:rPr>
          <w:rFonts w:ascii="Courier New Regular" w:hAnsi="Courier New Regular" w:cs="Courier New Regular"/>
        </w:rPr>
        <w:t>sys_users</w:t>
      </w:r>
      <w:proofErr w:type="spellEnd"/>
      <w:r w:rsidRPr="005E31B8">
        <w:rPr>
          <w:rFonts w:ascii="Courier New Regular" w:hAnsi="Courier New Regular" w:cs="Courier New Regular"/>
        </w:rPr>
        <w:t>(username);</w:t>
      </w:r>
    </w:p>
    <w:p w14:paraId="3356B2C9" w14:textId="77777777" w:rsidR="00214F71" w:rsidRPr="005E31B8" w:rsidRDefault="00000000">
      <w:pPr>
        <w:rPr>
          <w:rFonts w:ascii="Times New Roman Regular" w:hAnsi="Times New Roman Regular" w:cs="Times New Roman Regular"/>
          <w:sz w:val="28"/>
          <w:szCs w:val="28"/>
        </w:rPr>
      </w:pPr>
      <w:r w:rsidRPr="005E31B8">
        <w:rPr>
          <w:rFonts w:ascii="Times New Roman Regular" w:hAnsi="Times New Roman Regular" w:cs="Times New Roman Regular"/>
          <w:sz w:val="28"/>
          <w:szCs w:val="28"/>
        </w:rPr>
        <w:br w:type="page"/>
      </w:r>
    </w:p>
    <w:p w14:paraId="20158590" w14:textId="77777777" w:rsidR="00214F71" w:rsidRDefault="00000000">
      <w:pPr>
        <w:tabs>
          <w:tab w:val="left" w:pos="839"/>
        </w:tabs>
        <w:spacing w:line="360" w:lineRule="auto"/>
        <w:jc w:val="both"/>
        <w:rPr>
          <w:rFonts w:ascii="Times New Roman Regular" w:hAnsi="Times New Roman Regular" w:cs="Times New Roman Regular"/>
          <w:sz w:val="28"/>
          <w:szCs w:val="28"/>
          <w:lang w:val="ru-RU"/>
        </w:rPr>
      </w:pPr>
      <w:bookmarkStart w:id="5" w:name="В2"/>
      <w:r>
        <w:rPr>
          <w:rFonts w:ascii="Times New Roman Regular" w:hAnsi="Times New Roman Regular" w:cs="Times New Roman Regular"/>
          <w:noProof/>
          <w:sz w:val="28"/>
          <w:szCs w:val="28"/>
          <w:lang w:val="ru-RU"/>
        </w:rPr>
        <w:lastRenderedPageBreak/>
        <w:drawing>
          <wp:inline distT="0" distB="0" distL="114300" distR="114300" wp14:anchorId="5875D3BE" wp14:editId="3B48FF42">
            <wp:extent cx="5939790" cy="4006215"/>
            <wp:effectExtent l="0" t="0" r="3810" b="6985"/>
            <wp:docPr id="3" name="Picture 3" descr="topolog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topology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4006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B1B628" w14:textId="77777777" w:rsidR="00214F71" w:rsidRDefault="00000000">
      <w:pPr>
        <w:tabs>
          <w:tab w:val="left" w:pos="839"/>
        </w:tabs>
        <w:spacing w:line="360" w:lineRule="auto"/>
        <w:jc w:val="center"/>
        <w:rPr>
          <w:rFonts w:ascii="Times New Roman Regular" w:hAnsi="Times New Roman Regular" w:cs="Times New Roman Regular"/>
          <w:sz w:val="28"/>
          <w:szCs w:val="28"/>
          <w:lang w:val="ru-RU"/>
        </w:rPr>
      </w:pPr>
      <w:r>
        <w:rPr>
          <w:rFonts w:ascii="Times New Roman Regular" w:hAnsi="Times New Roman Regular" w:cs="Times New Roman Regular"/>
          <w:sz w:val="28"/>
          <w:szCs w:val="28"/>
          <w:lang w:val="ru-RU"/>
        </w:rPr>
        <w:t>Рисунок В.2 - Схема топологии базы данных</w:t>
      </w:r>
      <w:bookmarkEnd w:id="5"/>
    </w:p>
    <w:sectPr w:rsidR="00214F71">
      <w:pgSz w:w="11906" w:h="16838"/>
      <w:pgMar w:top="1417" w:right="850" w:bottom="1417" w:left="1701" w:header="720" w:footer="720" w:gutter="0"/>
      <w:cols w:space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Regular">
    <w:altName w:val="Times New Roman"/>
    <w:charset w:val="00"/>
    <w:family w:val="auto"/>
    <w:pitch w:val="default"/>
    <w:sig w:usb0="E0002AEF" w:usb1="C0007841" w:usb2="00000009" w:usb3="00000000" w:csb0="400001FF" w:csb1="FFFF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 New Regular">
    <w:altName w:val="Courier New"/>
    <w:charset w:val="00"/>
    <w:family w:val="auto"/>
    <w:pitch w:val="default"/>
    <w:sig w:usb0="E0002AFF" w:usb1="C0007843" w:usb2="00000009" w:usb3="00000000" w:csb0="400001FF" w:csb1="FFFF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9EF8BD5"/>
    <w:multiLevelType w:val="singleLevel"/>
    <w:tmpl w:val="A9EF8BD5"/>
    <w:lvl w:ilvl="0">
      <w:start w:val="1"/>
      <w:numFmt w:val="bullet"/>
      <w:lvlText w:val="−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B3AE12DA"/>
    <w:multiLevelType w:val="singleLevel"/>
    <w:tmpl w:val="B3AE12DA"/>
    <w:lvl w:ilvl="0">
      <w:start w:val="1"/>
      <w:numFmt w:val="bullet"/>
      <w:lvlText w:val="−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</w:rPr>
    </w:lvl>
  </w:abstractNum>
  <w:abstractNum w:abstractNumId="2" w15:restartNumberingAfterBreak="0">
    <w:nsid w:val="DBF619E4"/>
    <w:multiLevelType w:val="multilevel"/>
    <w:tmpl w:val="DBF619E4"/>
    <w:lvl w:ilvl="0">
      <w:start w:val="1"/>
      <w:numFmt w:val="decimal"/>
      <w:suff w:val="space"/>
      <w:lvlText w:val="%1."/>
      <w:lvlJc w:val="left"/>
      <w:pPr>
        <w:tabs>
          <w:tab w:val="left" w:pos="839"/>
        </w:tabs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420"/>
        </w:tabs>
        <w:ind w:left="840" w:hanging="420"/>
      </w:pPr>
      <w:rPr>
        <w:rFonts w:ascii="Times New Roman Regular" w:hAnsi="Times New Roman Regular" w:cs="Times New Roman Regular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 w15:restartNumberingAfterBreak="0">
    <w:nsid w:val="FADF4DB5"/>
    <w:multiLevelType w:val="singleLevel"/>
    <w:tmpl w:val="FADF4DB5"/>
    <w:lvl w:ilvl="0">
      <w:start w:val="1"/>
      <w:numFmt w:val="bullet"/>
      <w:lvlText w:val="−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</w:rPr>
    </w:lvl>
  </w:abstractNum>
  <w:abstractNum w:abstractNumId="4" w15:restartNumberingAfterBreak="0">
    <w:nsid w:val="FC3DA000"/>
    <w:multiLevelType w:val="singleLevel"/>
    <w:tmpl w:val="FC3DA000"/>
    <w:lvl w:ilvl="0">
      <w:start w:val="1"/>
      <w:numFmt w:val="bullet"/>
      <w:lvlText w:val="−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</w:rPr>
    </w:lvl>
  </w:abstractNum>
  <w:abstractNum w:abstractNumId="5" w15:restartNumberingAfterBreak="0">
    <w:nsid w:val="FDFFCFC8"/>
    <w:multiLevelType w:val="singleLevel"/>
    <w:tmpl w:val="FDFFCFC8"/>
    <w:lvl w:ilvl="0">
      <w:start w:val="1"/>
      <w:numFmt w:val="bullet"/>
      <w:lvlText w:val="−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</w:rPr>
    </w:lvl>
  </w:abstractNum>
  <w:abstractNum w:abstractNumId="6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7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Chars="600" w:left="1620" w:hangingChars="200" w:hanging="360"/>
      </w:pPr>
    </w:lvl>
  </w:abstractNum>
  <w:abstractNum w:abstractNumId="8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Chars="400" w:left="1200" w:hangingChars="200" w:hanging="360"/>
      </w:pPr>
    </w:lvl>
  </w:abstractNum>
  <w:abstractNum w:abstractNumId="9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Chars="200" w:left="780" w:hangingChars="200" w:hanging="360"/>
      </w:pPr>
    </w:lvl>
  </w:abstractNum>
  <w:abstractNum w:abstractNumId="10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"/>
      <w:lvlJc w:val="left"/>
      <w:pPr>
        <w:tabs>
          <w:tab w:val="left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11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"/>
      <w:lvlJc w:val="left"/>
      <w:pPr>
        <w:tabs>
          <w:tab w:val="left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12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"/>
      <w:lvlJc w:val="left"/>
      <w:pPr>
        <w:tabs>
          <w:tab w:val="left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13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"/>
      <w:lvlJc w:val="left"/>
      <w:pPr>
        <w:tabs>
          <w:tab w:val="left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14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Chars="200" w:hanging="360"/>
      </w:pPr>
    </w:lvl>
  </w:abstractNum>
  <w:abstractNum w:abstractNumId="15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6" w15:restartNumberingAfterBreak="0">
    <w:nsid w:val="7D3412FF"/>
    <w:multiLevelType w:val="singleLevel"/>
    <w:tmpl w:val="7D3412FF"/>
    <w:lvl w:ilvl="0">
      <w:start w:val="1"/>
      <w:numFmt w:val="bullet"/>
      <w:lvlText w:val="−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</w:rPr>
    </w:lvl>
  </w:abstractNum>
  <w:abstractNum w:abstractNumId="17" w15:restartNumberingAfterBreak="0">
    <w:nsid w:val="7FBC0097"/>
    <w:multiLevelType w:val="singleLevel"/>
    <w:tmpl w:val="7FBC0097"/>
    <w:lvl w:ilvl="0">
      <w:start w:val="1"/>
      <w:numFmt w:val="bullet"/>
      <w:lvlText w:val="−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</w:rPr>
    </w:lvl>
  </w:abstractNum>
  <w:num w:numId="1" w16cid:durableId="1839492745">
    <w:abstractNumId w:val="15"/>
  </w:num>
  <w:num w:numId="2" w16cid:durableId="1046642446">
    <w:abstractNumId w:val="13"/>
  </w:num>
  <w:num w:numId="3" w16cid:durableId="1340892618">
    <w:abstractNumId w:val="12"/>
  </w:num>
  <w:num w:numId="4" w16cid:durableId="1775131117">
    <w:abstractNumId w:val="11"/>
  </w:num>
  <w:num w:numId="5" w16cid:durableId="1766999063">
    <w:abstractNumId w:val="10"/>
  </w:num>
  <w:num w:numId="6" w16cid:durableId="157885119">
    <w:abstractNumId w:val="14"/>
  </w:num>
  <w:num w:numId="7" w16cid:durableId="1130904696">
    <w:abstractNumId w:val="9"/>
  </w:num>
  <w:num w:numId="8" w16cid:durableId="540288856">
    <w:abstractNumId w:val="8"/>
  </w:num>
  <w:num w:numId="9" w16cid:durableId="932933466">
    <w:abstractNumId w:val="7"/>
  </w:num>
  <w:num w:numId="10" w16cid:durableId="140583759">
    <w:abstractNumId w:val="6"/>
  </w:num>
  <w:num w:numId="11" w16cid:durableId="1595092862">
    <w:abstractNumId w:val="2"/>
  </w:num>
  <w:num w:numId="12" w16cid:durableId="1602374663">
    <w:abstractNumId w:val="0"/>
  </w:num>
  <w:num w:numId="13" w16cid:durableId="821312899">
    <w:abstractNumId w:val="1"/>
  </w:num>
  <w:num w:numId="14" w16cid:durableId="700865816">
    <w:abstractNumId w:val="4"/>
  </w:num>
  <w:num w:numId="15" w16cid:durableId="1638880136">
    <w:abstractNumId w:val="16"/>
  </w:num>
  <w:num w:numId="16" w16cid:durableId="644627633">
    <w:abstractNumId w:val="3"/>
  </w:num>
  <w:num w:numId="17" w16cid:durableId="971592770">
    <w:abstractNumId w:val="5"/>
  </w:num>
  <w:num w:numId="18" w16cid:durableId="167491625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VerticalSpacing w:val="156"/>
  <w:noPunctuationKerning/>
  <w:characterSpacingControl w:val="doNotCompress"/>
  <w:compat>
    <w:spaceForUL/>
    <w:doNotLeaveBackslashAlone/>
    <w:ulTrailSpace/>
    <w:doNotExpandShiftReturn/>
    <w:footnoteLayoutLikeWW8/>
    <w:forgetLastTabAlignment/>
    <w:adjustLineHeightInTable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D1F5AFFC"/>
    <w:rsid w:val="00050A31"/>
    <w:rsid w:val="000716D2"/>
    <w:rsid w:val="00071AAB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4F71"/>
    <w:rsid w:val="00216417"/>
    <w:rsid w:val="0026631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31B8"/>
    <w:rsid w:val="005E53D0"/>
    <w:rsid w:val="006002EB"/>
    <w:rsid w:val="006128EF"/>
    <w:rsid w:val="006264B4"/>
    <w:rsid w:val="00643033"/>
    <w:rsid w:val="00644CC3"/>
    <w:rsid w:val="00661468"/>
    <w:rsid w:val="006649F0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73E2C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91424"/>
    <w:rsid w:val="00AA2C77"/>
    <w:rsid w:val="00AC3FB9"/>
    <w:rsid w:val="00AC702A"/>
    <w:rsid w:val="00AD226F"/>
    <w:rsid w:val="00B13A52"/>
    <w:rsid w:val="00B24CF4"/>
    <w:rsid w:val="00B26993"/>
    <w:rsid w:val="00B4570C"/>
    <w:rsid w:val="00B5208C"/>
    <w:rsid w:val="00B74876"/>
    <w:rsid w:val="00BB7C2B"/>
    <w:rsid w:val="00BC1664"/>
    <w:rsid w:val="00BC2546"/>
    <w:rsid w:val="00BE08D6"/>
    <w:rsid w:val="00C05085"/>
    <w:rsid w:val="00C1593D"/>
    <w:rsid w:val="00C56C7E"/>
    <w:rsid w:val="00C776A4"/>
    <w:rsid w:val="00CA2C6C"/>
    <w:rsid w:val="00CC0600"/>
    <w:rsid w:val="00CC78AC"/>
    <w:rsid w:val="00CF7953"/>
    <w:rsid w:val="00D07232"/>
    <w:rsid w:val="00D10245"/>
    <w:rsid w:val="00D21BDD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7B718F7"/>
    <w:rsid w:val="1FCB527F"/>
    <w:rsid w:val="27BD0327"/>
    <w:rsid w:val="2FC3AEFC"/>
    <w:rsid w:val="3DDCE3D3"/>
    <w:rsid w:val="3DEF1179"/>
    <w:rsid w:val="3E3F640F"/>
    <w:rsid w:val="3FCFA6D6"/>
    <w:rsid w:val="3FFCD1ED"/>
    <w:rsid w:val="4BD6FEDF"/>
    <w:rsid w:val="5DEDE79A"/>
    <w:rsid w:val="5EFD7986"/>
    <w:rsid w:val="5FE8289D"/>
    <w:rsid w:val="67D78107"/>
    <w:rsid w:val="6F7EF174"/>
    <w:rsid w:val="777E0986"/>
    <w:rsid w:val="77A470C6"/>
    <w:rsid w:val="77F3E9FF"/>
    <w:rsid w:val="7A7F04C2"/>
    <w:rsid w:val="7BF922DF"/>
    <w:rsid w:val="7D7F7308"/>
    <w:rsid w:val="7EDEE182"/>
    <w:rsid w:val="7EEF695D"/>
    <w:rsid w:val="9E3F54E9"/>
    <w:rsid w:val="9FDFDBC2"/>
    <w:rsid w:val="AFB7BF0B"/>
    <w:rsid w:val="BADBDAE8"/>
    <w:rsid w:val="BBFBD12C"/>
    <w:rsid w:val="BFD430F7"/>
    <w:rsid w:val="BFFB0B09"/>
    <w:rsid w:val="CE7FC5D7"/>
    <w:rsid w:val="D16F0651"/>
    <w:rsid w:val="D1F5AFFC"/>
    <w:rsid w:val="DF1B0988"/>
    <w:rsid w:val="E4F9FFD0"/>
    <w:rsid w:val="EAFEE53B"/>
    <w:rsid w:val="EB7A3602"/>
    <w:rsid w:val="EBFBA265"/>
    <w:rsid w:val="ECFD0FDA"/>
    <w:rsid w:val="EEED570E"/>
    <w:rsid w:val="F1FE2752"/>
    <w:rsid w:val="F7F6631E"/>
    <w:rsid w:val="FBBBA619"/>
    <w:rsid w:val="FDF39B20"/>
    <w:rsid w:val="FDF74000"/>
    <w:rsid w:val="FDFFD8D1"/>
    <w:rsid w:val="FF6AD0BF"/>
    <w:rsid w:val="FFB7BC33"/>
    <w:rsid w:val="FFBD4C09"/>
    <w:rsid w:val="FFF5DECB"/>
    <w:rsid w:val="FFFE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CFA991"/>
  <w15:docId w15:val="{F78D72CE-B516-4136-B24B-B3FEFDF3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1">
    <w:name w:val="heading 1"/>
    <w:basedOn w:val="a1"/>
    <w:next w:val="a1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1">
    <w:name w:val="heading 2"/>
    <w:basedOn w:val="a1"/>
    <w:next w:val="a1"/>
    <w:semiHidden/>
    <w:unhideWhenUsed/>
    <w:qFormat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31">
    <w:name w:val="heading 3"/>
    <w:basedOn w:val="a1"/>
    <w:next w:val="a1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semiHidden/>
    <w:unhideWhenUsed/>
    <w:qFormat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51">
    <w:name w:val="heading 5"/>
    <w:basedOn w:val="a1"/>
    <w:next w:val="a1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semiHidden/>
    <w:unhideWhenUsed/>
    <w:qFormat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7">
    <w:name w:val="heading 7"/>
    <w:basedOn w:val="a1"/>
    <w:next w:val="a1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semiHidden/>
    <w:unhideWhenUsed/>
    <w:qFormat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9">
    <w:name w:val="heading 9"/>
    <w:basedOn w:val="a1"/>
    <w:next w:val="a1"/>
    <w:semiHidden/>
    <w:unhideWhenUsed/>
    <w:qFormat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rPr>
      <w:sz w:val="16"/>
      <w:szCs w:val="16"/>
    </w:rPr>
  </w:style>
  <w:style w:type="paragraph" w:styleId="a6">
    <w:name w:val="Block Text"/>
    <w:basedOn w:val="a1"/>
    <w:pPr>
      <w:spacing w:after="120"/>
      <w:ind w:leftChars="700" w:left="1440" w:rightChars="700" w:right="1440"/>
    </w:pPr>
  </w:style>
  <w:style w:type="paragraph" w:styleId="a7">
    <w:name w:val="Body Text"/>
    <w:basedOn w:val="a1"/>
    <w:pPr>
      <w:spacing w:after="120"/>
    </w:pPr>
  </w:style>
  <w:style w:type="paragraph" w:styleId="22">
    <w:name w:val="Body Text 2"/>
    <w:basedOn w:val="a1"/>
    <w:pPr>
      <w:spacing w:after="120" w:line="480" w:lineRule="auto"/>
    </w:pPr>
  </w:style>
  <w:style w:type="paragraph" w:styleId="32">
    <w:name w:val="Body Text 3"/>
    <w:basedOn w:val="a1"/>
    <w:pPr>
      <w:spacing w:after="120"/>
    </w:pPr>
    <w:rPr>
      <w:sz w:val="16"/>
      <w:szCs w:val="16"/>
    </w:rPr>
  </w:style>
  <w:style w:type="paragraph" w:styleId="a8">
    <w:name w:val="Body Text First Indent"/>
    <w:basedOn w:val="a7"/>
    <w:pPr>
      <w:ind w:firstLineChars="100" w:firstLine="420"/>
    </w:pPr>
  </w:style>
  <w:style w:type="paragraph" w:styleId="a9">
    <w:name w:val="Body Text Indent"/>
    <w:basedOn w:val="a1"/>
    <w:pPr>
      <w:spacing w:after="120"/>
      <w:ind w:leftChars="200" w:left="420"/>
    </w:pPr>
  </w:style>
  <w:style w:type="paragraph" w:styleId="23">
    <w:name w:val="Body Text First Indent 2"/>
    <w:basedOn w:val="a9"/>
    <w:pPr>
      <w:ind w:firstLineChars="200" w:firstLine="420"/>
    </w:pPr>
  </w:style>
  <w:style w:type="paragraph" w:styleId="24">
    <w:name w:val="Body Text Indent 2"/>
    <w:basedOn w:val="a1"/>
    <w:pPr>
      <w:spacing w:after="120" w:line="480" w:lineRule="auto"/>
      <w:ind w:leftChars="200" w:left="420"/>
    </w:pPr>
  </w:style>
  <w:style w:type="paragraph" w:styleId="33">
    <w:name w:val="Body Text Indent 3"/>
    <w:basedOn w:val="a1"/>
    <w:pPr>
      <w:spacing w:after="120"/>
      <w:ind w:leftChars="200" w:left="420"/>
    </w:pPr>
    <w:rPr>
      <w:sz w:val="16"/>
      <w:szCs w:val="16"/>
    </w:rPr>
  </w:style>
  <w:style w:type="paragraph" w:styleId="aa">
    <w:name w:val="caption"/>
    <w:basedOn w:val="a1"/>
    <w:next w:val="a1"/>
    <w:semiHidden/>
    <w:unhideWhenUsed/>
    <w:qFormat/>
    <w:rPr>
      <w:rFonts w:ascii="Arial" w:eastAsia="SimHei" w:hAnsi="Arial" w:cs="Arial"/>
    </w:rPr>
  </w:style>
  <w:style w:type="paragraph" w:styleId="ab">
    <w:name w:val="Closing"/>
    <w:basedOn w:val="a1"/>
    <w:pPr>
      <w:ind w:leftChars="2100" w:left="100"/>
    </w:pPr>
  </w:style>
  <w:style w:type="character" w:styleId="ac">
    <w:name w:val="annotation reference"/>
    <w:basedOn w:val="a2"/>
    <w:rPr>
      <w:sz w:val="21"/>
      <w:szCs w:val="21"/>
    </w:rPr>
  </w:style>
  <w:style w:type="paragraph" w:styleId="ad">
    <w:name w:val="annotation text"/>
    <w:basedOn w:val="a1"/>
  </w:style>
  <w:style w:type="paragraph" w:styleId="ae">
    <w:name w:val="annotation subject"/>
    <w:basedOn w:val="ad"/>
    <w:next w:val="ad"/>
    <w:rPr>
      <w:b/>
      <w:bCs/>
    </w:rPr>
  </w:style>
  <w:style w:type="paragraph" w:styleId="af">
    <w:name w:val="Date"/>
    <w:basedOn w:val="a1"/>
    <w:next w:val="a1"/>
    <w:pPr>
      <w:ind w:leftChars="2500" w:left="100"/>
    </w:pPr>
  </w:style>
  <w:style w:type="paragraph" w:styleId="af0">
    <w:name w:val="Document Map"/>
    <w:basedOn w:val="a1"/>
    <w:pPr>
      <w:shd w:val="clear" w:color="auto" w:fill="000080"/>
    </w:pPr>
  </w:style>
  <w:style w:type="paragraph" w:styleId="af1">
    <w:name w:val="E-mail Signature"/>
    <w:basedOn w:val="a1"/>
  </w:style>
  <w:style w:type="character" w:styleId="af2">
    <w:name w:val="Emphasis"/>
    <w:basedOn w:val="a2"/>
    <w:qFormat/>
    <w:rPr>
      <w:i/>
      <w:iCs/>
    </w:rPr>
  </w:style>
  <w:style w:type="character" w:styleId="af3">
    <w:name w:val="endnote reference"/>
    <w:basedOn w:val="a2"/>
    <w:rPr>
      <w:vertAlign w:val="superscript"/>
    </w:rPr>
  </w:style>
  <w:style w:type="paragraph" w:styleId="af4">
    <w:name w:val="endnote text"/>
    <w:basedOn w:val="a1"/>
    <w:pPr>
      <w:snapToGrid w:val="0"/>
    </w:pPr>
  </w:style>
  <w:style w:type="paragraph" w:styleId="af5">
    <w:name w:val="envelope address"/>
    <w:basedOn w:val="a1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25">
    <w:name w:val="envelope return"/>
    <w:basedOn w:val="a1"/>
    <w:pPr>
      <w:snapToGrid w:val="0"/>
    </w:pPr>
    <w:rPr>
      <w:rFonts w:ascii="Arial" w:hAnsi="Arial" w:cs="Arial"/>
    </w:rPr>
  </w:style>
  <w:style w:type="character" w:styleId="af6">
    <w:name w:val="FollowedHyperlink"/>
    <w:basedOn w:val="a2"/>
    <w:rPr>
      <w:color w:val="800080"/>
      <w:u w:val="single"/>
    </w:rPr>
  </w:style>
  <w:style w:type="paragraph" w:styleId="af7">
    <w:name w:val="footer"/>
    <w:basedOn w:val="a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f8">
    <w:name w:val="footnote reference"/>
    <w:basedOn w:val="a2"/>
    <w:rPr>
      <w:vertAlign w:val="superscript"/>
    </w:rPr>
  </w:style>
  <w:style w:type="paragraph" w:styleId="af9">
    <w:name w:val="footnote text"/>
    <w:basedOn w:val="a1"/>
    <w:pPr>
      <w:snapToGrid w:val="0"/>
    </w:pPr>
    <w:rPr>
      <w:sz w:val="18"/>
      <w:szCs w:val="18"/>
    </w:rPr>
  </w:style>
  <w:style w:type="paragraph" w:styleId="afa">
    <w:name w:val="header"/>
    <w:basedOn w:val="a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TML">
    <w:name w:val="HTML Acronym"/>
    <w:basedOn w:val="a2"/>
  </w:style>
  <w:style w:type="paragraph" w:styleId="HTML0">
    <w:name w:val="HTML Address"/>
    <w:basedOn w:val="a1"/>
    <w:rPr>
      <w:i/>
      <w:iCs/>
    </w:rPr>
  </w:style>
  <w:style w:type="character" w:styleId="HTML1">
    <w:name w:val="HTML Cite"/>
    <w:basedOn w:val="a2"/>
    <w:rPr>
      <w:i/>
      <w:iCs/>
    </w:rPr>
  </w:style>
  <w:style w:type="character" w:styleId="HTML2">
    <w:name w:val="HTML Code"/>
    <w:basedOn w:val="a2"/>
    <w:rPr>
      <w:rFonts w:ascii="Courier New" w:hAnsi="Courier New" w:cs="Courier New"/>
      <w:sz w:val="20"/>
      <w:szCs w:val="20"/>
    </w:rPr>
  </w:style>
  <w:style w:type="character" w:styleId="HTML3">
    <w:name w:val="HTML Definition"/>
    <w:basedOn w:val="a2"/>
    <w:rPr>
      <w:i/>
      <w:iCs/>
    </w:rPr>
  </w:style>
  <w:style w:type="character" w:styleId="HTML4">
    <w:name w:val="HTML Keyboard"/>
    <w:basedOn w:val="a2"/>
    <w:rPr>
      <w:rFonts w:ascii="Courier New" w:hAnsi="Courier New" w:cs="Courier New"/>
      <w:sz w:val="20"/>
      <w:szCs w:val="20"/>
    </w:rPr>
  </w:style>
  <w:style w:type="paragraph" w:styleId="HTML5">
    <w:name w:val="HTML Preformatted"/>
    <w:basedOn w:val="a1"/>
    <w:rPr>
      <w:rFonts w:ascii="Courier New" w:hAnsi="Courier New" w:cs="Courier New"/>
    </w:rPr>
  </w:style>
  <w:style w:type="character" w:styleId="HTML6">
    <w:name w:val="HTML Sample"/>
    <w:basedOn w:val="a2"/>
    <w:rPr>
      <w:rFonts w:ascii="Courier New" w:hAnsi="Courier New" w:cs="Courier New"/>
    </w:rPr>
  </w:style>
  <w:style w:type="character" w:styleId="HTML7">
    <w:name w:val="HTML Typewriter"/>
    <w:basedOn w:val="a2"/>
    <w:rPr>
      <w:rFonts w:ascii="Courier New" w:hAnsi="Courier New" w:cs="Courier New"/>
      <w:sz w:val="20"/>
      <w:szCs w:val="20"/>
    </w:rPr>
  </w:style>
  <w:style w:type="character" w:styleId="HTML8">
    <w:name w:val="HTML Variable"/>
    <w:basedOn w:val="a2"/>
    <w:rPr>
      <w:i/>
      <w:iCs/>
    </w:rPr>
  </w:style>
  <w:style w:type="character" w:styleId="afb">
    <w:name w:val="Hyperlink"/>
    <w:basedOn w:val="a2"/>
    <w:rPr>
      <w:color w:val="0000FF"/>
      <w:u w:val="single"/>
    </w:rPr>
  </w:style>
  <w:style w:type="paragraph" w:styleId="10">
    <w:name w:val="index 1"/>
    <w:basedOn w:val="a1"/>
    <w:next w:val="a1"/>
  </w:style>
  <w:style w:type="paragraph" w:styleId="26">
    <w:name w:val="index 2"/>
    <w:basedOn w:val="a1"/>
    <w:next w:val="a1"/>
    <w:pPr>
      <w:ind w:leftChars="200" w:left="200"/>
    </w:pPr>
  </w:style>
  <w:style w:type="paragraph" w:styleId="34">
    <w:name w:val="index 3"/>
    <w:basedOn w:val="a1"/>
    <w:next w:val="a1"/>
    <w:pPr>
      <w:ind w:leftChars="400" w:left="400"/>
    </w:pPr>
  </w:style>
  <w:style w:type="paragraph" w:styleId="42">
    <w:name w:val="index 4"/>
    <w:basedOn w:val="a1"/>
    <w:next w:val="a1"/>
    <w:pPr>
      <w:ind w:leftChars="600" w:left="600"/>
    </w:pPr>
  </w:style>
  <w:style w:type="paragraph" w:styleId="52">
    <w:name w:val="index 5"/>
    <w:basedOn w:val="a1"/>
    <w:next w:val="a1"/>
    <w:pPr>
      <w:ind w:leftChars="800" w:left="800"/>
    </w:pPr>
  </w:style>
  <w:style w:type="paragraph" w:styleId="60">
    <w:name w:val="index 6"/>
    <w:basedOn w:val="a1"/>
    <w:next w:val="a1"/>
    <w:pPr>
      <w:ind w:leftChars="1000" w:left="1000"/>
    </w:pPr>
  </w:style>
  <w:style w:type="paragraph" w:styleId="70">
    <w:name w:val="index 7"/>
    <w:basedOn w:val="a1"/>
    <w:next w:val="a1"/>
    <w:pPr>
      <w:ind w:leftChars="1200" w:left="1200"/>
    </w:pPr>
  </w:style>
  <w:style w:type="paragraph" w:styleId="80">
    <w:name w:val="index 8"/>
    <w:basedOn w:val="a1"/>
    <w:next w:val="a1"/>
    <w:pPr>
      <w:ind w:leftChars="1400" w:left="1400"/>
    </w:pPr>
  </w:style>
  <w:style w:type="paragraph" w:styleId="90">
    <w:name w:val="index 9"/>
    <w:basedOn w:val="a1"/>
    <w:next w:val="a1"/>
    <w:pPr>
      <w:ind w:leftChars="1600" w:left="1600"/>
    </w:pPr>
  </w:style>
  <w:style w:type="paragraph" w:styleId="afc">
    <w:name w:val="index heading"/>
    <w:basedOn w:val="a1"/>
    <w:next w:val="10"/>
    <w:rPr>
      <w:rFonts w:ascii="Arial" w:hAnsi="Arial" w:cs="Arial"/>
      <w:b/>
      <w:bCs/>
    </w:rPr>
  </w:style>
  <w:style w:type="character" w:styleId="afd">
    <w:name w:val="line number"/>
    <w:basedOn w:val="a2"/>
  </w:style>
  <w:style w:type="paragraph" w:styleId="afe">
    <w:name w:val="List"/>
    <w:basedOn w:val="a1"/>
    <w:pPr>
      <w:ind w:left="200" w:hangingChars="200" w:hanging="200"/>
    </w:pPr>
  </w:style>
  <w:style w:type="paragraph" w:styleId="27">
    <w:name w:val="List 2"/>
    <w:basedOn w:val="a1"/>
    <w:pPr>
      <w:ind w:leftChars="200" w:left="100" w:hangingChars="200" w:hanging="200"/>
    </w:pPr>
  </w:style>
  <w:style w:type="paragraph" w:styleId="35">
    <w:name w:val="List 3"/>
    <w:basedOn w:val="a1"/>
    <w:pPr>
      <w:ind w:leftChars="400" w:left="100" w:hangingChars="200" w:hanging="200"/>
    </w:pPr>
  </w:style>
  <w:style w:type="paragraph" w:styleId="43">
    <w:name w:val="List 4"/>
    <w:basedOn w:val="a1"/>
    <w:pPr>
      <w:ind w:leftChars="600" w:left="100" w:hangingChars="200" w:hanging="200"/>
    </w:pPr>
  </w:style>
  <w:style w:type="paragraph" w:styleId="53">
    <w:name w:val="List 5"/>
    <w:basedOn w:val="a1"/>
    <w:pPr>
      <w:ind w:leftChars="800" w:left="100" w:hangingChars="200" w:hanging="200"/>
    </w:pPr>
  </w:style>
  <w:style w:type="paragraph" w:styleId="a0">
    <w:name w:val="List Bullet"/>
    <w:basedOn w:val="a1"/>
    <w:pPr>
      <w:numPr>
        <w:numId w:val="1"/>
      </w:numPr>
    </w:pPr>
  </w:style>
  <w:style w:type="paragraph" w:styleId="20">
    <w:name w:val="List Bullet 2"/>
    <w:basedOn w:val="a1"/>
    <w:pPr>
      <w:numPr>
        <w:numId w:val="2"/>
      </w:numPr>
    </w:pPr>
  </w:style>
  <w:style w:type="paragraph" w:styleId="30">
    <w:name w:val="List Bullet 3"/>
    <w:basedOn w:val="a1"/>
    <w:pPr>
      <w:numPr>
        <w:numId w:val="3"/>
      </w:numPr>
    </w:pPr>
  </w:style>
  <w:style w:type="paragraph" w:styleId="40">
    <w:name w:val="List Bullet 4"/>
    <w:basedOn w:val="a1"/>
    <w:pPr>
      <w:numPr>
        <w:numId w:val="4"/>
      </w:numPr>
    </w:pPr>
  </w:style>
  <w:style w:type="paragraph" w:styleId="50">
    <w:name w:val="List Bullet 5"/>
    <w:basedOn w:val="a1"/>
    <w:pPr>
      <w:numPr>
        <w:numId w:val="5"/>
      </w:numPr>
    </w:pPr>
  </w:style>
  <w:style w:type="paragraph" w:styleId="aff">
    <w:name w:val="List Continue"/>
    <w:basedOn w:val="a1"/>
    <w:pPr>
      <w:spacing w:after="120"/>
      <w:ind w:leftChars="200" w:left="420"/>
    </w:pPr>
  </w:style>
  <w:style w:type="paragraph" w:styleId="28">
    <w:name w:val="List Continue 2"/>
    <w:basedOn w:val="a1"/>
    <w:pPr>
      <w:spacing w:after="120"/>
      <w:ind w:leftChars="400" w:left="840"/>
    </w:pPr>
  </w:style>
  <w:style w:type="paragraph" w:styleId="36">
    <w:name w:val="List Continue 3"/>
    <w:basedOn w:val="a1"/>
    <w:pPr>
      <w:spacing w:after="120"/>
      <w:ind w:leftChars="600" w:left="1260"/>
    </w:pPr>
  </w:style>
  <w:style w:type="paragraph" w:styleId="44">
    <w:name w:val="List Continue 4"/>
    <w:basedOn w:val="a1"/>
    <w:pPr>
      <w:spacing w:after="120"/>
      <w:ind w:leftChars="800" w:left="1680"/>
    </w:pPr>
  </w:style>
  <w:style w:type="paragraph" w:styleId="54">
    <w:name w:val="List Continue 5"/>
    <w:basedOn w:val="a1"/>
    <w:pPr>
      <w:spacing w:after="120"/>
      <w:ind w:leftChars="1000" w:left="2100"/>
    </w:pPr>
  </w:style>
  <w:style w:type="paragraph" w:styleId="a">
    <w:name w:val="List Number"/>
    <w:basedOn w:val="a1"/>
    <w:pPr>
      <w:numPr>
        <w:numId w:val="6"/>
      </w:numPr>
    </w:pPr>
  </w:style>
  <w:style w:type="paragraph" w:styleId="2">
    <w:name w:val="List Number 2"/>
    <w:basedOn w:val="a1"/>
    <w:pPr>
      <w:numPr>
        <w:numId w:val="7"/>
      </w:numPr>
    </w:pPr>
  </w:style>
  <w:style w:type="paragraph" w:styleId="3">
    <w:name w:val="List Number 3"/>
    <w:basedOn w:val="a1"/>
    <w:pPr>
      <w:numPr>
        <w:numId w:val="8"/>
      </w:numPr>
    </w:pPr>
  </w:style>
  <w:style w:type="paragraph" w:styleId="4">
    <w:name w:val="List Number 4"/>
    <w:basedOn w:val="a1"/>
    <w:pPr>
      <w:numPr>
        <w:numId w:val="9"/>
      </w:numPr>
    </w:pPr>
  </w:style>
  <w:style w:type="paragraph" w:styleId="5">
    <w:name w:val="List Number 5"/>
    <w:basedOn w:val="a1"/>
    <w:pPr>
      <w:numPr>
        <w:numId w:val="10"/>
      </w:numPr>
    </w:pPr>
  </w:style>
  <w:style w:type="paragraph" w:styleId="aff0">
    <w:name w:val="macro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eastAsiaTheme="minorEastAsia" w:hAnsi="Courier New" w:cs="Courier New"/>
      <w:kern w:val="2"/>
      <w:sz w:val="24"/>
      <w:szCs w:val="24"/>
      <w:lang w:val="en-US" w:eastAsia="zh-CN"/>
    </w:rPr>
  </w:style>
  <w:style w:type="paragraph" w:styleId="aff1">
    <w:name w:val="Message Header"/>
    <w:basedOn w:val="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aff2">
    <w:name w:val="Normal (Web)"/>
    <w:pPr>
      <w:spacing w:beforeAutospacing="1" w:afterAutospacing="1"/>
    </w:pPr>
    <w:rPr>
      <w:sz w:val="24"/>
      <w:szCs w:val="24"/>
      <w:lang w:val="en-US" w:eastAsia="zh-CN"/>
    </w:rPr>
  </w:style>
  <w:style w:type="paragraph" w:styleId="aff3">
    <w:name w:val="Normal Indent"/>
    <w:basedOn w:val="a1"/>
    <w:pPr>
      <w:ind w:firstLineChars="200" w:firstLine="420"/>
    </w:pPr>
  </w:style>
  <w:style w:type="paragraph" w:styleId="aff4">
    <w:name w:val="Note Heading"/>
    <w:basedOn w:val="a1"/>
    <w:next w:val="a1"/>
    <w:pPr>
      <w:jc w:val="center"/>
    </w:pPr>
  </w:style>
  <w:style w:type="character" w:styleId="aff5">
    <w:name w:val="page number"/>
    <w:basedOn w:val="a2"/>
  </w:style>
  <w:style w:type="paragraph" w:styleId="aff6">
    <w:name w:val="Plain Text"/>
    <w:basedOn w:val="a1"/>
    <w:rPr>
      <w:rFonts w:ascii="SimSun" w:hAnsi="Courier New" w:cs="Courier New"/>
      <w:szCs w:val="21"/>
    </w:rPr>
  </w:style>
  <w:style w:type="paragraph" w:styleId="aff7">
    <w:name w:val="Salutation"/>
    <w:basedOn w:val="a1"/>
    <w:next w:val="a1"/>
  </w:style>
  <w:style w:type="paragraph" w:styleId="aff8">
    <w:name w:val="Signature"/>
    <w:basedOn w:val="a1"/>
    <w:pPr>
      <w:ind w:leftChars="2100" w:left="100"/>
    </w:pPr>
  </w:style>
  <w:style w:type="character" w:styleId="aff9">
    <w:name w:val="Strong"/>
    <w:basedOn w:val="a2"/>
    <w:qFormat/>
    <w:rPr>
      <w:b/>
      <w:bCs/>
    </w:rPr>
  </w:style>
  <w:style w:type="paragraph" w:styleId="affa">
    <w:name w:val="Subtitle"/>
    <w:basedOn w:val="a1"/>
    <w:qFormat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11">
    <w:name w:val="Table 3D effects 1"/>
    <w:basedOn w:val="a3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bottom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29">
    <w:name w:val="Table 3D effects 2"/>
    <w:basedOn w:val="a3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37">
    <w:name w:val="Table 3D effects 3"/>
    <w:basedOn w:val="a3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">
    <w:name w:val="Table Classic 1"/>
    <w:basedOn w:val="a3"/>
    <w:pPr>
      <w:widowControl w:val="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a">
    <w:name w:val="Table Classic 2"/>
    <w:basedOn w:val="a3"/>
    <w:pPr>
      <w:widowControl w:val="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8">
    <w:name w:val="Table Classic 3"/>
    <w:basedOn w:val="a3"/>
    <w:pPr>
      <w:widowControl w:val="0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45">
    <w:name w:val="Table Classic 4"/>
    <w:basedOn w:val="a3"/>
    <w:pPr>
      <w:widowControl w:val="0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3">
    <w:name w:val="Table Colorful 1"/>
    <w:basedOn w:val="a3"/>
    <w:pPr>
      <w:widowControl w:val="0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2b">
    <w:name w:val="Table Colorful 2"/>
    <w:basedOn w:val="a3"/>
    <w:pPr>
      <w:widowControl w:val="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39">
    <w:name w:val="Table Colorful 3"/>
    <w:basedOn w:val="a3"/>
    <w:pPr>
      <w:widowControl w:val="0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4">
    <w:name w:val="Table Columns 1"/>
    <w:basedOn w:val="a3"/>
    <w:pPr>
      <w:widowControl w:val="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left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c">
    <w:name w:val="Table Columns 2"/>
    <w:basedOn w:val="a3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3a">
    <w:name w:val="Table Columns 3"/>
    <w:basedOn w:val="a3"/>
    <w:pPr>
      <w:widowControl w:val="0"/>
      <w:jc w:val="both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6">
    <w:name w:val="Table Columns 4"/>
    <w:basedOn w:val="a3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3"/>
    <w:pPr>
      <w:widowControl w:val="0"/>
      <w:jc w:val="both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b">
    <w:name w:val="Table Contemporary"/>
    <w:basedOn w:val="a3"/>
    <w:pPr>
      <w:widowControl w:val="0"/>
      <w:jc w:val="both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affc">
    <w:name w:val="Table Elegant"/>
    <w:basedOn w:val="a3"/>
    <w:pPr>
      <w:widowControl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affd">
    <w:name w:val="Table Grid"/>
    <w:basedOn w:val="a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Grid 1"/>
    <w:basedOn w:val="a3"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2d">
    <w:name w:val="Table Grid 2"/>
    <w:basedOn w:val="a3"/>
    <w:pPr>
      <w:widowControl w:val="0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3b">
    <w:name w:val="Table Grid 3"/>
    <w:basedOn w:val="a3"/>
    <w:pPr>
      <w:widowControl w:val="0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47">
    <w:name w:val="Table Grid 4"/>
    <w:basedOn w:val="a3"/>
    <w:pPr>
      <w:widowControl w:val="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56">
    <w:name w:val="Table Grid 5"/>
    <w:basedOn w:val="a3"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61">
    <w:name w:val="Table Grid 6"/>
    <w:basedOn w:val="a3"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71">
    <w:name w:val="Table Grid 7"/>
    <w:basedOn w:val="a3"/>
    <w:pPr>
      <w:widowControl w:val="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81">
    <w:name w:val="Table Grid 8"/>
    <w:basedOn w:val="a3"/>
    <w:pPr>
      <w:widowControl w:val="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-1">
    <w:name w:val="Table List 1"/>
    <w:basedOn w:val="a3"/>
    <w:pPr>
      <w:widowControl w:val="0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2">
    <w:name w:val="Table List 2"/>
    <w:basedOn w:val="a3"/>
    <w:pPr>
      <w:widowControl w:val="0"/>
      <w:jc w:val="both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3">
    <w:name w:val="Table List 3"/>
    <w:basedOn w:val="a3"/>
    <w:pPr>
      <w:widowControl w:val="0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-4">
    <w:name w:val="Table List 4"/>
    <w:basedOn w:val="a3"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-5">
    <w:name w:val="Table List 5"/>
    <w:basedOn w:val="a3"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6">
    <w:name w:val="Table List 6"/>
    <w:basedOn w:val="a3"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7">
    <w:name w:val="Table List 7"/>
    <w:basedOn w:val="a3"/>
    <w:pPr>
      <w:widowControl w:val="0"/>
      <w:jc w:val="both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left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-8">
    <w:name w:val="Table List 8"/>
    <w:basedOn w:val="a3"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left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paragraph" w:styleId="affe">
    <w:name w:val="table of authorities"/>
    <w:basedOn w:val="a1"/>
    <w:next w:val="a1"/>
    <w:pPr>
      <w:ind w:leftChars="200" w:left="420"/>
    </w:pPr>
  </w:style>
  <w:style w:type="paragraph" w:styleId="afff">
    <w:name w:val="table of figures"/>
    <w:basedOn w:val="a1"/>
    <w:next w:val="a1"/>
    <w:pPr>
      <w:ind w:leftChars="200" w:left="200" w:hangingChars="200" w:hanging="200"/>
    </w:pPr>
  </w:style>
  <w:style w:type="table" w:styleId="afff0">
    <w:name w:val="Table Professional"/>
    <w:basedOn w:val="a3"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6">
    <w:name w:val="Table Simple 1"/>
    <w:basedOn w:val="a3"/>
    <w:pPr>
      <w:widowControl w:val="0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2e">
    <w:name w:val="Table Simple 2"/>
    <w:basedOn w:val="a3"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3c">
    <w:name w:val="Table Simple 3"/>
    <w:basedOn w:val="a3"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7">
    <w:name w:val="Table Subtle 1"/>
    <w:basedOn w:val="a3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left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f">
    <w:name w:val="Table Subtle 2"/>
    <w:basedOn w:val="a3"/>
    <w:pPr>
      <w:widowControl w:val="0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afff1">
    <w:name w:val="Table Theme"/>
    <w:basedOn w:val="a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0">
    <w:name w:val="Table Web 1"/>
    <w:basedOn w:val="a3"/>
    <w:pPr>
      <w:widowControl w:val="0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-20">
    <w:name w:val="Table Web 2"/>
    <w:basedOn w:val="a3"/>
    <w:pPr>
      <w:widowControl w:val="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-30">
    <w:name w:val="Table Web 3"/>
    <w:basedOn w:val="a3"/>
    <w:pPr>
      <w:widowControl w:val="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afff2">
    <w:name w:val="Title"/>
    <w:basedOn w:val="a1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afff3">
    <w:name w:val="toa heading"/>
    <w:basedOn w:val="a1"/>
    <w:next w:val="a1"/>
    <w:pPr>
      <w:spacing w:before="120"/>
    </w:pPr>
    <w:rPr>
      <w:rFonts w:ascii="Arial" w:hAnsi="Arial" w:cs="Arial"/>
      <w:sz w:val="24"/>
      <w:szCs w:val="24"/>
    </w:rPr>
  </w:style>
  <w:style w:type="paragraph" w:styleId="18">
    <w:name w:val="toc 1"/>
    <w:basedOn w:val="a1"/>
    <w:next w:val="a1"/>
  </w:style>
  <w:style w:type="paragraph" w:styleId="2f0">
    <w:name w:val="toc 2"/>
    <w:basedOn w:val="a1"/>
    <w:next w:val="a1"/>
    <w:pPr>
      <w:ind w:leftChars="200" w:left="420"/>
    </w:pPr>
  </w:style>
  <w:style w:type="paragraph" w:styleId="3d">
    <w:name w:val="toc 3"/>
    <w:basedOn w:val="a1"/>
    <w:next w:val="a1"/>
    <w:pPr>
      <w:ind w:leftChars="400" w:left="840"/>
    </w:pPr>
  </w:style>
  <w:style w:type="paragraph" w:styleId="48">
    <w:name w:val="toc 4"/>
    <w:basedOn w:val="a1"/>
    <w:next w:val="a1"/>
    <w:pPr>
      <w:ind w:leftChars="600" w:left="1260"/>
    </w:pPr>
  </w:style>
  <w:style w:type="paragraph" w:styleId="57">
    <w:name w:val="toc 5"/>
    <w:basedOn w:val="a1"/>
    <w:next w:val="a1"/>
    <w:pPr>
      <w:ind w:leftChars="800" w:left="1680"/>
    </w:pPr>
  </w:style>
  <w:style w:type="paragraph" w:styleId="62">
    <w:name w:val="toc 6"/>
    <w:basedOn w:val="a1"/>
    <w:next w:val="a1"/>
    <w:pPr>
      <w:ind w:leftChars="1000" w:left="2100"/>
    </w:pPr>
  </w:style>
  <w:style w:type="paragraph" w:styleId="72">
    <w:name w:val="toc 7"/>
    <w:basedOn w:val="a1"/>
    <w:next w:val="a1"/>
    <w:pPr>
      <w:ind w:leftChars="1200" w:left="2520"/>
    </w:pPr>
  </w:style>
  <w:style w:type="paragraph" w:styleId="82">
    <w:name w:val="toc 8"/>
    <w:basedOn w:val="a1"/>
    <w:next w:val="a1"/>
    <w:pPr>
      <w:ind w:leftChars="1400" w:left="2940"/>
    </w:pPr>
  </w:style>
  <w:style w:type="paragraph" w:styleId="91">
    <w:name w:val="toc 9"/>
    <w:basedOn w:val="a1"/>
    <w:next w:val="a1"/>
    <w:pPr>
      <w:ind w:leftChars="1600" w:left="3360"/>
    </w:pPr>
  </w:style>
  <w:style w:type="table" w:styleId="afff4">
    <w:name w:val="Light Shading"/>
    <w:basedOn w:val="a3"/>
    <w:uiPriority w:val="60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1">
    <w:name w:val="Light Shading Accent 1"/>
    <w:basedOn w:val="a3"/>
    <w:uiPriority w:val="60"/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21">
    <w:name w:val="Light Shading Accent 2"/>
    <w:basedOn w:val="a3"/>
    <w:uiPriority w:val="60"/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31">
    <w:name w:val="Light Shading Accent 3"/>
    <w:basedOn w:val="a3"/>
    <w:uiPriority w:val="60"/>
    <w:rPr>
      <w:color w:val="76923C"/>
    </w:rPr>
    <w:tblPr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-40">
    <w:name w:val="Light Shading Accent 4"/>
    <w:basedOn w:val="a3"/>
    <w:uiPriority w:val="60"/>
    <w:rPr>
      <w:color w:val="5F497A"/>
    </w:rPr>
    <w:tblPr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-50">
    <w:name w:val="Light Shading Accent 5"/>
    <w:basedOn w:val="a3"/>
    <w:uiPriority w:val="60"/>
    <w:rPr>
      <w:color w:val="31849B"/>
    </w:rPr>
    <w:tblPr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60">
    <w:name w:val="Light Shading Accent 6"/>
    <w:basedOn w:val="a3"/>
    <w:uiPriority w:val="60"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afff5">
    <w:name w:val="Light List"/>
    <w:basedOn w:val="a3"/>
    <w:uiPriority w:val="61"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2">
    <w:name w:val="Light List Accent 1"/>
    <w:basedOn w:val="a3"/>
    <w:uiPriority w:val="61"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-22">
    <w:name w:val="Light List Accent 2"/>
    <w:basedOn w:val="a3"/>
    <w:uiPriority w:val="61"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-32">
    <w:name w:val="Light List Accent 3"/>
    <w:basedOn w:val="a3"/>
    <w:uiPriority w:val="61"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-41">
    <w:name w:val="Light List Accent 4"/>
    <w:basedOn w:val="a3"/>
    <w:uiPriority w:val="61"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-51">
    <w:name w:val="Light List Accent 5"/>
    <w:basedOn w:val="a3"/>
    <w:uiPriority w:val="61"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61">
    <w:name w:val="Light List Accent 6"/>
    <w:basedOn w:val="a3"/>
    <w:uiPriority w:val="61"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afff6">
    <w:name w:val="Light Grid"/>
    <w:basedOn w:val="a3"/>
    <w:uiPriority w:val="62"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000000"/>
          <w:left w:val="single" w:sz="1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table" w:styleId="-13">
    <w:name w:val="Light Grid Accent 1"/>
    <w:basedOn w:val="a3"/>
    <w:uiPriority w:val="62"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F81BD"/>
          <w:left w:val="single" w:sz="1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</w:tcPr>
    </w:tblStylePr>
  </w:style>
  <w:style w:type="table" w:styleId="-23">
    <w:name w:val="Light Grid Accent 2"/>
    <w:basedOn w:val="a3"/>
    <w:uiPriority w:val="62"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C0504D"/>
          <w:left w:val="single" w:sz="1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</w:tcPr>
    </w:tblStylePr>
  </w:style>
  <w:style w:type="table" w:styleId="-33">
    <w:name w:val="Light Grid Accent 3"/>
    <w:basedOn w:val="a3"/>
    <w:uiPriority w:val="62"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9BBB59"/>
          <w:left w:val="single" w:sz="1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</w:tcPr>
    </w:tblStylePr>
  </w:style>
  <w:style w:type="table" w:styleId="-42">
    <w:name w:val="Light Grid Accent 4"/>
    <w:basedOn w:val="a3"/>
    <w:uiPriority w:val="62"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8064A2"/>
          <w:left w:val="single" w:sz="1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</w:tcPr>
    </w:tblStylePr>
  </w:style>
  <w:style w:type="table" w:styleId="-52">
    <w:name w:val="Light Grid Accent 5"/>
    <w:basedOn w:val="a3"/>
    <w:uiPriority w:val="62"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BACC6"/>
          <w:left w:val="single" w:sz="1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-62">
    <w:name w:val="Light Grid Accent 6"/>
    <w:basedOn w:val="a3"/>
    <w:uiPriority w:val="62"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F79646"/>
          <w:left w:val="single" w:sz="1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</w:tcPr>
    </w:tblStylePr>
  </w:style>
  <w:style w:type="table" w:styleId="19">
    <w:name w:val="Medium Shading 1"/>
    <w:basedOn w:val="a3"/>
    <w:uiPriority w:val="63"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1">
    <w:name w:val="Medium Shading 2"/>
    <w:basedOn w:val="a3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a">
    <w:name w:val="Medium List 1"/>
    <w:basedOn w:val="a3"/>
    <w:uiPriority w:val="65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3"/>
    <w:uiPriority w:val="65"/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-20">
    <w:name w:val="Medium List 1 Accent 2"/>
    <w:basedOn w:val="a3"/>
    <w:uiPriority w:val="65"/>
    <w:rPr>
      <w:color w:val="000000"/>
    </w:rPr>
    <w:tblPr>
      <w:tblBorders>
        <w:top w:val="single" w:sz="8" w:space="0" w:color="C0504D"/>
        <w:bottom w:val="single" w:sz="8" w:space="0" w:color="C0504D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-30">
    <w:name w:val="Medium List 1 Accent 3"/>
    <w:basedOn w:val="a3"/>
    <w:uiPriority w:val="65"/>
    <w:rPr>
      <w:color w:val="000000"/>
    </w:rPr>
    <w:tblPr>
      <w:tblBorders>
        <w:top w:val="single" w:sz="8" w:space="0" w:color="9BBB59"/>
        <w:bottom w:val="single" w:sz="8" w:space="0" w:color="9BBB59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-40">
    <w:name w:val="Medium List 1 Accent 4"/>
    <w:basedOn w:val="a3"/>
    <w:uiPriority w:val="65"/>
    <w:rPr>
      <w:color w:val="000000"/>
    </w:rPr>
    <w:tblPr>
      <w:tblBorders>
        <w:top w:val="single" w:sz="8" w:space="0" w:color="8064A2"/>
        <w:bottom w:val="single" w:sz="8" w:space="0" w:color="8064A2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-50">
    <w:name w:val="Medium List 1 Accent 5"/>
    <w:basedOn w:val="a3"/>
    <w:uiPriority w:val="65"/>
    <w:rPr>
      <w:color w:val="000000"/>
    </w:rPr>
    <w:tblPr>
      <w:tblBorders>
        <w:top w:val="single" w:sz="8" w:space="0" w:color="4BACC6"/>
        <w:bottom w:val="single" w:sz="8" w:space="0" w:color="4BACC6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-60">
    <w:name w:val="Medium List 1 Accent 6"/>
    <w:basedOn w:val="a3"/>
    <w:uiPriority w:val="65"/>
    <w:rPr>
      <w:color w:val="000000"/>
    </w:rPr>
    <w:tblPr>
      <w:tblBorders>
        <w:top w:val="single" w:sz="8" w:space="0" w:color="F79646"/>
        <w:bottom w:val="single" w:sz="8" w:space="0" w:color="F79646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2f2">
    <w:name w:val="Medium List 2"/>
    <w:basedOn w:val="a3"/>
    <w:uiPriority w:val="66"/>
    <w:rPr>
      <w:rFonts w:ascii="SimSun" w:eastAsia="Courier New" w:hAnsi="SimSun"/>
      <w:color w:val="000000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Pr>
      <w:rFonts w:ascii="SimSun" w:eastAsia="Courier New" w:hAnsi="SimSun"/>
      <w:color w:val="000000"/>
    </w:rPr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Pr>
      <w:rFonts w:ascii="SimSun" w:eastAsia="Courier New" w:hAnsi="SimSun"/>
      <w:color w:val="000000"/>
    </w:rPr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Pr>
      <w:rFonts w:ascii="SimSun" w:eastAsia="Courier New" w:hAnsi="SimSun"/>
      <w:color w:val="000000"/>
    </w:rPr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Pr>
      <w:rFonts w:ascii="SimSun" w:eastAsia="Courier New" w:hAnsi="SimSun"/>
      <w:color w:val="000000"/>
    </w:rPr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Pr>
      <w:rFonts w:ascii="SimSun" w:eastAsia="Courier New" w:hAnsi="SimSun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Pr>
      <w:rFonts w:ascii="SimSun" w:eastAsia="Courier New" w:hAnsi="SimSun"/>
      <w:color w:val="000000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b">
    <w:name w:val="Medium Grid 1"/>
    <w:basedOn w:val="a3"/>
    <w:uiPriority w:val="67"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3"/>
    <w:uiPriority w:val="67"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-21">
    <w:name w:val="Medium Grid 1 Accent 2"/>
    <w:basedOn w:val="a3"/>
    <w:uiPriority w:val="67"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1-31">
    <w:name w:val="Medium Grid 1 Accent 3"/>
    <w:basedOn w:val="a3"/>
    <w:uiPriority w:val="67"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1-41">
    <w:name w:val="Medium Grid 1 Accent 4"/>
    <w:basedOn w:val="a3"/>
    <w:uiPriority w:val="67"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1-51">
    <w:name w:val="Medium Grid 1 Accent 5"/>
    <w:basedOn w:val="a3"/>
    <w:uiPriority w:val="67"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1-61">
    <w:name w:val="Medium Grid 1 Accent 6"/>
    <w:basedOn w:val="a3"/>
    <w:uiPriority w:val="67"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2f3">
    <w:name w:val="Medium Grid 2"/>
    <w:basedOn w:val="a3"/>
    <w:uiPriority w:val="68"/>
    <w:rPr>
      <w:rFonts w:ascii="SimSun" w:eastAsia="Courier New" w:hAnsi="SimSun"/>
      <w:color w:val="000000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3"/>
    <w:uiPriority w:val="68"/>
    <w:rPr>
      <w:rFonts w:ascii="SimSun" w:eastAsia="Courier New" w:hAnsi="SimSun"/>
      <w:color w:val="000000"/>
    </w:rPr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3"/>
    <w:uiPriority w:val="68"/>
    <w:rPr>
      <w:rFonts w:ascii="SimSun" w:eastAsia="Courier New" w:hAnsi="SimSun"/>
      <w:color w:val="000000"/>
    </w:rPr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3"/>
    <w:uiPriority w:val="68"/>
    <w:rPr>
      <w:rFonts w:ascii="SimSun" w:eastAsia="Courier New" w:hAnsi="SimSun"/>
      <w:color w:val="000000"/>
    </w:rPr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3"/>
    <w:uiPriority w:val="68"/>
    <w:rPr>
      <w:rFonts w:ascii="SimSun" w:eastAsia="Courier New" w:hAnsi="SimSun"/>
      <w:color w:val="000000"/>
    </w:rPr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3"/>
    <w:uiPriority w:val="68"/>
    <w:rPr>
      <w:rFonts w:ascii="SimSun" w:eastAsia="Courier New" w:hAnsi="SimSun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3"/>
    <w:uiPriority w:val="68"/>
    <w:rPr>
      <w:rFonts w:ascii="SimSun" w:eastAsia="Courier New" w:hAnsi="SimSun"/>
      <w:color w:val="000000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3e">
    <w:name w:val="Medium Grid 3"/>
    <w:basedOn w:val="a3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3-1">
    <w:name w:val="Medium Grid 3 Accent 1"/>
    <w:basedOn w:val="a3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3-2">
    <w:name w:val="Medium Grid 3 Accent 2"/>
    <w:basedOn w:val="a3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DFA7A6"/>
      </w:tcPr>
    </w:tblStylePr>
  </w:style>
  <w:style w:type="table" w:styleId="3-3">
    <w:name w:val="Medium Grid 3 Accent 3"/>
    <w:basedOn w:val="a3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styleId="3-4">
    <w:name w:val="Medium Grid 3 Accent 4"/>
    <w:basedOn w:val="a3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BFB1D0"/>
      </w:tcPr>
    </w:tblStylePr>
  </w:style>
  <w:style w:type="table" w:styleId="3-5">
    <w:name w:val="Medium Grid 3 Accent 5"/>
    <w:basedOn w:val="a3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table" w:styleId="3-6">
    <w:name w:val="Medium Grid 3 Accent 6"/>
    <w:basedOn w:val="a3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BCAA2"/>
      </w:tcPr>
    </w:tblStylePr>
  </w:style>
  <w:style w:type="table" w:styleId="afff7">
    <w:name w:val="Dark List"/>
    <w:basedOn w:val="a3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4">
    <w:name w:val="Dark List Accent 1"/>
    <w:basedOn w:val="a3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-24">
    <w:name w:val="Dark List Accent 2"/>
    <w:basedOn w:val="a3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-34">
    <w:name w:val="Dark List Accent 3"/>
    <w:basedOn w:val="a3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-43">
    <w:name w:val="Dark List Accent 4"/>
    <w:basedOn w:val="a3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-53">
    <w:name w:val="Dark List Accent 5"/>
    <w:basedOn w:val="a3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-63">
    <w:name w:val="Dark List Accent 6"/>
    <w:basedOn w:val="a3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afff8">
    <w:name w:val="Colorful Shading"/>
    <w:basedOn w:val="a3"/>
    <w:uiPriority w:val="71"/>
    <w:rPr>
      <w:color w:val="000000"/>
    </w:rPr>
    <w:tblPr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5">
    <w:name w:val="Colorful Shading Accent 1"/>
    <w:basedOn w:val="a3"/>
    <w:uiPriority w:val="71"/>
    <w:rPr>
      <w:color w:val="000000"/>
    </w:rPr>
    <w:tblPr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5">
    <w:name w:val="Colorful Shading Accent 2"/>
    <w:basedOn w:val="a3"/>
    <w:uiPriority w:val="71"/>
    <w:rPr>
      <w:color w:val="000000"/>
    </w:rPr>
    <w:tblPr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5">
    <w:name w:val="Colorful Shading Accent 3"/>
    <w:basedOn w:val="a3"/>
    <w:uiPriority w:val="71"/>
    <w:rPr>
      <w:color w:val="000000"/>
    </w:rPr>
    <w:tblPr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-44">
    <w:name w:val="Colorful Shading Accent 4"/>
    <w:basedOn w:val="a3"/>
    <w:uiPriority w:val="71"/>
    <w:rPr>
      <w:color w:val="000000"/>
    </w:rPr>
    <w:tblPr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54">
    <w:name w:val="Colorful Shading Accent 5"/>
    <w:basedOn w:val="a3"/>
    <w:uiPriority w:val="71"/>
    <w:rPr>
      <w:color w:val="000000"/>
    </w:rPr>
    <w:tblPr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4">
    <w:name w:val="Colorful Shading Accent 6"/>
    <w:basedOn w:val="a3"/>
    <w:uiPriority w:val="71"/>
    <w:rPr>
      <w:color w:val="000000"/>
    </w:rPr>
    <w:tblPr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afff9">
    <w:name w:val="Colorful List"/>
    <w:basedOn w:val="a3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6">
    <w:name w:val="Colorful List Accent 1"/>
    <w:basedOn w:val="a3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-26">
    <w:name w:val="Colorful List Accent 2"/>
    <w:basedOn w:val="a3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-36">
    <w:name w:val="Colorful List Accent 3"/>
    <w:basedOn w:val="a3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-45">
    <w:name w:val="Colorful List Accent 4"/>
    <w:basedOn w:val="a3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-55">
    <w:name w:val="Colorful List Accent 5"/>
    <w:basedOn w:val="a3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-65">
    <w:name w:val="Colorful List Accent 6"/>
    <w:basedOn w:val="a3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afffa">
    <w:name w:val="Colorful Grid"/>
    <w:basedOn w:val="a3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7">
    <w:name w:val="Colorful Grid Accent 1"/>
    <w:basedOn w:val="a3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27">
    <w:name w:val="Colorful Grid Accent 2"/>
    <w:basedOn w:val="a3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-37">
    <w:name w:val="Colorful Grid Accent 3"/>
    <w:basedOn w:val="a3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-46">
    <w:name w:val="Colorful Grid Accent 4"/>
    <w:basedOn w:val="a3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-56">
    <w:name w:val="Colorful Grid Accent 5"/>
    <w:basedOn w:val="a3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-66">
    <w:name w:val="Colorful Grid Accent 6"/>
    <w:basedOn w:val="a3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styleId="afffb">
    <w:name w:val="List Paragraph"/>
    <w:basedOn w:val="a1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13</Pages>
  <Words>1624</Words>
  <Characters>9263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Михайлов</dc:creator>
  <cp:lastModifiedBy>ChezZz</cp:lastModifiedBy>
  <cp:revision>2</cp:revision>
  <dcterms:created xsi:type="dcterms:W3CDTF">2026-05-18T18:53:00Z</dcterms:created>
  <dcterms:modified xsi:type="dcterms:W3CDTF">2026-05-22T07:24:00Z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1033-12.1.25880.25880</vt:lpwstr>
  </property>
  <property fmtid="{D5CDD505-2E9C-101B-9397-08002B2CF9AE}" pid="3" name="ICV">
    <vt:lpwstr>1796CA9E5EF16A360A360B6A6276F089_41</vt:lpwstr>
  </property>
</Properties>
</file>