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BFEDF" w14:textId="77777777" w:rsidR="00C74F41" w:rsidRDefault="00000000">
      <w:pPr>
        <w:spacing w:line="255" w:lineRule="auto"/>
        <w:ind w:firstLine="0"/>
        <w:jc w:val="center"/>
        <w:rPr>
          <w:rFonts w:ascii="Times New Roman Regular" w:eastAsia="Calibri" w:hAnsi="Times New Roman Regular" w:cs="Times New Roman Regular"/>
          <w:lang w:val="ru-RU"/>
        </w:rPr>
      </w:pPr>
      <w:r>
        <w:rPr>
          <w:rFonts w:ascii="Times New Roman Regular" w:eastAsia="Calibri" w:hAnsi="Times New Roman Regular" w:cs="Times New Roman Regular"/>
          <w:lang w:val="ru-RU"/>
        </w:rPr>
        <w:t>Министерство науки и высшего образования Российской Федерации</w:t>
      </w:r>
    </w:p>
    <w:p w14:paraId="4B0D7F03" w14:textId="77777777" w:rsidR="00C74F41" w:rsidRDefault="00000000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 xml:space="preserve">Федеральное государственное бюджетное </w:t>
      </w:r>
      <w:r>
        <w:rPr>
          <w:rFonts w:ascii="Times New Roman Regular" w:hAnsi="Times New Roman Regular" w:cs="Times New Roman Regular"/>
          <w:lang w:val="ru-RU"/>
        </w:rPr>
        <w:br/>
        <w:t>образовательное учреждение высшего образования</w:t>
      </w:r>
    </w:p>
    <w:p w14:paraId="5FCE734D" w14:textId="77777777" w:rsidR="00C74F41" w:rsidRDefault="00000000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«Новгородский государственный университет имени Ярослава Мудрого»</w:t>
      </w:r>
    </w:p>
    <w:p w14:paraId="0E2A2951" w14:textId="77777777" w:rsidR="00C74F41" w:rsidRDefault="00000000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ПОЛИТЕХНИЧЕСКИЙ ИНСТИТУТ</w:t>
      </w:r>
    </w:p>
    <w:p w14:paraId="027FC1D3" w14:textId="77777777" w:rsidR="00C74F41" w:rsidRDefault="00C74F41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</w:p>
    <w:p w14:paraId="7A3B745F" w14:textId="77777777" w:rsidR="00C74F41" w:rsidRDefault="00000000">
      <w:pPr>
        <w:spacing w:after="2280" w:line="255" w:lineRule="auto"/>
        <w:ind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КАФЕДРА ИНФОРМАЦИОННЫХ ТЕХНОЛОГИЙ И СИСТЕМ</w:t>
      </w:r>
    </w:p>
    <w:p w14:paraId="55EC4D9C" w14:textId="1BDB1D74" w:rsidR="00C74F41" w:rsidRDefault="00000000">
      <w:pPr>
        <w:shd w:val="clear" w:color="auto" w:fill="FFFFFF"/>
        <w:tabs>
          <w:tab w:val="left" w:pos="605"/>
        </w:tabs>
        <w:spacing w:after="2280"/>
        <w:ind w:firstLine="0"/>
        <w:jc w:val="center"/>
        <w:rPr>
          <w:rFonts w:ascii="Times New Roman Regular" w:hAnsi="Times New Roman Regular" w:cs="Times New Roman Regular"/>
          <w:caps/>
          <w:lang w:val="ru-RU"/>
        </w:rPr>
      </w:pPr>
      <w:r>
        <w:rPr>
          <w:rFonts w:ascii="Times New Roman Regular" w:hAnsi="Times New Roman Regular" w:cs="Times New Roman Regular"/>
          <w:caps/>
          <w:lang w:val="ru-RU"/>
        </w:rPr>
        <w:t>Программа и методика испытаний:</w:t>
      </w:r>
      <w:r>
        <w:rPr>
          <w:rFonts w:ascii="Times New Roman Regular" w:hAnsi="Times New Roman Regular" w:cs="Times New Roman Regular"/>
          <w:caps/>
          <w:lang w:val="ru-RU"/>
        </w:rPr>
        <w:br/>
      </w:r>
      <w:r w:rsidR="000E37F3">
        <w:rPr>
          <w:rFonts w:ascii="Times New Roman Regular" w:hAnsi="Times New Roman Regular" w:cs="Times New Roman Regular"/>
          <w:color w:val="000000"/>
          <w:lang w:val="ru-RU"/>
        </w:rPr>
        <w:t>«</w:t>
      </w:r>
      <w:r w:rsidR="000E37F3" w:rsidRPr="00223EAD">
        <w:rPr>
          <w:rFonts w:ascii="Times New Roman Regular" w:hAnsi="Times New Roman Regular" w:cs="Times New Roman Regular"/>
          <w:color w:val="000000"/>
          <w:lang w:val="ru-RU"/>
        </w:rPr>
        <w:t>СИСТЕМА УДАЛЕННОГО УПРАВЛЕНИЯ РАБОЧИМИ СТАНЦИЯМИ БЕЗ ВИДЕОПОТОКА</w:t>
      </w:r>
      <w:r w:rsidR="000E37F3">
        <w:rPr>
          <w:rFonts w:ascii="Times New Roman Regular" w:hAnsi="Times New Roman Regular" w:cs="Times New Roman Regular"/>
          <w:color w:val="000000"/>
          <w:lang w:val="ru-RU"/>
        </w:rPr>
        <w:t>»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927"/>
        <w:gridCol w:w="4712"/>
      </w:tblGrid>
      <w:tr w:rsidR="00C74F41" w:rsidRPr="000E37F3" w14:paraId="0F405AEF" w14:textId="77777777">
        <w:trPr>
          <w:trHeight w:val="1278"/>
        </w:trPr>
        <w:tc>
          <w:tcPr>
            <w:tcW w:w="4927" w:type="dxa"/>
          </w:tcPr>
          <w:p w14:paraId="656A3635" w14:textId="77777777" w:rsidR="00C74F41" w:rsidRDefault="00C74F41">
            <w:pPr>
              <w:snapToGrid w:val="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</w:p>
        </w:tc>
        <w:tc>
          <w:tcPr>
            <w:tcW w:w="4712" w:type="dxa"/>
          </w:tcPr>
          <w:p w14:paraId="36AE759B" w14:textId="77777777" w:rsidR="00C74F41" w:rsidRDefault="00000000">
            <w:pPr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Руководитель</w:t>
            </w:r>
          </w:p>
          <w:p w14:paraId="5DE299CB" w14:textId="77777777" w:rsidR="00C74F41" w:rsidRDefault="00000000">
            <w:pPr>
              <w:tabs>
                <w:tab w:val="left" w:pos="1906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u w:val="single"/>
                <w:lang w:val="ru-RU"/>
              </w:rPr>
              <w:tab/>
            </w:r>
            <w:r>
              <w:rPr>
                <w:rFonts w:ascii="Times New Roman Regular" w:hAnsi="Times New Roman Regular" w:cs="Times New Roman Regular"/>
                <w:lang w:val="ru-RU"/>
              </w:rPr>
              <w:t>/ Л.Н. Цымбалюк</w:t>
            </w:r>
          </w:p>
          <w:p w14:paraId="5932DC75" w14:textId="77777777" w:rsidR="00C74F41" w:rsidRDefault="00000000">
            <w:pPr>
              <w:tabs>
                <w:tab w:val="left" w:pos="3611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«__</w:t>
            </w:r>
            <w:proofErr w:type="gramStart"/>
            <w:r>
              <w:rPr>
                <w:rFonts w:ascii="Times New Roman Regular" w:hAnsi="Times New Roman Regular" w:cs="Times New Roman Regular"/>
                <w:lang w:val="ru-RU"/>
              </w:rPr>
              <w:t>_»_</w:t>
            </w:r>
            <w:proofErr w:type="gramEnd"/>
            <w:r>
              <w:rPr>
                <w:rFonts w:ascii="Times New Roman Regular" w:hAnsi="Times New Roman Regular" w:cs="Times New Roman Regular"/>
                <w:lang w:val="ru-RU"/>
              </w:rPr>
              <w:t xml:space="preserve">___________2026 г. </w:t>
            </w:r>
          </w:p>
        </w:tc>
      </w:tr>
      <w:tr w:rsidR="00C74F41" w:rsidRPr="000E37F3" w14:paraId="505904C1" w14:textId="77777777">
        <w:tc>
          <w:tcPr>
            <w:tcW w:w="4927" w:type="dxa"/>
          </w:tcPr>
          <w:p w14:paraId="32ED41EA" w14:textId="77777777" w:rsidR="00C74F41" w:rsidRDefault="00C74F41">
            <w:pPr>
              <w:snapToGrid w:val="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</w:p>
        </w:tc>
        <w:tc>
          <w:tcPr>
            <w:tcW w:w="4712" w:type="dxa"/>
          </w:tcPr>
          <w:p w14:paraId="53068599" w14:textId="77777777" w:rsidR="00C74F41" w:rsidRDefault="00000000">
            <w:pPr>
              <w:spacing w:before="24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Студент группы 3093</w:t>
            </w:r>
          </w:p>
          <w:p w14:paraId="3C402562" w14:textId="45816A49" w:rsidR="00C74F41" w:rsidRDefault="00000000">
            <w:pPr>
              <w:tabs>
                <w:tab w:val="left" w:pos="1906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u w:val="single"/>
                <w:lang w:val="ru-RU"/>
              </w:rPr>
              <w:tab/>
            </w:r>
            <w:r>
              <w:rPr>
                <w:rFonts w:ascii="Times New Roman Regular" w:hAnsi="Times New Roman Regular" w:cs="Times New Roman Regular"/>
                <w:lang w:val="ru-RU"/>
              </w:rPr>
              <w:t xml:space="preserve">/ </w:t>
            </w:r>
            <w:r w:rsidR="000E37F3">
              <w:rPr>
                <w:rFonts w:ascii="Times New Roman Regular" w:hAnsi="Times New Roman Regular" w:cs="Times New Roman Regular"/>
                <w:lang w:val="ru-RU"/>
              </w:rPr>
              <w:t>Е</w:t>
            </w:r>
            <w:r>
              <w:rPr>
                <w:rFonts w:ascii="Times New Roman Regular" w:hAnsi="Times New Roman Regular" w:cs="Times New Roman Regular"/>
                <w:lang w:val="ru-RU"/>
              </w:rPr>
              <w:t>.</w:t>
            </w:r>
            <w:r w:rsidR="000E37F3">
              <w:rPr>
                <w:rFonts w:ascii="Times New Roman Regular" w:hAnsi="Times New Roman Regular" w:cs="Times New Roman Regular"/>
                <w:lang w:val="ru-RU"/>
              </w:rPr>
              <w:t>С</w:t>
            </w:r>
            <w:r>
              <w:rPr>
                <w:rFonts w:ascii="Times New Roman Regular" w:hAnsi="Times New Roman Regular" w:cs="Times New Roman Regular"/>
                <w:lang w:val="ru-RU"/>
              </w:rPr>
              <w:t xml:space="preserve">. </w:t>
            </w:r>
            <w:r w:rsidR="000E37F3">
              <w:rPr>
                <w:rFonts w:ascii="Times New Roman Regular" w:hAnsi="Times New Roman Regular" w:cs="Times New Roman Regular"/>
                <w:lang w:val="ru-RU"/>
              </w:rPr>
              <w:t>Чернобай</w:t>
            </w:r>
          </w:p>
          <w:p w14:paraId="03E70289" w14:textId="77777777" w:rsidR="00C74F41" w:rsidRDefault="00000000">
            <w:pPr>
              <w:tabs>
                <w:tab w:val="left" w:pos="3611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«__</w:t>
            </w:r>
            <w:proofErr w:type="gramStart"/>
            <w:r>
              <w:rPr>
                <w:rFonts w:ascii="Times New Roman Regular" w:hAnsi="Times New Roman Regular" w:cs="Times New Roman Regular"/>
                <w:lang w:val="ru-RU"/>
              </w:rPr>
              <w:t>_»_</w:t>
            </w:r>
            <w:proofErr w:type="gramEnd"/>
            <w:r>
              <w:rPr>
                <w:rFonts w:ascii="Times New Roman Regular" w:hAnsi="Times New Roman Regular" w:cs="Times New Roman Regular"/>
                <w:lang w:val="ru-RU"/>
              </w:rPr>
              <w:t>___________2026 г.</w:t>
            </w:r>
          </w:p>
        </w:tc>
      </w:tr>
    </w:tbl>
    <w:p w14:paraId="021848CB" w14:textId="77777777" w:rsidR="00C74F41" w:rsidRDefault="00C74F41">
      <w:pPr>
        <w:rPr>
          <w:rFonts w:ascii="SimSun" w:eastAsia="SimSun" w:hAnsi="SimSun"/>
          <w:sz w:val="21"/>
          <w:lang w:val="ru-RU"/>
        </w:rPr>
        <w:sectPr w:rsidR="00C74F41">
          <w:headerReference w:type="default" r:id="rId8"/>
          <w:pgSz w:w="11906" w:h="16838"/>
          <w:pgMar w:top="1417" w:right="850" w:bottom="1417" w:left="1701" w:header="720" w:footer="720" w:gutter="0"/>
          <w:cols w:space="0"/>
          <w:docGrid w:linePitch="360"/>
        </w:sectPr>
      </w:pPr>
    </w:p>
    <w:p w14:paraId="78AD3DB4" w14:textId="77777777" w:rsidR="00C74F41" w:rsidRDefault="00000000">
      <w:pPr>
        <w:pStyle w:val="18"/>
        <w:tabs>
          <w:tab w:val="right" w:leader="dot" w:pos="9355"/>
        </w:tabs>
        <w:spacing w:after="480"/>
        <w:ind w:firstLine="0"/>
        <w:jc w:val="center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lastRenderedPageBreak/>
        <w:t>Содержание</w:t>
      </w:r>
    </w:p>
    <w:p w14:paraId="292517CF" w14:textId="77777777" w:rsidR="00C74F41" w:rsidRDefault="00000000">
      <w:pPr>
        <w:pStyle w:val="18"/>
        <w:tabs>
          <w:tab w:val="right" w:leader="dot" w:pos="9355"/>
        </w:tabs>
        <w:ind w:firstLine="0"/>
      </w:pPr>
      <w:r>
        <w:rPr>
          <w:rFonts w:ascii="Times New Roman Regular" w:eastAsia="SimSun" w:hAnsi="Times New Roman Regular" w:cs="Times New Roman Regular"/>
          <w:lang w:val="ru-RU"/>
        </w:rPr>
        <w:fldChar w:fldCharType="begin"/>
      </w:r>
      <w:r>
        <w:rPr>
          <w:rFonts w:ascii="Times New Roman Regular" w:eastAsia="SimSun" w:hAnsi="Times New Roman Regular" w:cs="Times New Roman Regular"/>
          <w:lang w:val="ru-RU"/>
        </w:rPr>
        <w:instrText xml:space="preserve">TOC \o "1-2" \h \u </w:instrText>
      </w:r>
      <w:r>
        <w:rPr>
          <w:rFonts w:ascii="Times New Roman Regular" w:eastAsia="SimSun" w:hAnsi="Times New Roman Regular" w:cs="Times New Roman Regular"/>
          <w:lang w:val="ru-RU"/>
        </w:rPr>
        <w:fldChar w:fldCharType="separate"/>
      </w:r>
      <w:hyperlink w:anchor="_Toc1119102392" w:history="1">
        <w:r>
          <w:rPr>
            <w:rFonts w:eastAsia="SimSun" w:cs="Times New Roman Regular"/>
            <w:lang w:val="ru-RU"/>
          </w:rPr>
          <w:t xml:space="preserve">1 </w:t>
        </w:r>
        <w:r>
          <w:rPr>
            <w:rFonts w:ascii="Times New Roman Regular" w:eastAsia="SimSun" w:hAnsi="Times New Roman Regular" w:cs="Times New Roman Regular"/>
            <w:lang w:val="ru-RU"/>
          </w:rPr>
          <w:t>Объе</w:t>
        </w:r>
        <w:r>
          <w:rPr>
            <w:rFonts w:ascii="Times New Roman Regular" w:eastAsia="SimSun" w:hAnsi="Times New Roman Regular" w:cs="Times New Roman Regular"/>
            <w:lang w:val="ru-RU"/>
          </w:rPr>
          <w:t>к</w:t>
        </w:r>
        <w:r>
          <w:rPr>
            <w:rFonts w:ascii="Times New Roman Regular" w:eastAsia="SimSun" w:hAnsi="Times New Roman Regular" w:cs="Times New Roman Regular"/>
            <w:lang w:val="ru-RU"/>
          </w:rPr>
          <w:t>т испытаний</w:t>
        </w:r>
        <w:r>
          <w:tab/>
        </w:r>
        <w:r>
          <w:fldChar w:fldCharType="begin"/>
        </w:r>
        <w:r>
          <w:instrText xml:space="preserve"> PAGEREF _Toc1119102392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0F0F1C85" w14:textId="77777777" w:rsidR="00C74F41" w:rsidRDefault="00000000">
      <w:pPr>
        <w:pStyle w:val="2f0"/>
        <w:tabs>
          <w:tab w:val="right" w:leader="dot" w:pos="9355"/>
        </w:tabs>
        <w:ind w:leftChars="0" w:left="0" w:firstLine="0"/>
      </w:pPr>
      <w:hyperlink w:anchor="_Toc1092121918" w:history="1">
        <w:r>
          <w:rPr>
            <w:rFonts w:eastAsia="SimSun" w:cs="Times New Roman Regular"/>
            <w:lang w:val="ru-RU"/>
          </w:rPr>
          <w:t xml:space="preserve">1.1 </w:t>
        </w:r>
        <w:r>
          <w:rPr>
            <w:rFonts w:ascii="Times New Roman Regular" w:eastAsia="SimSun" w:hAnsi="Times New Roman Regular" w:cs="Times New Roman Regular"/>
            <w:lang w:val="ru-RU"/>
          </w:rPr>
          <w:t>Наименование системы</w:t>
        </w:r>
        <w:r>
          <w:tab/>
        </w:r>
        <w:r>
          <w:fldChar w:fldCharType="begin"/>
        </w:r>
        <w:r>
          <w:instrText xml:space="preserve"> PAGEREF _Toc1092121918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51C5D642" w14:textId="77777777" w:rsidR="00C74F41" w:rsidRDefault="00000000">
      <w:pPr>
        <w:pStyle w:val="2f0"/>
        <w:tabs>
          <w:tab w:val="right" w:leader="dot" w:pos="9355"/>
        </w:tabs>
        <w:ind w:leftChars="0" w:left="0" w:firstLine="0"/>
      </w:pPr>
      <w:hyperlink w:anchor="_Toc750344917" w:history="1">
        <w:r>
          <w:rPr>
            <w:rFonts w:eastAsia="SimSun" w:cs="Times New Roman Regular"/>
            <w:lang w:val="ru-RU"/>
          </w:rPr>
          <w:t xml:space="preserve">1.2 </w:t>
        </w:r>
        <w:r>
          <w:rPr>
            <w:rFonts w:ascii="Times New Roman Regular" w:eastAsia="SimSun" w:hAnsi="Times New Roman Regular" w:cs="Times New Roman Regular"/>
            <w:lang w:val="ru-RU"/>
          </w:rPr>
          <w:t>Комплектность испытываемой системы</w:t>
        </w:r>
        <w:r>
          <w:tab/>
        </w:r>
        <w:r>
          <w:fldChar w:fldCharType="begin"/>
        </w:r>
        <w:r>
          <w:instrText xml:space="preserve"> PAGEREF _Toc750344917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2DB987CE" w14:textId="77777777" w:rsidR="00C74F41" w:rsidRDefault="00000000">
      <w:pPr>
        <w:pStyle w:val="18"/>
        <w:tabs>
          <w:tab w:val="right" w:leader="dot" w:pos="9355"/>
        </w:tabs>
        <w:ind w:firstLine="0"/>
      </w:pPr>
      <w:hyperlink w:anchor="_Toc1023044835" w:history="1">
        <w:r>
          <w:t xml:space="preserve">2 </w:t>
        </w:r>
        <w:r>
          <w:rPr>
            <w:rFonts w:ascii="Times New Roman Regular" w:eastAsia="SimSun" w:hAnsi="Times New Roman Regular" w:cs="Times New Roman Regular"/>
            <w:lang w:val="ru-RU"/>
          </w:rPr>
          <w:t>Цель испытаний</w:t>
        </w:r>
        <w:r>
          <w:tab/>
        </w:r>
        <w:r>
          <w:fldChar w:fldCharType="begin"/>
        </w:r>
        <w:r>
          <w:instrText xml:space="preserve"> PAGEREF _Toc1023044835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419BBDE8" w14:textId="77777777" w:rsidR="00C74F41" w:rsidRDefault="00000000">
      <w:pPr>
        <w:pStyle w:val="18"/>
        <w:tabs>
          <w:tab w:val="right" w:leader="dot" w:pos="9355"/>
        </w:tabs>
        <w:ind w:firstLine="0"/>
      </w:pPr>
      <w:hyperlink w:anchor="_Toc1560463963" w:history="1">
        <w:r>
          <w:rPr>
            <w:rFonts w:eastAsia="SimSun" w:cs="Times New Roman Regular"/>
            <w:lang w:val="ru-RU"/>
          </w:rPr>
          <w:t xml:space="preserve">3 </w:t>
        </w:r>
        <w:r>
          <w:rPr>
            <w:rFonts w:ascii="Times New Roman Regular" w:eastAsia="SimSun" w:hAnsi="Times New Roman Regular" w:cs="Times New Roman Regular"/>
            <w:lang w:val="ru-RU"/>
          </w:rPr>
          <w:t>Общие положения</w:t>
        </w:r>
        <w:r>
          <w:tab/>
        </w:r>
        <w:r>
          <w:fldChar w:fldCharType="begin"/>
        </w:r>
        <w:r>
          <w:instrText xml:space="preserve"> PAGEREF _Toc1560463963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0ED13F7B" w14:textId="77777777" w:rsidR="00C74F41" w:rsidRDefault="00000000">
      <w:pPr>
        <w:pStyle w:val="2f0"/>
        <w:tabs>
          <w:tab w:val="right" w:leader="dot" w:pos="9355"/>
        </w:tabs>
        <w:ind w:leftChars="0" w:left="0" w:firstLine="0"/>
      </w:pPr>
      <w:hyperlink w:anchor="_Toc1647528977" w:history="1">
        <w:r>
          <w:rPr>
            <w:rFonts w:eastAsia="SimSun" w:cs="Times New Roman Regular"/>
            <w:lang w:val="ru-RU"/>
          </w:rPr>
          <w:t xml:space="preserve">3.1 </w:t>
        </w:r>
        <w:r>
          <w:rPr>
            <w:rFonts w:ascii="Times New Roman Regular" w:eastAsia="SimSun" w:hAnsi="Times New Roman Regular" w:cs="Times New Roman Regular"/>
            <w:lang w:val="ru-RU"/>
          </w:rPr>
          <w:t>Перечень руководящих документов</w:t>
        </w:r>
        <w:r>
          <w:tab/>
        </w:r>
        <w:r>
          <w:fldChar w:fldCharType="begin"/>
        </w:r>
        <w:r>
          <w:instrText xml:space="preserve"> PAGEREF _Toc1647528977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0C7D0F21" w14:textId="77777777" w:rsidR="00C74F41" w:rsidRDefault="00000000">
      <w:pPr>
        <w:pStyle w:val="2f0"/>
        <w:tabs>
          <w:tab w:val="right" w:leader="dot" w:pos="9355"/>
        </w:tabs>
        <w:ind w:leftChars="0" w:left="0" w:firstLine="0"/>
      </w:pPr>
      <w:hyperlink w:anchor="_Toc365372021" w:history="1">
        <w:r>
          <w:rPr>
            <w:rFonts w:eastAsia="SimSun" w:cs="Times New Roman Regular"/>
            <w:lang w:val="ru-RU"/>
          </w:rPr>
          <w:t xml:space="preserve">3.2 </w:t>
        </w:r>
        <w:r>
          <w:rPr>
            <w:rFonts w:ascii="Times New Roman Regular" w:eastAsia="SimSun" w:hAnsi="Times New Roman Regular" w:cs="Times New Roman Regular"/>
            <w:lang w:val="ru-RU"/>
          </w:rPr>
          <w:t>Место и продолжительность испытаний</w:t>
        </w:r>
        <w:r>
          <w:tab/>
        </w:r>
        <w:r>
          <w:fldChar w:fldCharType="begin"/>
        </w:r>
        <w:r>
          <w:instrText xml:space="preserve"> PAGEREF _Toc365372021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34BA165E" w14:textId="77777777" w:rsidR="00C74F41" w:rsidRDefault="00000000">
      <w:pPr>
        <w:pStyle w:val="2f0"/>
        <w:tabs>
          <w:tab w:val="right" w:leader="dot" w:pos="9355"/>
        </w:tabs>
        <w:ind w:leftChars="0" w:left="0" w:firstLine="0"/>
      </w:pPr>
      <w:hyperlink w:anchor="_Toc1151810174" w:history="1">
        <w:r>
          <w:rPr>
            <w:rFonts w:eastAsia="SimSun" w:cs="Times New Roman Regular"/>
            <w:lang w:val="ru-RU"/>
          </w:rPr>
          <w:t xml:space="preserve">3.3 </w:t>
        </w:r>
        <w:r>
          <w:rPr>
            <w:rFonts w:ascii="Times New Roman Regular" w:eastAsia="SimSun" w:hAnsi="Times New Roman Regular" w:cs="Times New Roman Regular"/>
            <w:lang w:val="ru-RU"/>
          </w:rPr>
          <w:t>Организации, участвующие в испытании</w:t>
        </w:r>
        <w:r>
          <w:tab/>
        </w:r>
        <w:r>
          <w:fldChar w:fldCharType="begin"/>
        </w:r>
        <w:r>
          <w:instrText xml:space="preserve"> PAGEREF _Toc1151810174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61F8E286" w14:textId="77777777" w:rsidR="00C74F41" w:rsidRDefault="00000000">
      <w:pPr>
        <w:pStyle w:val="18"/>
        <w:tabs>
          <w:tab w:val="right" w:leader="dot" w:pos="9355"/>
        </w:tabs>
        <w:ind w:firstLine="0"/>
      </w:pPr>
      <w:hyperlink w:anchor="_Toc1056000360" w:history="1">
        <w:r>
          <w:rPr>
            <w:rFonts w:eastAsia="SimSun" w:cs="Times New Roman Regular"/>
            <w:lang w:val="ru-RU"/>
          </w:rPr>
          <w:t xml:space="preserve">4 </w:t>
        </w:r>
        <w:r>
          <w:rPr>
            <w:rFonts w:ascii="Times New Roman Regular" w:eastAsia="SimSun" w:hAnsi="Times New Roman Regular" w:cs="Times New Roman Regular"/>
            <w:lang w:val="ru-RU"/>
          </w:rPr>
          <w:t>Объем испытаний</w:t>
        </w:r>
        <w:r>
          <w:tab/>
        </w:r>
        <w:r>
          <w:fldChar w:fldCharType="begin"/>
        </w:r>
        <w:r>
          <w:instrText xml:space="preserve"> PAGEREF _Toc1056000360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2417085F" w14:textId="77777777" w:rsidR="00C74F41" w:rsidRDefault="00000000">
      <w:pPr>
        <w:pStyle w:val="2f0"/>
        <w:tabs>
          <w:tab w:val="right" w:leader="dot" w:pos="9355"/>
        </w:tabs>
        <w:ind w:leftChars="0" w:left="0" w:firstLine="0"/>
      </w:pPr>
      <w:hyperlink w:anchor="_Toc1393191712" w:history="1">
        <w:r>
          <w:rPr>
            <w:rFonts w:eastAsia="SimSun" w:cs="Times New Roman Regular"/>
            <w:lang w:val="ru-RU"/>
          </w:rPr>
          <w:t xml:space="preserve">4.1 </w:t>
        </w:r>
        <w:r>
          <w:rPr>
            <w:rFonts w:ascii="Times New Roman Regular" w:eastAsia="SimSun" w:hAnsi="Times New Roman Regular" w:cs="Times New Roman Regular"/>
            <w:lang w:val="ru-RU"/>
          </w:rPr>
          <w:t>Перечень этопов испытаний</w:t>
        </w:r>
        <w:r>
          <w:tab/>
        </w:r>
        <w:r>
          <w:fldChar w:fldCharType="begin"/>
        </w:r>
        <w:r>
          <w:instrText xml:space="preserve"> PAGEREF _Toc1393191712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22A8E840" w14:textId="77777777" w:rsidR="00C74F41" w:rsidRDefault="00000000">
      <w:pPr>
        <w:pStyle w:val="2f0"/>
        <w:tabs>
          <w:tab w:val="right" w:leader="dot" w:pos="9355"/>
        </w:tabs>
        <w:ind w:leftChars="0" w:left="0" w:firstLine="0"/>
      </w:pPr>
      <w:hyperlink w:anchor="_Toc1358900343" w:history="1">
        <w:r>
          <w:rPr>
            <w:rFonts w:eastAsia="SimSun" w:cs="Times New Roman Regular"/>
            <w:lang w:val="ru-RU"/>
          </w:rPr>
          <w:t xml:space="preserve">4.2 </w:t>
        </w:r>
        <w:r>
          <w:rPr>
            <w:rFonts w:ascii="Times New Roman Regular" w:eastAsia="SimSun" w:hAnsi="Times New Roman Regular" w:cs="Times New Roman Regular"/>
            <w:lang w:val="ru-RU"/>
          </w:rPr>
          <w:t>Испытания подсистем</w:t>
        </w:r>
        <w:r>
          <w:tab/>
        </w:r>
        <w:r>
          <w:fldChar w:fldCharType="begin"/>
        </w:r>
        <w:r>
          <w:instrText xml:space="preserve"> PAGEREF _Toc1358900343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44E29A85" w14:textId="77777777" w:rsidR="00C74F41" w:rsidRDefault="00000000">
      <w:pPr>
        <w:pStyle w:val="18"/>
        <w:tabs>
          <w:tab w:val="right" w:leader="dot" w:pos="9355"/>
        </w:tabs>
        <w:ind w:firstLine="0"/>
      </w:pPr>
      <w:hyperlink w:anchor="_Toc549478956" w:history="1">
        <w:r>
          <w:rPr>
            <w:rFonts w:eastAsia="SimSun" w:cs="Times New Roman Regular"/>
            <w:lang w:val="ru-RU"/>
          </w:rPr>
          <w:t xml:space="preserve">5 </w:t>
        </w:r>
        <w:r>
          <w:rPr>
            <w:rFonts w:ascii="Times New Roman Regular" w:eastAsia="SimSun" w:hAnsi="Times New Roman Regular" w:cs="Times New Roman Regular"/>
            <w:lang w:val="ru-RU"/>
          </w:rPr>
          <w:t>Методика проведения испытаний</w:t>
        </w:r>
        <w:r>
          <w:tab/>
        </w:r>
        <w:r>
          <w:fldChar w:fldCharType="begin"/>
        </w:r>
        <w:r>
          <w:instrText xml:space="preserve"> PAGEREF _Toc549478956 \h </w:instrText>
        </w:r>
        <w:r>
          <w:fldChar w:fldCharType="separate"/>
        </w:r>
        <w:r>
          <w:t>9</w:t>
        </w:r>
        <w:r>
          <w:fldChar w:fldCharType="end"/>
        </w:r>
      </w:hyperlink>
    </w:p>
    <w:p w14:paraId="444EADCB" w14:textId="77777777" w:rsidR="00C74F41" w:rsidRDefault="00000000">
      <w:pPr>
        <w:pStyle w:val="2f0"/>
        <w:tabs>
          <w:tab w:val="right" w:leader="dot" w:pos="9355"/>
        </w:tabs>
        <w:ind w:leftChars="0" w:left="0" w:firstLine="0"/>
      </w:pPr>
      <w:hyperlink w:anchor="_Toc913131392" w:history="1">
        <w:r>
          <w:rPr>
            <w:rFonts w:eastAsia="SimSun" w:cs="Times New Roman Regular"/>
            <w:lang w:val="ru-RU"/>
          </w:rPr>
          <w:t xml:space="preserve">5.1 </w:t>
        </w:r>
        <w:r>
          <w:rPr>
            <w:rFonts w:ascii="Times New Roman Regular" w:eastAsia="SimSun" w:hAnsi="Times New Roman Regular" w:cs="Times New Roman Regular"/>
            <w:lang w:val="ru-RU"/>
          </w:rPr>
          <w:t>Методы проверки выполнения функций тест кейсами</w:t>
        </w:r>
        <w:r>
          <w:tab/>
        </w:r>
        <w:r>
          <w:fldChar w:fldCharType="begin"/>
        </w:r>
        <w:r>
          <w:instrText xml:space="preserve"> PAGEREF _Toc913131392 \h </w:instrText>
        </w:r>
        <w:r>
          <w:fldChar w:fldCharType="separate"/>
        </w:r>
        <w:r>
          <w:t>9</w:t>
        </w:r>
        <w:r>
          <w:fldChar w:fldCharType="end"/>
        </w:r>
      </w:hyperlink>
    </w:p>
    <w:p w14:paraId="196E178B" w14:textId="77777777" w:rsidR="00C74F41" w:rsidRDefault="00000000">
      <w:pPr>
        <w:pStyle w:val="18"/>
        <w:tabs>
          <w:tab w:val="right" w:leader="dot" w:pos="9355"/>
        </w:tabs>
        <w:ind w:firstLine="0"/>
      </w:pPr>
      <w:hyperlink w:anchor="_Toc1081163882" w:history="1">
        <w:r>
          <w:rPr>
            <w:rFonts w:eastAsia="SimSun" w:cs="Times New Roman Regular"/>
            <w:lang w:val="ru-RU"/>
          </w:rPr>
          <w:t xml:space="preserve">6 </w:t>
        </w:r>
        <w:r>
          <w:rPr>
            <w:rFonts w:ascii="Times New Roman Regular" w:eastAsia="SimSun" w:hAnsi="Times New Roman Regular" w:cs="Times New Roman Regular"/>
            <w:lang w:val="ru-RU"/>
          </w:rPr>
          <w:t>Требования по испытаниям программных средств</w:t>
        </w:r>
        <w:r>
          <w:tab/>
        </w:r>
        <w:r>
          <w:fldChar w:fldCharType="begin"/>
        </w:r>
        <w:r>
          <w:instrText xml:space="preserve"> PAGEREF _Toc1081163882 \h 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2F89FE52" w14:textId="77777777" w:rsidR="00C74F41" w:rsidRDefault="00000000">
      <w:pPr>
        <w:pStyle w:val="18"/>
        <w:tabs>
          <w:tab w:val="right" w:leader="dot" w:pos="9355"/>
        </w:tabs>
        <w:ind w:firstLine="0"/>
      </w:pPr>
      <w:hyperlink w:anchor="_Toc1262227507" w:history="1">
        <w:r>
          <w:rPr>
            <w:rFonts w:eastAsia="SimSun" w:cs="Times New Roman Regular"/>
            <w:lang w:val="ru-RU"/>
          </w:rPr>
          <w:t xml:space="preserve">7 </w:t>
        </w:r>
        <w:r>
          <w:rPr>
            <w:rFonts w:ascii="Times New Roman Regular" w:eastAsia="SimSun" w:hAnsi="Times New Roman Regular" w:cs="Times New Roman Regular"/>
            <w:lang w:val="ru-RU"/>
          </w:rPr>
          <w:t>Перечень работ, проводимых после завершения испытаний</w:t>
        </w:r>
        <w:r>
          <w:tab/>
        </w:r>
        <w:r>
          <w:fldChar w:fldCharType="begin"/>
        </w:r>
        <w:r>
          <w:instrText xml:space="preserve"> PAGEREF _Toc1262227507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5BEE6CEC" w14:textId="77777777" w:rsidR="00C74F41" w:rsidRDefault="00000000">
      <w:pPr>
        <w:pStyle w:val="18"/>
        <w:tabs>
          <w:tab w:val="right" w:leader="dot" w:pos="9355"/>
        </w:tabs>
        <w:ind w:firstLine="0"/>
      </w:pPr>
      <w:hyperlink w:anchor="_Toc1414245083" w:history="1">
        <w:r>
          <w:rPr>
            <w:rFonts w:eastAsia="SimSun" w:cs="Times New Roman Regular"/>
            <w:lang w:val="ru-RU"/>
          </w:rPr>
          <w:t xml:space="preserve">8 </w:t>
        </w:r>
        <w:r>
          <w:rPr>
            <w:rFonts w:ascii="Times New Roman Regular" w:eastAsia="SimSun" w:hAnsi="Times New Roman Regular" w:cs="Times New Roman Regular"/>
            <w:lang w:val="ru-RU"/>
          </w:rPr>
          <w:t>Условия и порядок испытаний</w:t>
        </w:r>
        <w:r>
          <w:tab/>
        </w:r>
        <w:r>
          <w:fldChar w:fldCharType="begin"/>
        </w:r>
        <w:r>
          <w:instrText xml:space="preserve"> PAGEREF _Toc1414245083 \h </w:instrText>
        </w:r>
        <w:r>
          <w:fldChar w:fldCharType="separate"/>
        </w:r>
        <w:r>
          <w:t>12</w:t>
        </w:r>
        <w:r>
          <w:fldChar w:fldCharType="end"/>
        </w:r>
      </w:hyperlink>
    </w:p>
    <w:p w14:paraId="64D59178" w14:textId="77777777" w:rsidR="00C74F41" w:rsidRDefault="00000000">
      <w:pPr>
        <w:pStyle w:val="18"/>
        <w:tabs>
          <w:tab w:val="right" w:leader="dot" w:pos="9355"/>
        </w:tabs>
        <w:ind w:firstLine="0"/>
      </w:pPr>
      <w:hyperlink w:anchor="_Toc868104985" w:history="1">
        <w:r>
          <w:rPr>
            <w:rFonts w:eastAsia="SimSun" w:cs="Times New Roman Regular"/>
            <w:lang w:val="ru-RU"/>
          </w:rPr>
          <w:t xml:space="preserve">9 </w:t>
        </w:r>
        <w:r>
          <w:rPr>
            <w:rFonts w:ascii="Times New Roman Regular" w:eastAsia="SimSun" w:hAnsi="Times New Roman Regular" w:cs="Times New Roman Regular"/>
            <w:lang w:val="ru-RU"/>
          </w:rPr>
          <w:t>Отчётность</w:t>
        </w:r>
        <w:r>
          <w:tab/>
        </w:r>
        <w:r>
          <w:fldChar w:fldCharType="begin"/>
        </w:r>
        <w:r>
          <w:instrText xml:space="preserve"> PAGEREF _Toc868104985 \h </w:instrText>
        </w:r>
        <w:r>
          <w:fldChar w:fldCharType="separate"/>
        </w:r>
        <w:r>
          <w:t>13</w:t>
        </w:r>
        <w:r>
          <w:fldChar w:fldCharType="end"/>
        </w:r>
      </w:hyperlink>
    </w:p>
    <w:p w14:paraId="5ABD5660" w14:textId="39046A44" w:rsidR="00C74F41" w:rsidRPr="00EE7798" w:rsidRDefault="00000000" w:rsidP="00EE7798">
      <w:pPr>
        <w:pStyle w:val="18"/>
        <w:tabs>
          <w:tab w:val="right" w:leader="dot" w:pos="9355"/>
        </w:tabs>
        <w:ind w:firstLine="0"/>
      </w:pPr>
      <w:hyperlink w:anchor="_Toc236585177" w:history="1">
        <w:r>
          <w:rPr>
            <w:rFonts w:ascii="Times New Roman Regular" w:eastAsia="SimSun" w:hAnsi="Times New Roman Regular" w:cs="Times New Roman Regular"/>
            <w:lang w:val="ru-RU"/>
          </w:rPr>
          <w:t>Приложение А</w:t>
        </w:r>
        <w:r>
          <w:tab/>
        </w:r>
        <w:r>
          <w:fldChar w:fldCharType="begin"/>
        </w:r>
        <w:r>
          <w:instrText xml:space="preserve"> PAGEREF _Toc236585177 \h </w:instrText>
        </w:r>
        <w:r>
          <w:fldChar w:fldCharType="separate"/>
        </w:r>
        <w:r>
          <w:t>14</w:t>
        </w:r>
        <w:r>
          <w:fldChar w:fldCharType="end"/>
        </w:r>
      </w:hyperlink>
      <w:r>
        <w:rPr>
          <w:rFonts w:ascii="Times New Roman Regular" w:eastAsia="SimSun" w:hAnsi="Times New Roman Regular" w:cs="Times New Roman Regular"/>
          <w:lang w:val="ru-RU"/>
        </w:rPr>
        <w:fldChar w:fldCharType="end"/>
      </w:r>
    </w:p>
    <w:p w14:paraId="2CA77AF1" w14:textId="77777777" w:rsidR="00C74F41" w:rsidRDefault="00000000">
      <w:pPr>
        <w:rPr>
          <w:rFonts w:ascii="SimSun" w:eastAsia="SimSun" w:hAnsi="SimSun"/>
          <w:sz w:val="21"/>
          <w:lang w:val="ru-RU"/>
        </w:rPr>
      </w:pPr>
      <w:r>
        <w:rPr>
          <w:rFonts w:ascii="SimSun" w:eastAsia="SimSun" w:hAnsi="SimSun"/>
          <w:sz w:val="21"/>
          <w:lang w:val="ru-RU"/>
        </w:rPr>
        <w:br w:type="page"/>
      </w:r>
    </w:p>
    <w:p w14:paraId="30242FC4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0" w:name="_Toc1119102392"/>
      <w:r>
        <w:rPr>
          <w:rFonts w:ascii="Times New Roman Regular" w:eastAsia="SimSun" w:hAnsi="Times New Roman Regular" w:cs="Times New Roman Regular"/>
          <w:lang w:val="ru-RU"/>
        </w:rPr>
        <w:lastRenderedPageBreak/>
        <w:t>Объект испытаний</w:t>
      </w:r>
      <w:bookmarkEnd w:id="0"/>
    </w:p>
    <w:p w14:paraId="77493F3A" w14:textId="77777777" w:rsidR="00C74F41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after="480"/>
        <w:outlineLvl w:val="1"/>
        <w:rPr>
          <w:rFonts w:ascii="Times New Roman Regular" w:eastAsia="SimSun" w:hAnsi="Times New Roman Regular" w:cs="Times New Roman Regular"/>
          <w:lang w:val="ru-RU"/>
        </w:rPr>
      </w:pPr>
      <w:bookmarkStart w:id="1" w:name="_Toc1092121918"/>
      <w:r>
        <w:rPr>
          <w:rFonts w:ascii="Times New Roman Regular" w:eastAsia="SimSun" w:hAnsi="Times New Roman Regular" w:cs="Times New Roman Regular"/>
          <w:lang w:val="ru-RU"/>
        </w:rPr>
        <w:t>Наименование системы</w:t>
      </w:r>
      <w:bookmarkEnd w:id="1"/>
    </w:p>
    <w:p w14:paraId="500B89C8" w14:textId="3F69DFDD" w:rsidR="00C74F41" w:rsidRPr="00CA716D" w:rsidRDefault="00CA716D">
      <w:pPr>
        <w:tabs>
          <w:tab w:val="left" w:pos="1120"/>
        </w:tabs>
        <w:ind w:left="11" w:firstLine="697"/>
        <w:rPr>
          <w:rFonts w:ascii="Times New Roman Regular" w:eastAsia="SimSun" w:hAnsi="Times New Roman Regular" w:cs="Times New Roman Regular"/>
          <w:lang w:val="ru-RU"/>
        </w:rPr>
      </w:pPr>
      <w:r w:rsidRPr="00CA716D">
        <w:rPr>
          <w:rFonts w:ascii="Times New Roman Regular" w:hAnsi="Times New Roman Regular" w:cs="Times New Roman Regular"/>
          <w:caps/>
          <w:lang w:val="ru-RU"/>
        </w:rPr>
        <w:t>“</w:t>
      </w:r>
      <w:r>
        <w:rPr>
          <w:rFonts w:ascii="Times New Roman Regular" w:hAnsi="Times New Roman Regular" w:cs="Times New Roman Regular"/>
          <w:caps/>
        </w:rPr>
        <w:t>RMM</w:t>
      </w:r>
      <w:r w:rsidRPr="00CA716D">
        <w:rPr>
          <w:rFonts w:ascii="Times New Roman Regular" w:hAnsi="Times New Roman Regular" w:cs="Times New Roman Regular"/>
          <w:caps/>
          <w:lang w:val="ru-RU"/>
        </w:rPr>
        <w:t xml:space="preserve">” </w:t>
      </w:r>
      <w:r>
        <w:rPr>
          <w:rFonts w:ascii="Times New Roman Regular" w:hAnsi="Times New Roman Regular" w:cs="Times New Roman Regular"/>
          <w:caps/>
          <w:lang w:val="ru-RU"/>
        </w:rPr>
        <w:t>система удаленного управления рабочими станциями без видеопотока</w:t>
      </w:r>
    </w:p>
    <w:p w14:paraId="65B1A548" w14:textId="77777777" w:rsidR="00C74F41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before="480" w:after="480"/>
        <w:outlineLvl w:val="1"/>
        <w:rPr>
          <w:rFonts w:ascii="Times New Roman Regular" w:eastAsia="SimSun" w:hAnsi="Times New Roman Regular" w:cs="Times New Roman Regular"/>
          <w:lang w:val="ru-RU"/>
        </w:rPr>
      </w:pPr>
      <w:bookmarkStart w:id="2" w:name="_Toc750344917"/>
      <w:r>
        <w:rPr>
          <w:rFonts w:ascii="Times New Roman Regular" w:eastAsia="SimSun" w:hAnsi="Times New Roman Regular" w:cs="Times New Roman Regular"/>
          <w:lang w:val="ru-RU"/>
        </w:rPr>
        <w:t>Комплектность испытываемой системы</w:t>
      </w:r>
      <w:bookmarkEnd w:id="2"/>
    </w:p>
    <w:p w14:paraId="6B1E9D03" w14:textId="77777777" w:rsidR="00C74F41" w:rsidRPr="000E37F3" w:rsidRDefault="00000000">
      <w:pPr>
        <w:rPr>
          <w:lang w:val="ru-RU"/>
        </w:rPr>
      </w:pPr>
      <w:r w:rsidRPr="000E37F3">
        <w:rPr>
          <w:lang w:val="ru-RU"/>
        </w:rPr>
        <w:t>Система состоит из следующих модулей:</w:t>
      </w:r>
    </w:p>
    <w:p w14:paraId="107A5E79" w14:textId="7C101D2F" w:rsidR="00C74F41" w:rsidRDefault="00F161FB">
      <w:pPr>
        <w:numPr>
          <w:ilvl w:val="0"/>
          <w:numId w:val="12"/>
        </w:numPr>
        <w:tabs>
          <w:tab w:val="clear" w:pos="720"/>
          <w:tab w:val="left" w:pos="980"/>
        </w:tabs>
        <w:ind w:left="0" w:firstLine="709"/>
      </w:pPr>
      <w:r>
        <w:rPr>
          <w:lang w:val="ru-RU"/>
        </w:rPr>
        <w:t>Сервер</w:t>
      </w:r>
      <w:r>
        <w:t>:</w:t>
      </w:r>
    </w:p>
    <w:p w14:paraId="30A9CD70" w14:textId="00FB4726" w:rsidR="00F161FB" w:rsidRDefault="00F161FB" w:rsidP="00F161FB">
      <w:pPr>
        <w:numPr>
          <w:ilvl w:val="1"/>
          <w:numId w:val="12"/>
        </w:numPr>
        <w:tabs>
          <w:tab w:val="left" w:pos="980"/>
        </w:tabs>
      </w:pPr>
      <w:r>
        <w:t>User;</w:t>
      </w:r>
    </w:p>
    <w:p w14:paraId="170CD23A" w14:textId="6A839282" w:rsidR="00F161FB" w:rsidRDefault="00F161FB" w:rsidP="00F161FB">
      <w:pPr>
        <w:numPr>
          <w:ilvl w:val="1"/>
          <w:numId w:val="12"/>
        </w:numPr>
        <w:tabs>
          <w:tab w:val="left" w:pos="980"/>
        </w:tabs>
      </w:pPr>
      <w:r>
        <w:t>Agent;</w:t>
      </w:r>
    </w:p>
    <w:p w14:paraId="764CEC48" w14:textId="78DBC881" w:rsidR="00F161FB" w:rsidRDefault="00F161FB" w:rsidP="00F161FB">
      <w:pPr>
        <w:numPr>
          <w:ilvl w:val="1"/>
          <w:numId w:val="12"/>
        </w:numPr>
        <w:tabs>
          <w:tab w:val="left" w:pos="980"/>
        </w:tabs>
      </w:pPr>
      <w:r>
        <w:t>Command;</w:t>
      </w:r>
    </w:p>
    <w:p w14:paraId="1E0F501B" w14:textId="11476C25" w:rsidR="00F161FB" w:rsidRDefault="00F161FB" w:rsidP="00F161FB">
      <w:pPr>
        <w:numPr>
          <w:ilvl w:val="1"/>
          <w:numId w:val="12"/>
        </w:numPr>
        <w:tabs>
          <w:tab w:val="left" w:pos="980"/>
        </w:tabs>
      </w:pPr>
      <w:r>
        <w:t>Interface;</w:t>
      </w:r>
    </w:p>
    <w:p w14:paraId="41870E77" w14:textId="5DCC50C3" w:rsidR="00C74F41" w:rsidRDefault="00F161FB">
      <w:pPr>
        <w:numPr>
          <w:ilvl w:val="0"/>
          <w:numId w:val="12"/>
        </w:numPr>
        <w:tabs>
          <w:tab w:val="clear" w:pos="720"/>
          <w:tab w:val="left" w:pos="980"/>
        </w:tabs>
        <w:ind w:left="0" w:firstLine="709"/>
      </w:pPr>
      <w:r>
        <w:rPr>
          <w:lang w:val="ru-RU"/>
        </w:rPr>
        <w:t>Агент</w:t>
      </w:r>
      <w:r>
        <w:t>:</w:t>
      </w:r>
    </w:p>
    <w:p w14:paraId="5C19D93A" w14:textId="37D8C0A1" w:rsidR="00F161FB" w:rsidRDefault="00F161FB" w:rsidP="00F161FB">
      <w:pPr>
        <w:numPr>
          <w:ilvl w:val="1"/>
          <w:numId w:val="12"/>
        </w:numPr>
        <w:tabs>
          <w:tab w:val="left" w:pos="980"/>
        </w:tabs>
      </w:pPr>
      <w:r w:rsidRPr="00F161FB">
        <w:t>Initialization</w:t>
      </w:r>
      <w:r>
        <w:t>;</w:t>
      </w:r>
    </w:p>
    <w:p w14:paraId="10150269" w14:textId="1B0CCE5C" w:rsidR="00F161FB" w:rsidRDefault="00F161FB" w:rsidP="00F161FB">
      <w:pPr>
        <w:numPr>
          <w:ilvl w:val="1"/>
          <w:numId w:val="12"/>
        </w:numPr>
        <w:tabs>
          <w:tab w:val="left" w:pos="980"/>
        </w:tabs>
      </w:pPr>
      <w:r w:rsidRPr="00F161FB">
        <w:t>System Information</w:t>
      </w:r>
      <w:r>
        <w:t>;</w:t>
      </w:r>
    </w:p>
    <w:p w14:paraId="4798F95C" w14:textId="781A1E0F" w:rsidR="00F161FB" w:rsidRDefault="00F161FB" w:rsidP="00F161FB">
      <w:pPr>
        <w:numPr>
          <w:ilvl w:val="1"/>
          <w:numId w:val="12"/>
        </w:numPr>
        <w:tabs>
          <w:tab w:val="left" w:pos="980"/>
        </w:tabs>
      </w:pPr>
      <w:r>
        <w:t>Command;</w:t>
      </w:r>
    </w:p>
    <w:p w14:paraId="29CE0820" w14:textId="1F502246" w:rsidR="00F161FB" w:rsidRDefault="00F161FB" w:rsidP="00F161FB">
      <w:pPr>
        <w:numPr>
          <w:ilvl w:val="1"/>
          <w:numId w:val="12"/>
        </w:numPr>
        <w:tabs>
          <w:tab w:val="left" w:pos="980"/>
        </w:tabs>
      </w:pPr>
      <w:r>
        <w:t>Files;</w:t>
      </w:r>
    </w:p>
    <w:p w14:paraId="48737058" w14:textId="77777777" w:rsidR="00C74F41" w:rsidRPr="000E37F3" w:rsidRDefault="00000000">
      <w:pPr>
        <w:rPr>
          <w:lang w:val="ru-RU"/>
        </w:rPr>
      </w:pPr>
      <w:r w:rsidRPr="000E37F3">
        <w:rPr>
          <w:lang w:val="ru-RU"/>
        </w:rPr>
        <w:t>1.2.1 Технические средства, используемые во время испытаний</w:t>
      </w:r>
    </w:p>
    <w:p w14:paraId="0FA9CCEB" w14:textId="3A487584" w:rsidR="00C74F41" w:rsidRDefault="00000000">
      <w:pPr>
        <w:rPr>
          <w:lang w:val="ru-RU"/>
        </w:rPr>
      </w:pPr>
      <w:r>
        <w:rPr>
          <w:lang w:val="ru-RU"/>
        </w:rPr>
        <w:t>Используются компьютеры</w:t>
      </w:r>
      <w:r w:rsidR="000076D0">
        <w:rPr>
          <w:lang w:val="ru-RU"/>
        </w:rPr>
        <w:t xml:space="preserve">, </w:t>
      </w:r>
      <w:r>
        <w:rPr>
          <w:lang w:val="ru-RU"/>
        </w:rPr>
        <w:t>на которых соответственно выполняется установка/использование модулей:</w:t>
      </w:r>
    </w:p>
    <w:p w14:paraId="00270AE6" w14:textId="024543C5" w:rsidR="00C74F41" w:rsidRDefault="00000000">
      <w:pPr>
        <w:numPr>
          <w:ilvl w:val="0"/>
          <w:numId w:val="13"/>
        </w:numPr>
        <w:tabs>
          <w:tab w:val="clear" w:pos="425"/>
          <w:tab w:val="left" w:pos="1120"/>
        </w:tabs>
        <w:ind w:left="5" w:firstLine="1135"/>
        <w:rPr>
          <w:lang w:val="ru-RU"/>
        </w:rPr>
      </w:pPr>
      <w:r>
        <w:rPr>
          <w:lang w:val="ru-RU"/>
        </w:rPr>
        <w:t>Сервер</w:t>
      </w:r>
      <w:r w:rsidR="000076D0">
        <w:t>/</w:t>
      </w:r>
      <w:r w:rsidR="000076D0">
        <w:rPr>
          <w:lang w:val="ru-RU"/>
        </w:rPr>
        <w:t>хост</w:t>
      </w:r>
      <w:r w:rsidR="000076D0">
        <w:t>;</w:t>
      </w:r>
    </w:p>
    <w:p w14:paraId="74D9BD84" w14:textId="13441D6D" w:rsidR="00C74F41" w:rsidRDefault="000076D0">
      <w:pPr>
        <w:numPr>
          <w:ilvl w:val="0"/>
          <w:numId w:val="13"/>
        </w:numPr>
        <w:tabs>
          <w:tab w:val="clear" w:pos="425"/>
          <w:tab w:val="left" w:pos="1120"/>
        </w:tabs>
        <w:ind w:left="5" w:firstLine="1135"/>
        <w:rPr>
          <w:lang w:val="ru-RU"/>
        </w:rPr>
      </w:pPr>
      <w:r>
        <w:rPr>
          <w:lang w:val="ru-RU"/>
        </w:rPr>
        <w:t>Рабочая станция с агентом</w:t>
      </w:r>
      <w:r w:rsidR="00000000">
        <w:rPr>
          <w:lang w:val="ru-RU"/>
        </w:rPr>
        <w:t>.</w:t>
      </w:r>
    </w:p>
    <w:p w14:paraId="60487859" w14:textId="77777777" w:rsidR="00C74F41" w:rsidRDefault="00000000">
      <w:pPr>
        <w:numPr>
          <w:ilvl w:val="0"/>
          <w:numId w:val="13"/>
        </w:numPr>
        <w:tabs>
          <w:tab w:val="clear" w:pos="425"/>
          <w:tab w:val="left" w:pos="1120"/>
        </w:tabs>
        <w:ind w:left="5" w:firstLine="1135"/>
        <w:rPr>
          <w:lang w:val="ru-RU"/>
        </w:rPr>
      </w:pPr>
      <w:r>
        <w:rPr>
          <w:lang w:val="ru-RU"/>
        </w:rPr>
        <w:t>Рабочая станция администратора.</w:t>
      </w:r>
    </w:p>
    <w:p w14:paraId="573DDF3F" w14:textId="77777777" w:rsidR="00C74F41" w:rsidRDefault="00000000">
      <w:r>
        <w:t xml:space="preserve">1.2.2 </w:t>
      </w:r>
      <w:proofErr w:type="spellStart"/>
      <w:r>
        <w:t>Технические</w:t>
      </w:r>
      <w:proofErr w:type="spellEnd"/>
      <w:r>
        <w:t xml:space="preserve"> </w:t>
      </w:r>
      <w:proofErr w:type="spellStart"/>
      <w:r>
        <w:t>требования</w:t>
      </w:r>
      <w:proofErr w:type="spellEnd"/>
      <w:r>
        <w:t xml:space="preserve"> </w:t>
      </w:r>
      <w:proofErr w:type="spellStart"/>
      <w:r>
        <w:t>системы</w:t>
      </w:r>
      <w:proofErr w:type="spellEnd"/>
    </w:p>
    <w:p w14:paraId="7BAA69D2" w14:textId="77777777" w:rsidR="00C74F41" w:rsidRDefault="00000000">
      <w:proofErr w:type="spellStart"/>
      <w:r>
        <w:t>Минимальные</w:t>
      </w:r>
      <w:proofErr w:type="spellEnd"/>
      <w:r>
        <w:t xml:space="preserve"> </w:t>
      </w:r>
      <w:proofErr w:type="spellStart"/>
      <w:r>
        <w:t>системные</w:t>
      </w:r>
      <w:proofErr w:type="spellEnd"/>
      <w:r>
        <w:t xml:space="preserve"> </w:t>
      </w:r>
      <w:proofErr w:type="spellStart"/>
      <w:r>
        <w:t>требования</w:t>
      </w:r>
      <w:proofErr w:type="spellEnd"/>
      <w:r>
        <w:t>:</w:t>
      </w:r>
    </w:p>
    <w:p w14:paraId="53AA99BE" w14:textId="3CB90BED" w:rsidR="00C74F41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r>
        <w:t xml:space="preserve">ОС </w:t>
      </w:r>
      <w:proofErr w:type="spellStart"/>
      <w:r>
        <w:t>сервера</w:t>
      </w:r>
      <w:proofErr w:type="spellEnd"/>
      <w:r>
        <w:t>: Linux</w:t>
      </w:r>
      <w:r w:rsidR="000076D0">
        <w:t>/Windows</w:t>
      </w:r>
      <w:r>
        <w:t xml:space="preserve">; </w:t>
      </w:r>
    </w:p>
    <w:p w14:paraId="52D902FC" w14:textId="77777777" w:rsidR="00C74F41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r>
        <w:t xml:space="preserve">CPU: 2 vCPU; </w:t>
      </w:r>
    </w:p>
    <w:p w14:paraId="6A546C24" w14:textId="77777777" w:rsidR="00C74F41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r>
        <w:lastRenderedPageBreak/>
        <w:t xml:space="preserve">RAM: 2 ГБ; </w:t>
      </w:r>
    </w:p>
    <w:p w14:paraId="43C57ED0" w14:textId="77777777" w:rsidR="00C74F41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proofErr w:type="spellStart"/>
      <w:r>
        <w:t>диск</w:t>
      </w:r>
      <w:proofErr w:type="spellEnd"/>
      <w:r>
        <w:t xml:space="preserve">: 10 ГБ; </w:t>
      </w:r>
    </w:p>
    <w:p w14:paraId="0A9ED452" w14:textId="77777777" w:rsidR="00C74F41" w:rsidRPr="000E37F3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  <w:rPr>
          <w:lang w:val="ru-RU"/>
        </w:rPr>
      </w:pPr>
      <w:r w:rsidRPr="000E37F3">
        <w:rPr>
          <w:lang w:val="ru-RU"/>
        </w:rPr>
        <w:t xml:space="preserve">сеть: подключение в локальной сети; </w:t>
      </w:r>
    </w:p>
    <w:p w14:paraId="0A4410B4" w14:textId="77777777" w:rsidR="00C74F41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r>
        <w:t xml:space="preserve">Docker; </w:t>
      </w:r>
    </w:p>
    <w:p w14:paraId="704184BB" w14:textId="77777777" w:rsidR="00C74F41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r>
        <w:t xml:space="preserve">PostgreSQL. </w:t>
      </w:r>
    </w:p>
    <w:p w14:paraId="1C8DF4BE" w14:textId="3F852D04" w:rsidR="00C74F41" w:rsidRDefault="00000000">
      <w:proofErr w:type="spellStart"/>
      <w:r>
        <w:t>Для</w:t>
      </w:r>
      <w:proofErr w:type="spellEnd"/>
      <w:r>
        <w:t xml:space="preserve"> </w:t>
      </w:r>
      <w:r w:rsidR="000076D0">
        <w:rPr>
          <w:lang w:val="ru-RU"/>
        </w:rPr>
        <w:t>агента</w:t>
      </w:r>
      <w:r>
        <w:t>:</w:t>
      </w:r>
    </w:p>
    <w:p w14:paraId="0CF2EBC7" w14:textId="5004819C" w:rsidR="00C74F41" w:rsidRDefault="000076D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r>
        <w:t>Windows</w:t>
      </w:r>
      <w:r w:rsidR="00000000">
        <w:t xml:space="preserve">; </w:t>
      </w:r>
    </w:p>
    <w:p w14:paraId="5E4BE118" w14:textId="77777777" w:rsidR="00C74F41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proofErr w:type="spellStart"/>
      <w:r>
        <w:t>доступ</w:t>
      </w:r>
      <w:proofErr w:type="spellEnd"/>
      <w:r>
        <w:t xml:space="preserve"> к </w:t>
      </w:r>
      <w:proofErr w:type="spellStart"/>
      <w:r>
        <w:t>сети</w:t>
      </w:r>
      <w:proofErr w:type="spellEnd"/>
      <w:r>
        <w:t xml:space="preserve">; </w:t>
      </w:r>
    </w:p>
    <w:p w14:paraId="20075194" w14:textId="715AC16A" w:rsidR="00C74F41" w:rsidRDefault="00000000">
      <w:pPr>
        <w:numPr>
          <w:ilvl w:val="0"/>
          <w:numId w:val="14"/>
        </w:numPr>
        <w:tabs>
          <w:tab w:val="clear" w:pos="0"/>
          <w:tab w:val="left" w:pos="980"/>
        </w:tabs>
        <w:ind w:firstLine="1140"/>
      </w:pPr>
      <w:proofErr w:type="spellStart"/>
      <w:r>
        <w:t>установленный</w:t>
      </w:r>
      <w:proofErr w:type="spellEnd"/>
      <w:r>
        <w:t xml:space="preserve"> </w:t>
      </w:r>
      <w:r w:rsidR="000076D0">
        <w:rPr>
          <w:lang w:val="ru-RU"/>
        </w:rPr>
        <w:t>агент</w:t>
      </w:r>
      <w:r>
        <w:t>.</w:t>
      </w:r>
    </w:p>
    <w:p w14:paraId="53D157E8" w14:textId="77777777" w:rsidR="00C74F41" w:rsidRDefault="00C74F41">
      <w:pPr>
        <w:rPr>
          <w:highlight w:val="yellow"/>
        </w:rPr>
      </w:pPr>
    </w:p>
    <w:p w14:paraId="21264184" w14:textId="77777777" w:rsidR="00C74F41" w:rsidRDefault="00C74F41">
      <w:pPr>
        <w:tabs>
          <w:tab w:val="left" w:pos="1120"/>
        </w:tabs>
        <w:spacing w:before="480" w:after="480"/>
        <w:ind w:left="709" w:firstLine="0"/>
        <w:outlineLvl w:val="1"/>
        <w:rPr>
          <w:rFonts w:ascii="Times New Roman Regular" w:eastAsia="SimSun" w:hAnsi="Times New Roman Regular" w:cs="Times New Roman Regular"/>
          <w:lang w:val="ru-RU"/>
        </w:rPr>
      </w:pPr>
    </w:p>
    <w:p w14:paraId="53AC1D73" w14:textId="77777777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br w:type="page"/>
      </w:r>
    </w:p>
    <w:p w14:paraId="0CF29CF9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spacing w:after="480"/>
        <w:outlineLvl w:val="0"/>
      </w:pPr>
      <w:bookmarkStart w:id="3" w:name="_Toc1023044835"/>
      <w:r>
        <w:rPr>
          <w:rFonts w:ascii="Times New Roman Regular" w:eastAsia="SimSun" w:hAnsi="Times New Roman Regular" w:cs="Times New Roman Regular"/>
          <w:lang w:val="ru-RU"/>
        </w:rPr>
        <w:lastRenderedPageBreak/>
        <w:t>Цель испытаний</w:t>
      </w:r>
      <w:bookmarkEnd w:id="3"/>
    </w:p>
    <w:p w14:paraId="527CA7EA" w14:textId="3124DFE3" w:rsidR="00C74F41" w:rsidRPr="000C4B8C" w:rsidRDefault="00000000">
      <w:pPr>
        <w:tabs>
          <w:tab w:val="left" w:pos="980"/>
        </w:tabs>
        <w:ind w:left="9" w:firstLine="700"/>
        <w:rPr>
          <w:lang w:val="ru-RU"/>
        </w:rPr>
      </w:pPr>
      <w:r w:rsidRPr="000E37F3">
        <w:rPr>
          <w:lang w:val="ru-RU"/>
        </w:rPr>
        <w:t xml:space="preserve">Проверка </w:t>
      </w:r>
      <w:r>
        <w:rPr>
          <w:lang w:val="ru-RU"/>
        </w:rPr>
        <w:t>“</w:t>
      </w:r>
      <w:r w:rsidR="000C4B8C">
        <w:t>RMM</w:t>
      </w:r>
      <w:r>
        <w:rPr>
          <w:lang w:val="ru-RU"/>
        </w:rPr>
        <w:t>”</w:t>
      </w:r>
      <w:r w:rsidRPr="000E37F3">
        <w:rPr>
          <w:lang w:val="ru-RU"/>
        </w:rPr>
        <w:t xml:space="preserve"> на работоспособность и соответствие требованиям ТЗ. </w:t>
      </w:r>
      <w:r w:rsidRPr="000C4B8C">
        <w:rPr>
          <w:lang w:val="ru-RU"/>
        </w:rPr>
        <w:t>Определение возможности передачи системы в эксплуатацию.</w:t>
      </w:r>
    </w:p>
    <w:p w14:paraId="1342A356" w14:textId="77777777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br w:type="page"/>
      </w:r>
    </w:p>
    <w:p w14:paraId="7E80E039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4" w:name="_Toc1560463963"/>
      <w:r>
        <w:rPr>
          <w:rFonts w:ascii="Times New Roman Regular" w:eastAsia="SimSun" w:hAnsi="Times New Roman Regular" w:cs="Times New Roman Regular"/>
          <w:lang w:val="ru-RU"/>
        </w:rPr>
        <w:lastRenderedPageBreak/>
        <w:t>Общие положения</w:t>
      </w:r>
      <w:bookmarkEnd w:id="4"/>
    </w:p>
    <w:p w14:paraId="3126DD93" w14:textId="77777777" w:rsidR="00C74F41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after="480"/>
        <w:outlineLvl w:val="1"/>
        <w:rPr>
          <w:rFonts w:ascii="Times New Roman Regular" w:eastAsia="SimSun" w:hAnsi="Times New Roman Regular" w:cs="Times New Roman Regular"/>
          <w:lang w:val="ru-RU"/>
        </w:rPr>
      </w:pPr>
      <w:bookmarkStart w:id="5" w:name="_Toc1647528977"/>
      <w:r>
        <w:rPr>
          <w:rFonts w:ascii="Times New Roman Regular" w:eastAsia="SimSun" w:hAnsi="Times New Roman Regular" w:cs="Times New Roman Regular"/>
          <w:lang w:val="ru-RU"/>
        </w:rPr>
        <w:t>Перечень руководящих документов</w:t>
      </w:r>
      <w:bookmarkEnd w:id="5"/>
    </w:p>
    <w:p w14:paraId="3B0F1569" w14:textId="77777777" w:rsidR="00C74F41" w:rsidRPr="000E37F3" w:rsidRDefault="00000000">
      <w:pPr>
        <w:rPr>
          <w:lang w:val="ru-RU"/>
        </w:rPr>
      </w:pPr>
      <w:r w:rsidRPr="000E37F3">
        <w:rPr>
          <w:lang w:val="ru-RU"/>
        </w:rPr>
        <w:t xml:space="preserve">Настоящая программа и методика испытаний разработана в соответствии со следующими документами: </w:t>
      </w:r>
    </w:p>
    <w:p w14:paraId="4CB54226" w14:textId="77777777" w:rsidR="00C74F41" w:rsidRDefault="00000000">
      <w:pPr>
        <w:pStyle w:val="afffb"/>
        <w:numPr>
          <w:ilvl w:val="0"/>
          <w:numId w:val="15"/>
        </w:numPr>
        <w:tabs>
          <w:tab w:val="clear" w:pos="0"/>
          <w:tab w:val="left" w:pos="980"/>
        </w:tabs>
        <w:spacing w:after="0" w:line="360" w:lineRule="auto"/>
        <w:rPr>
          <w:rFonts w:ascii="Times New Roman Regular" w:eastAsia="SimSun" w:hAnsi="Times New Roman Regular" w:cs="Times New Roman Regular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ГОСТ 19.201-78 Техническое задание на разработку;</w:t>
      </w:r>
    </w:p>
    <w:p w14:paraId="60B77FF3" w14:textId="77777777" w:rsidR="00C74F41" w:rsidRDefault="00000000">
      <w:pPr>
        <w:pStyle w:val="afffb"/>
        <w:numPr>
          <w:ilvl w:val="0"/>
          <w:numId w:val="15"/>
        </w:numPr>
        <w:tabs>
          <w:tab w:val="clear" w:pos="0"/>
          <w:tab w:val="left" w:pos="980"/>
        </w:tabs>
        <w:spacing w:after="0" w:line="360" w:lineRule="auto"/>
        <w:rPr>
          <w:rFonts w:ascii="Times New Roman Regular" w:eastAsia="SimSun" w:hAnsi="Times New Roman Regular" w:cs="Times New Roman Regular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ГОСТ 19.301-79 Программа и методика испытаний.</w:t>
      </w:r>
    </w:p>
    <w:p w14:paraId="7AB46670" w14:textId="77777777" w:rsidR="00C74F41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before="480" w:after="480"/>
        <w:outlineLvl w:val="1"/>
        <w:rPr>
          <w:rFonts w:ascii="Times New Roman Regular" w:eastAsia="SimSun" w:hAnsi="Times New Roman Regular" w:cs="Times New Roman Regular"/>
          <w:lang w:val="ru-RU"/>
        </w:rPr>
      </w:pPr>
      <w:bookmarkStart w:id="6" w:name="_Toc365372021"/>
      <w:r>
        <w:rPr>
          <w:rFonts w:ascii="Times New Roman Regular" w:eastAsia="SimSun" w:hAnsi="Times New Roman Regular" w:cs="Times New Roman Regular"/>
          <w:lang w:val="ru-RU"/>
        </w:rPr>
        <w:t>Место и продолжительность испытаний</w:t>
      </w:r>
      <w:bookmarkEnd w:id="6"/>
    </w:p>
    <w:p w14:paraId="75CADCBB" w14:textId="77777777" w:rsidR="00C74F41" w:rsidRDefault="00000000">
      <w:pPr>
        <w:tabs>
          <w:tab w:val="left" w:pos="1120"/>
        </w:tabs>
        <w:ind w:firstLine="697"/>
        <w:rPr>
          <w:rFonts w:ascii="Times New Roman Regular" w:eastAsia="SimSun" w:hAnsi="Times New Roman Regular" w:cs="Times New Roman Regular"/>
          <w:lang w:val="ru-RU"/>
        </w:rPr>
      </w:pPr>
      <w:r w:rsidRPr="000E37F3">
        <w:rPr>
          <w:lang w:val="ru-RU"/>
        </w:rPr>
        <w:t>Место проведения испытаний г.</w:t>
      </w:r>
      <w:r>
        <w:t> </w:t>
      </w:r>
      <w:r w:rsidRPr="000E37F3">
        <w:rPr>
          <w:lang w:val="ru-RU"/>
        </w:rPr>
        <w:t>Великий Новгород. Испытания проводятся согласно настоящей «Программе и методике испытаний».</w:t>
      </w:r>
    </w:p>
    <w:p w14:paraId="0282F07E" w14:textId="77777777" w:rsidR="00C74F41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before="480" w:after="480"/>
        <w:outlineLvl w:val="1"/>
        <w:rPr>
          <w:rFonts w:ascii="Times New Roman Regular" w:eastAsia="SimSun" w:hAnsi="Times New Roman Regular" w:cs="Times New Roman Regular"/>
          <w:lang w:val="ru-RU"/>
        </w:rPr>
      </w:pPr>
      <w:bookmarkStart w:id="7" w:name="_Toc1151810174"/>
      <w:r>
        <w:rPr>
          <w:rFonts w:ascii="Times New Roman Regular" w:eastAsia="SimSun" w:hAnsi="Times New Roman Regular" w:cs="Times New Roman Regular"/>
          <w:lang w:val="ru-RU"/>
        </w:rPr>
        <w:t>Организации, участвующие в испытании</w:t>
      </w:r>
      <w:bookmarkEnd w:id="7"/>
    </w:p>
    <w:p w14:paraId="7450BD4E" w14:textId="77777777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 w:rsidRPr="000E37F3">
        <w:rPr>
          <w:lang w:val="ru-RU"/>
        </w:rPr>
        <w:t>Федеральное государственное бюджетное образовательное учреждение высшего профессионального образования Новгородский государственный университет имени Ярослава Мудрого.</w:t>
      </w:r>
    </w:p>
    <w:p w14:paraId="587B47A2" w14:textId="77777777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br w:type="page"/>
      </w:r>
    </w:p>
    <w:p w14:paraId="0C77EACB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8" w:name="_Toc1056000360"/>
      <w:r>
        <w:rPr>
          <w:rFonts w:ascii="Times New Roman Regular" w:eastAsia="SimSun" w:hAnsi="Times New Roman Regular" w:cs="Times New Roman Regular"/>
          <w:lang w:val="ru-RU"/>
        </w:rPr>
        <w:lastRenderedPageBreak/>
        <w:t>Объем испытаний</w:t>
      </w:r>
      <w:bookmarkEnd w:id="8"/>
    </w:p>
    <w:p w14:paraId="6F773886" w14:textId="77777777" w:rsidR="00C74F41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after="480"/>
        <w:outlineLvl w:val="1"/>
        <w:rPr>
          <w:rFonts w:ascii="Times New Roman Regular" w:eastAsia="SimSun" w:hAnsi="Times New Roman Regular" w:cs="Times New Roman Regular"/>
          <w:lang w:val="ru-RU"/>
        </w:rPr>
      </w:pPr>
      <w:bookmarkStart w:id="9" w:name="_Toc1393191712"/>
      <w:r>
        <w:rPr>
          <w:rFonts w:ascii="Times New Roman Regular" w:eastAsia="SimSun" w:hAnsi="Times New Roman Regular" w:cs="Times New Roman Regular"/>
          <w:lang w:val="ru-RU"/>
        </w:rPr>
        <w:t xml:space="preserve">Перечень </w:t>
      </w:r>
      <w:proofErr w:type="spellStart"/>
      <w:r>
        <w:rPr>
          <w:rFonts w:ascii="Times New Roman Regular" w:eastAsia="SimSun" w:hAnsi="Times New Roman Regular" w:cs="Times New Roman Regular"/>
          <w:lang w:val="ru-RU"/>
        </w:rPr>
        <w:t>этопов</w:t>
      </w:r>
      <w:proofErr w:type="spellEnd"/>
      <w:r>
        <w:rPr>
          <w:rFonts w:ascii="Times New Roman Regular" w:eastAsia="SimSun" w:hAnsi="Times New Roman Regular" w:cs="Times New Roman Regular"/>
          <w:lang w:val="ru-RU"/>
        </w:rPr>
        <w:t xml:space="preserve"> испытаний</w:t>
      </w:r>
      <w:bookmarkEnd w:id="9"/>
    </w:p>
    <w:p w14:paraId="4BC05128" w14:textId="77777777" w:rsidR="00C74F41" w:rsidRPr="000E37F3" w:rsidRDefault="00000000">
      <w:pPr>
        <w:rPr>
          <w:lang w:val="ru-RU"/>
        </w:rPr>
      </w:pPr>
      <w:r w:rsidRPr="000E37F3">
        <w:rPr>
          <w:lang w:val="ru-RU"/>
        </w:rPr>
        <w:t>Испытания состоят из проверки документации и испытания программных и технических средств.</w:t>
      </w:r>
    </w:p>
    <w:p w14:paraId="2BF65BB3" w14:textId="77777777" w:rsidR="00C74F41" w:rsidRPr="000E37F3" w:rsidRDefault="00000000">
      <w:pPr>
        <w:rPr>
          <w:lang w:val="ru-RU"/>
        </w:rPr>
      </w:pPr>
      <w:r w:rsidRPr="000E37F3">
        <w:rPr>
          <w:lang w:val="ru-RU"/>
        </w:rPr>
        <w:t xml:space="preserve">Состав документации, представляемой на испытания, </w:t>
      </w:r>
      <w:r>
        <w:rPr>
          <w:lang w:val="ru-RU"/>
        </w:rPr>
        <w:t>её</w:t>
      </w:r>
      <w:r w:rsidRPr="000E37F3">
        <w:rPr>
          <w:lang w:val="ru-RU"/>
        </w:rPr>
        <w:t xml:space="preserve"> комплектность, качество разработки, соответствие нормативно-техническим требованиям;</w:t>
      </w:r>
    </w:p>
    <w:p w14:paraId="2528B8A5" w14:textId="77777777" w:rsidR="00C74F41" w:rsidRDefault="00000000">
      <w:pPr>
        <w:tabs>
          <w:tab w:val="left" w:pos="1120"/>
        </w:tabs>
        <w:ind w:firstLine="700"/>
        <w:rPr>
          <w:rFonts w:ascii="Times New Roman Regular" w:eastAsia="SimSun" w:hAnsi="Times New Roman Regular" w:cs="Times New Roman Regular"/>
          <w:lang w:val="ru-RU"/>
        </w:rPr>
      </w:pPr>
      <w:r w:rsidRPr="000E37F3">
        <w:rPr>
          <w:lang w:val="ru-RU"/>
        </w:rPr>
        <w:t xml:space="preserve">В процессе проведение </w:t>
      </w:r>
      <w:r>
        <w:rPr>
          <w:lang w:val="ru-RU"/>
        </w:rPr>
        <w:t>приёмочных</w:t>
      </w:r>
      <w:r w:rsidRPr="000E37F3">
        <w:rPr>
          <w:lang w:val="ru-RU"/>
        </w:rPr>
        <w:t xml:space="preserve"> испытаний должна быть протестированы следующие подсистемы:</w:t>
      </w:r>
    </w:p>
    <w:p w14:paraId="26406AE2" w14:textId="77777777" w:rsidR="00C74F41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before="480" w:after="480"/>
        <w:outlineLvl w:val="1"/>
        <w:rPr>
          <w:rFonts w:ascii="Times New Roman Regular" w:eastAsia="SimSun" w:hAnsi="Times New Roman Regular" w:cs="Times New Roman Regular"/>
          <w:lang w:val="ru-RU"/>
        </w:rPr>
      </w:pPr>
      <w:bookmarkStart w:id="10" w:name="_Toc1358900343"/>
      <w:r>
        <w:rPr>
          <w:rFonts w:ascii="Times New Roman Regular" w:eastAsia="SimSun" w:hAnsi="Times New Roman Regular" w:cs="Times New Roman Regular"/>
          <w:lang w:val="ru-RU"/>
        </w:rPr>
        <w:t>Испытания подсистем</w:t>
      </w:r>
      <w:bookmarkEnd w:id="10"/>
    </w:p>
    <w:p w14:paraId="10512AE2" w14:textId="2362569D" w:rsidR="00C74F41" w:rsidRDefault="00000000">
      <w:pPr>
        <w:numPr>
          <w:ilvl w:val="2"/>
          <w:numId w:val="11"/>
        </w:numPr>
        <w:tabs>
          <w:tab w:val="clear" w:pos="1508"/>
          <w:tab w:val="left" w:pos="1120"/>
        </w:tabs>
        <w:ind w:left="8" w:firstLine="692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t xml:space="preserve">Метод проверки </w:t>
      </w:r>
      <w:r w:rsidR="00DF0CCA">
        <w:rPr>
          <w:rFonts w:ascii="Times New Roman Regular" w:eastAsia="SimSun" w:hAnsi="Times New Roman Regular" w:cs="Times New Roman Regular"/>
          <w:lang w:val="ru-RU"/>
        </w:rPr>
        <w:t>систем сервера</w:t>
      </w:r>
    </w:p>
    <w:p w14:paraId="14E6DE38" w14:textId="0F611F37" w:rsidR="00C74F41" w:rsidRDefault="00000000">
      <w:pPr>
        <w:tabs>
          <w:tab w:val="left" w:pos="1120"/>
        </w:tabs>
        <w:ind w:firstLine="700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t>Эт</w:t>
      </w:r>
      <w:r w:rsidR="00DF0CCA">
        <w:rPr>
          <w:rFonts w:ascii="Times New Roman Regular" w:eastAsia="SimSun" w:hAnsi="Times New Roman Regular" w:cs="Times New Roman Regular"/>
          <w:lang w:val="ru-RU"/>
        </w:rPr>
        <w:t>а</w:t>
      </w:r>
      <w:r>
        <w:rPr>
          <w:rFonts w:ascii="Times New Roman Regular" w:eastAsia="SimSun" w:hAnsi="Times New Roman Regular" w:cs="Times New Roman Regular"/>
          <w:lang w:val="ru-RU"/>
        </w:rPr>
        <w:t xml:space="preserve"> </w:t>
      </w:r>
      <w:r w:rsidR="00DF0CCA">
        <w:rPr>
          <w:rFonts w:ascii="Times New Roman Regular" w:eastAsia="SimSun" w:hAnsi="Times New Roman Regular" w:cs="Times New Roman Regular"/>
          <w:lang w:val="ru-RU"/>
        </w:rPr>
        <w:t xml:space="preserve">система </w:t>
      </w:r>
      <w:r>
        <w:rPr>
          <w:rFonts w:ascii="Times New Roman Regular" w:eastAsia="SimSun" w:hAnsi="Times New Roman Regular" w:cs="Times New Roman Regular"/>
          <w:lang w:val="ru-RU"/>
        </w:rPr>
        <w:t>представля</w:t>
      </w:r>
      <w:r w:rsidR="00DF0CCA">
        <w:rPr>
          <w:rFonts w:ascii="Times New Roman Regular" w:eastAsia="SimSun" w:hAnsi="Times New Roman Regular" w:cs="Times New Roman Regular"/>
          <w:lang w:val="ru-RU"/>
        </w:rPr>
        <w:t>е</w:t>
      </w:r>
      <w:r>
        <w:rPr>
          <w:rFonts w:ascii="Times New Roman Regular" w:eastAsia="SimSun" w:hAnsi="Times New Roman Regular" w:cs="Times New Roman Regular"/>
          <w:lang w:val="ru-RU"/>
        </w:rPr>
        <w:t xml:space="preserve">т из себя </w:t>
      </w:r>
      <w:r w:rsidR="00DF0CCA">
        <w:rPr>
          <w:rFonts w:ascii="Times New Roman Regular" w:eastAsia="SimSun" w:hAnsi="Times New Roman Regular" w:cs="Times New Roman Regular"/>
          <w:lang w:val="ru-RU"/>
        </w:rPr>
        <w:t>хост</w:t>
      </w:r>
      <w:r>
        <w:rPr>
          <w:rFonts w:ascii="Times New Roman Regular" w:eastAsia="SimSun" w:hAnsi="Times New Roman Regular" w:cs="Times New Roman Regular"/>
          <w:lang w:val="ru-RU"/>
        </w:rPr>
        <w:t xml:space="preserve">, предоставляющие </w:t>
      </w:r>
      <w:r>
        <w:rPr>
          <w:rFonts w:ascii="Times New Roman Regular" w:eastAsia="SimSun" w:hAnsi="Times New Roman Regular" w:cs="Times New Roman Regular"/>
        </w:rPr>
        <w:t>API</w:t>
      </w:r>
      <w:r w:rsidR="00DF0CCA">
        <w:rPr>
          <w:rFonts w:ascii="Times New Roman Regular" w:eastAsia="SimSun" w:hAnsi="Times New Roman Regular" w:cs="Times New Roman Regular"/>
          <w:lang w:val="ru-RU"/>
        </w:rPr>
        <w:t xml:space="preserve"> и </w:t>
      </w:r>
      <w:r w:rsidR="00DF0CCA">
        <w:rPr>
          <w:rFonts w:ascii="Times New Roman Regular" w:eastAsia="SimSun" w:hAnsi="Times New Roman Regular" w:cs="Times New Roman Regular"/>
        </w:rPr>
        <w:t>WebSocket</w:t>
      </w:r>
      <w:r w:rsidR="00DF0CCA" w:rsidRPr="00DF0CCA">
        <w:rPr>
          <w:rFonts w:ascii="Times New Roman Regular" w:eastAsia="SimSun" w:hAnsi="Times New Roman Regular" w:cs="Times New Roman Regular"/>
          <w:lang w:val="ru-RU"/>
        </w:rPr>
        <w:t xml:space="preserve"> </w:t>
      </w:r>
      <w:r w:rsidR="00DF0CCA">
        <w:rPr>
          <w:rFonts w:ascii="Times New Roman Regular" w:eastAsia="SimSun" w:hAnsi="Times New Roman Regular" w:cs="Times New Roman Regular"/>
          <w:lang w:val="ru-RU"/>
        </w:rPr>
        <w:t>соединение</w:t>
      </w:r>
      <w:r w:rsidRPr="000E37F3">
        <w:rPr>
          <w:rFonts w:ascii="Times New Roman Regular" w:eastAsia="SimSun" w:hAnsi="Times New Roman Regular" w:cs="Times New Roman Regular"/>
          <w:lang w:val="ru-RU"/>
        </w:rPr>
        <w:t xml:space="preserve"> </w:t>
      </w:r>
      <w:r>
        <w:rPr>
          <w:rFonts w:ascii="Times New Roman Regular" w:eastAsia="SimSun" w:hAnsi="Times New Roman Regular" w:cs="Times New Roman Regular"/>
          <w:lang w:val="ru-RU"/>
        </w:rPr>
        <w:t>для управления БД</w:t>
      </w:r>
      <w:r w:rsidR="00DF0CCA">
        <w:rPr>
          <w:rFonts w:ascii="Times New Roman Regular" w:eastAsia="SimSun" w:hAnsi="Times New Roman Regular" w:cs="Times New Roman Regular"/>
          <w:lang w:val="ru-RU"/>
        </w:rPr>
        <w:t>, обмена данными с агентами и отправка</w:t>
      </w:r>
      <w:r w:rsidR="00DF0CCA" w:rsidRPr="00DF0CCA">
        <w:rPr>
          <w:rFonts w:ascii="Times New Roman Regular" w:eastAsia="SimSun" w:hAnsi="Times New Roman Regular" w:cs="Times New Roman Regular"/>
          <w:lang w:val="ru-RU"/>
        </w:rPr>
        <w:t>/</w:t>
      </w:r>
      <w:r w:rsidR="00DF0CCA">
        <w:rPr>
          <w:rFonts w:ascii="Times New Roman Regular" w:eastAsia="SimSun" w:hAnsi="Times New Roman Regular" w:cs="Times New Roman Regular"/>
          <w:lang w:val="ru-RU"/>
        </w:rPr>
        <w:t>прием команд и результатов выполнения</w:t>
      </w:r>
      <w:r>
        <w:rPr>
          <w:rFonts w:ascii="Times New Roman Regular" w:eastAsia="SimSun" w:hAnsi="Times New Roman Regular" w:cs="Times New Roman Regular"/>
          <w:lang w:val="ru-RU"/>
        </w:rPr>
        <w:t xml:space="preserve">. Для проверки корректной работы подсистем </w:t>
      </w:r>
      <w:r w:rsidR="00DF0CCA">
        <w:rPr>
          <w:rFonts w:ascii="Times New Roman Regular" w:eastAsia="SimSun" w:hAnsi="Times New Roman Regular" w:cs="Times New Roman Regular"/>
          <w:lang w:val="ru-RU"/>
        </w:rPr>
        <w:t xml:space="preserve">сервера </w:t>
      </w:r>
      <w:r>
        <w:rPr>
          <w:rFonts w:ascii="Times New Roman Regular" w:eastAsia="SimSun" w:hAnsi="Times New Roman Regular" w:cs="Times New Roman Regular"/>
          <w:lang w:val="ru-RU"/>
        </w:rPr>
        <w:t>используется автоматическое тестирование с помощью открытого ПО</w:t>
      </w:r>
      <w:r w:rsidRPr="000E37F3">
        <w:rPr>
          <w:rFonts w:ascii="Times New Roman Regular" w:eastAsia="SimSun" w:hAnsi="Times New Roman Regular" w:cs="Times New Roman Regular"/>
          <w:lang w:val="ru-RU"/>
        </w:rPr>
        <w:t xml:space="preserve"> </w:t>
      </w:r>
      <w:r>
        <w:rPr>
          <w:rFonts w:ascii="Times New Roman Regular" w:eastAsia="SimSun" w:hAnsi="Times New Roman Regular" w:cs="Times New Roman Regular"/>
          <w:lang w:val="ru-RU"/>
        </w:rPr>
        <w:t xml:space="preserve">для тестирования </w:t>
      </w:r>
      <w:r>
        <w:rPr>
          <w:rFonts w:ascii="Times New Roman Regular" w:eastAsia="SimSun" w:hAnsi="Times New Roman Regular" w:cs="Times New Roman Regular"/>
        </w:rPr>
        <w:t>API</w:t>
      </w:r>
      <w:r>
        <w:rPr>
          <w:rFonts w:ascii="Times New Roman Regular" w:eastAsia="SimSun" w:hAnsi="Times New Roman Regular" w:cs="Times New Roman Regular"/>
          <w:lang w:val="ru-RU"/>
        </w:rPr>
        <w:t xml:space="preserve"> –</w:t>
      </w:r>
      <w:r w:rsidRPr="000E37F3">
        <w:rPr>
          <w:rFonts w:ascii="Times New Roman Regular" w:eastAsia="SimSun" w:hAnsi="Times New Roman Regular" w:cs="Times New Roman Regular"/>
          <w:lang w:val="ru-RU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</w:rPr>
        <w:t>Hoppscotch</w:t>
      </w:r>
      <w:proofErr w:type="spellEnd"/>
      <w:r w:rsidR="00DF0CCA">
        <w:rPr>
          <w:rFonts w:ascii="Times New Roman Regular" w:eastAsia="SimSun" w:hAnsi="Times New Roman Regular" w:cs="Times New Roman Regular"/>
          <w:lang w:val="ru-RU"/>
        </w:rPr>
        <w:t xml:space="preserve">, а также </w:t>
      </w:r>
      <w:r w:rsidR="00DF0CCA">
        <w:rPr>
          <w:rFonts w:ascii="Times New Roman Regular" w:eastAsia="SimSun" w:hAnsi="Times New Roman Regular" w:cs="Times New Roman Regular"/>
        </w:rPr>
        <w:t>python</w:t>
      </w:r>
      <w:r w:rsidR="00DF0CCA" w:rsidRPr="00DF0CCA">
        <w:rPr>
          <w:rFonts w:ascii="Times New Roman Regular" w:eastAsia="SimSun" w:hAnsi="Times New Roman Regular" w:cs="Times New Roman Regular"/>
          <w:lang w:val="ru-RU"/>
        </w:rPr>
        <w:t xml:space="preserve"> </w:t>
      </w:r>
      <w:r w:rsidR="00DF0CCA">
        <w:rPr>
          <w:rFonts w:ascii="Times New Roman Regular" w:eastAsia="SimSun" w:hAnsi="Times New Roman Regular" w:cs="Times New Roman Regular"/>
          <w:lang w:val="ru-RU"/>
        </w:rPr>
        <w:t xml:space="preserve">фреймворк </w:t>
      </w:r>
      <w:proofErr w:type="spellStart"/>
      <w:r w:rsidR="00DF0CCA">
        <w:rPr>
          <w:rFonts w:ascii="Times New Roman Regular" w:eastAsia="SimSun" w:hAnsi="Times New Roman Regular" w:cs="Times New Roman Regular"/>
        </w:rPr>
        <w:t>pytest</w:t>
      </w:r>
      <w:proofErr w:type="spellEnd"/>
      <w:r>
        <w:rPr>
          <w:rFonts w:ascii="Times New Roman Regular" w:eastAsia="SimSun" w:hAnsi="Times New Roman Regular" w:cs="Times New Roman Regular"/>
          <w:lang w:val="ru-RU"/>
        </w:rPr>
        <w:t>.</w:t>
      </w:r>
    </w:p>
    <w:p w14:paraId="34060BA0" w14:textId="23C22926" w:rsidR="00C74F41" w:rsidRDefault="00000000" w:rsidP="00DF0CCA">
      <w:pPr>
        <w:tabs>
          <w:tab w:val="left" w:pos="1120"/>
        </w:tabs>
        <w:ind w:firstLine="700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t xml:space="preserve">Так как </w:t>
      </w:r>
      <w:r w:rsidR="00DF0CCA">
        <w:rPr>
          <w:rFonts w:ascii="Times New Roman Regular" w:eastAsia="SimSun" w:hAnsi="Times New Roman Regular" w:cs="Times New Roman Regular"/>
          <w:lang w:val="ru-RU"/>
        </w:rPr>
        <w:t xml:space="preserve">на сервере </w:t>
      </w:r>
      <w:r>
        <w:rPr>
          <w:rFonts w:ascii="Times New Roman Regular" w:eastAsia="SimSun" w:hAnsi="Times New Roman Regular" w:cs="Times New Roman Regular"/>
          <w:lang w:val="ru-RU"/>
        </w:rPr>
        <w:t xml:space="preserve">реализована авторизация, то для доступа необходимо </w:t>
      </w:r>
      <w:r w:rsidR="00DF0CCA">
        <w:rPr>
          <w:rFonts w:ascii="Times New Roman Regular" w:eastAsia="SimSun" w:hAnsi="Times New Roman Regular" w:cs="Times New Roman Regular"/>
        </w:rPr>
        <w:t>JWT</w:t>
      </w:r>
      <w:r w:rsidR="00DF0CCA" w:rsidRPr="00DF0CCA">
        <w:rPr>
          <w:rFonts w:ascii="Times New Roman Regular" w:eastAsia="SimSun" w:hAnsi="Times New Roman Regular" w:cs="Times New Roman Regular"/>
          <w:lang w:val="ru-RU"/>
        </w:rPr>
        <w:t xml:space="preserve"> </w:t>
      </w:r>
      <w:r w:rsidR="00DF0CCA">
        <w:rPr>
          <w:rFonts w:ascii="Times New Roman Regular" w:eastAsia="SimSun" w:hAnsi="Times New Roman Regular" w:cs="Times New Roman Regular"/>
          <w:lang w:val="ru-RU"/>
        </w:rPr>
        <w:t>токен.</w:t>
      </w:r>
    </w:p>
    <w:p w14:paraId="05BDC891" w14:textId="6C0D24FD" w:rsidR="00DF0CCA" w:rsidRPr="00DF0CCA" w:rsidRDefault="00DF0CCA" w:rsidP="00DF0CCA">
      <w:pPr>
        <w:tabs>
          <w:tab w:val="left" w:pos="1120"/>
        </w:tabs>
        <w:ind w:firstLine="700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t xml:space="preserve">Для проверки </w:t>
      </w:r>
      <w:r>
        <w:rPr>
          <w:rFonts w:ascii="Times New Roman Regular" w:eastAsia="SimSun" w:hAnsi="Times New Roman Regular" w:cs="Times New Roman Regular"/>
        </w:rPr>
        <w:t>WebSocket</w:t>
      </w:r>
      <w:r w:rsidRPr="00DF0CCA">
        <w:rPr>
          <w:rFonts w:ascii="Times New Roman Regular" w:eastAsia="SimSun" w:hAnsi="Times New Roman Regular" w:cs="Times New Roman Regular"/>
          <w:lang w:val="ru-RU"/>
        </w:rPr>
        <w:t xml:space="preserve"> </w:t>
      </w:r>
      <w:r>
        <w:rPr>
          <w:rFonts w:ascii="Times New Roman Regular" w:eastAsia="SimSun" w:hAnsi="Times New Roman Regular" w:cs="Times New Roman Regular"/>
          <w:lang w:val="ru-RU"/>
        </w:rPr>
        <w:t>соединения я использовал ручное тестирование с использованием агента.</w:t>
      </w:r>
    </w:p>
    <w:p w14:paraId="66F8D7D5" w14:textId="0AB81AB4" w:rsidR="00C74F41" w:rsidRDefault="00000000">
      <w:pPr>
        <w:numPr>
          <w:ilvl w:val="2"/>
          <w:numId w:val="11"/>
        </w:numPr>
        <w:tabs>
          <w:tab w:val="clear" w:pos="1508"/>
          <w:tab w:val="left" w:pos="1120"/>
        </w:tabs>
        <w:ind w:left="8" w:firstLine="692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t xml:space="preserve">Метод проверки </w:t>
      </w:r>
      <w:r w:rsidR="00DF0CCA">
        <w:rPr>
          <w:rFonts w:ascii="Times New Roman Regular" w:eastAsia="SimSun" w:hAnsi="Times New Roman Regular" w:cs="Times New Roman Regular"/>
          <w:lang w:val="ru-RU"/>
        </w:rPr>
        <w:t>систем агента</w:t>
      </w:r>
      <w:r>
        <w:rPr>
          <w:rFonts w:ascii="Times New Roman Regular" w:eastAsia="SimSun" w:hAnsi="Times New Roman Regular" w:cs="Times New Roman Regular"/>
          <w:lang w:val="ru-RU"/>
        </w:rPr>
        <w:t xml:space="preserve"> </w:t>
      </w:r>
    </w:p>
    <w:p w14:paraId="737CF6FE" w14:textId="3FCF867A" w:rsidR="00C74F41" w:rsidRDefault="00000000">
      <w:pPr>
        <w:tabs>
          <w:tab w:val="left" w:pos="1120"/>
        </w:tabs>
        <w:ind w:firstLine="700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t xml:space="preserve">Данная система представляет из себя модуль </w:t>
      </w:r>
      <w:r w:rsidR="00DF0CCA">
        <w:rPr>
          <w:rFonts w:ascii="Times New Roman Regular" w:eastAsia="SimSun" w:hAnsi="Times New Roman Regular" w:cs="Times New Roman Regular"/>
          <w:lang w:val="ru-RU"/>
        </w:rPr>
        <w:t>управления ПК</w:t>
      </w:r>
      <w:r>
        <w:rPr>
          <w:rFonts w:ascii="Times New Roman Regular" w:eastAsia="SimSun" w:hAnsi="Times New Roman Regular" w:cs="Times New Roman Regular"/>
          <w:lang w:val="ru-RU"/>
        </w:rPr>
        <w:t xml:space="preserve">, располагаемый непосредственно на </w:t>
      </w:r>
      <w:r w:rsidR="00DF0CCA">
        <w:rPr>
          <w:rFonts w:ascii="Times New Roman Regular" w:eastAsia="SimSun" w:hAnsi="Times New Roman Regular" w:cs="Times New Roman Regular"/>
          <w:lang w:val="ru-RU"/>
        </w:rPr>
        <w:t>компьютере пользователя</w:t>
      </w:r>
      <w:r>
        <w:rPr>
          <w:rFonts w:ascii="Times New Roman Regular" w:eastAsia="SimSun" w:hAnsi="Times New Roman Regular" w:cs="Times New Roman Regular"/>
          <w:lang w:val="ru-RU"/>
        </w:rPr>
        <w:t xml:space="preserve"> для управлени</w:t>
      </w:r>
      <w:r w:rsidR="00DF0CCA">
        <w:rPr>
          <w:rFonts w:ascii="Times New Roman Regular" w:eastAsia="SimSun" w:hAnsi="Times New Roman Regular" w:cs="Times New Roman Regular"/>
          <w:lang w:val="ru-RU"/>
        </w:rPr>
        <w:t>я</w:t>
      </w:r>
      <w:r>
        <w:rPr>
          <w:rFonts w:ascii="Times New Roman Regular" w:eastAsia="SimSun" w:hAnsi="Times New Roman Regular" w:cs="Times New Roman Regular"/>
          <w:lang w:val="ru-RU"/>
        </w:rPr>
        <w:t xml:space="preserve">. </w:t>
      </w:r>
      <w:r w:rsidR="00DF0CCA">
        <w:rPr>
          <w:rFonts w:ascii="Times New Roman Regular" w:eastAsia="SimSun" w:hAnsi="Times New Roman Regular" w:cs="Times New Roman Regular"/>
          <w:lang w:val="ru-RU"/>
        </w:rPr>
        <w:t xml:space="preserve">При тестировании я использовал исключительно ручное тестирование, а </w:t>
      </w:r>
      <w:proofErr w:type="gramStart"/>
      <w:r w:rsidR="00DF0CCA">
        <w:rPr>
          <w:rFonts w:ascii="Times New Roman Regular" w:eastAsia="SimSun" w:hAnsi="Times New Roman Regular" w:cs="Times New Roman Regular"/>
          <w:lang w:val="ru-RU"/>
        </w:rPr>
        <w:t>так же</w:t>
      </w:r>
      <w:proofErr w:type="gramEnd"/>
      <w:r w:rsidR="00DF0CCA">
        <w:rPr>
          <w:rFonts w:ascii="Times New Roman Regular" w:eastAsia="SimSun" w:hAnsi="Times New Roman Regular" w:cs="Times New Roman Regular"/>
          <w:lang w:val="ru-RU"/>
        </w:rPr>
        <w:t xml:space="preserve"> встроенный в компилятор тестировщик.</w:t>
      </w:r>
    </w:p>
    <w:p w14:paraId="1C1C6EB4" w14:textId="6051949E" w:rsidR="00C74F41" w:rsidRDefault="00000000">
      <w:pPr>
        <w:numPr>
          <w:ilvl w:val="2"/>
          <w:numId w:val="11"/>
        </w:numPr>
        <w:tabs>
          <w:tab w:val="clear" w:pos="1508"/>
          <w:tab w:val="left" w:pos="1120"/>
        </w:tabs>
        <w:ind w:left="8" w:firstLine="692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t xml:space="preserve">Метод проверки системы </w:t>
      </w:r>
      <w:r w:rsidR="00DF0CCA">
        <w:rPr>
          <w:rFonts w:ascii="Times New Roman Regular" w:eastAsia="SimSun" w:hAnsi="Times New Roman Regular" w:cs="Times New Roman Regular"/>
        </w:rPr>
        <w:t>interface</w:t>
      </w:r>
    </w:p>
    <w:p w14:paraId="09CFAFC2" w14:textId="79EA834C" w:rsidR="00C74F41" w:rsidRDefault="00000000">
      <w:pPr>
        <w:tabs>
          <w:tab w:val="left" w:pos="1120"/>
        </w:tabs>
        <w:ind w:firstLine="700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lastRenderedPageBreak/>
        <w:t xml:space="preserve">Подсистема представляет из себя графический веб-интерфейс, который доступен по адресу </w:t>
      </w:r>
      <w:hyperlink r:id="rId9" w:history="1">
        <w:r w:rsidR="00DF0CCA" w:rsidRPr="00327A72">
          <w:rPr>
            <w:rStyle w:val="afb"/>
            <w:rFonts w:ascii="Times New Roman Regular" w:eastAsia="SimSun" w:hAnsi="Times New Roman Regular" w:cs="Times New Roman Regular"/>
          </w:rPr>
          <w:t>https</w:t>
        </w:r>
        <w:r w:rsidR="00DF0CCA" w:rsidRPr="00327A72">
          <w:rPr>
            <w:rStyle w:val="afb"/>
            <w:rFonts w:ascii="Times New Roman Regular" w:eastAsia="SimSun" w:hAnsi="Times New Roman Regular" w:cs="Times New Roman Regular"/>
            <w:lang w:val="ru-RU"/>
          </w:rPr>
          <w:t>://</w:t>
        </w:r>
        <w:proofErr w:type="spellStart"/>
        <w:r w:rsidR="00DF0CCA" w:rsidRPr="00327A72">
          <w:rPr>
            <w:rStyle w:val="afb"/>
            <w:rFonts w:ascii="Times New Roman Regular" w:eastAsia="SimSun" w:hAnsi="Times New Roman Regular" w:cs="Times New Roman Regular"/>
          </w:rPr>
          <w:t>ip</w:t>
        </w:r>
        <w:proofErr w:type="spellEnd"/>
        <w:r w:rsidR="00DF0CCA" w:rsidRPr="00327A72">
          <w:rPr>
            <w:rStyle w:val="afb"/>
            <w:rFonts w:ascii="Times New Roman Regular" w:eastAsia="SimSun" w:hAnsi="Times New Roman Regular" w:cs="Times New Roman Regular"/>
            <w:lang w:val="ru-RU"/>
          </w:rPr>
          <w:t>:5000.</w:t>
        </w:r>
      </w:hyperlink>
    </w:p>
    <w:p w14:paraId="7F965A13" w14:textId="77777777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br w:type="page"/>
      </w:r>
    </w:p>
    <w:p w14:paraId="460A785F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spacing w:after="480"/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11" w:name="_Toc549478956"/>
      <w:r>
        <w:rPr>
          <w:rFonts w:ascii="Times New Roman Regular" w:eastAsia="SimSun" w:hAnsi="Times New Roman Regular" w:cs="Times New Roman Regular"/>
          <w:lang w:val="ru-RU"/>
        </w:rPr>
        <w:lastRenderedPageBreak/>
        <w:t>Методика проведения испытаний</w:t>
      </w:r>
      <w:bookmarkEnd w:id="11"/>
    </w:p>
    <w:p w14:paraId="1AB8BCE4" w14:textId="77777777" w:rsidR="00C74F41" w:rsidRPr="000E37F3" w:rsidRDefault="00000000">
      <w:pPr>
        <w:rPr>
          <w:lang w:val="ru-RU"/>
        </w:rPr>
      </w:pPr>
      <w:r w:rsidRPr="000E37F3">
        <w:rPr>
          <w:lang w:val="ru-RU"/>
        </w:rPr>
        <w:t>Испытания проводятся испытательной комиссией. Руководителем испытательной комиссии является руководитель подразделения. Специалист, обеспечивающий функционирование специализированных рабочих мест, должен иметь достаточную общую техническую подготовку и необходимую квалификацию в соответствии с требованиями методик испытаний при работе с оборудованием, в том числе:</w:t>
      </w:r>
    </w:p>
    <w:p w14:paraId="3C332B47" w14:textId="77777777" w:rsidR="00C74F41" w:rsidRPr="000E37F3" w:rsidRDefault="00000000">
      <w:pPr>
        <w:pStyle w:val="afffb"/>
        <w:numPr>
          <w:ilvl w:val="0"/>
          <w:numId w:val="17"/>
        </w:numPr>
        <w:tabs>
          <w:tab w:val="clear" w:pos="720"/>
          <w:tab w:val="left" w:pos="98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знать требования настоящей программы и методики;</w:t>
      </w:r>
    </w:p>
    <w:p w14:paraId="12102254" w14:textId="77777777" w:rsidR="00C74F41" w:rsidRDefault="00000000">
      <w:pPr>
        <w:pStyle w:val="afffb"/>
        <w:numPr>
          <w:ilvl w:val="0"/>
          <w:numId w:val="17"/>
        </w:numPr>
        <w:tabs>
          <w:tab w:val="clear" w:pos="720"/>
          <w:tab w:val="left" w:pos="980"/>
        </w:tabs>
        <w:spacing w:after="0" w:line="360" w:lineRule="auto"/>
        <w:ind w:left="0" w:firstLine="709"/>
        <w:rPr>
          <w:rFonts w:ascii="Times New Roman Regular" w:eastAsia="SimSun" w:hAnsi="Times New Roman Regular" w:cs="Times New Roman Regular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знать и функциональное назначение ПО.</w:t>
      </w:r>
    </w:p>
    <w:p w14:paraId="259CDA3E" w14:textId="4A879C8E" w:rsidR="00F35B60" w:rsidRDefault="00000000" w:rsidP="00F35B60">
      <w:pPr>
        <w:numPr>
          <w:ilvl w:val="1"/>
          <w:numId w:val="11"/>
        </w:numPr>
        <w:tabs>
          <w:tab w:val="clear" w:pos="0"/>
          <w:tab w:val="left" w:pos="1120"/>
        </w:tabs>
        <w:spacing w:before="480" w:after="480"/>
        <w:outlineLvl w:val="1"/>
        <w:rPr>
          <w:rFonts w:ascii="Times New Roman Regular" w:eastAsia="SimSun" w:hAnsi="Times New Roman Regular" w:cs="Times New Roman Regular"/>
          <w:lang w:val="ru-RU"/>
        </w:rPr>
      </w:pPr>
      <w:bookmarkStart w:id="12" w:name="_Toc913131392"/>
      <w:r>
        <w:rPr>
          <w:rFonts w:ascii="Times New Roman Regular" w:eastAsia="SimSun" w:hAnsi="Times New Roman Regular" w:cs="Times New Roman Regular"/>
          <w:lang w:val="ru-RU"/>
        </w:rPr>
        <w:t>Методы проверки выполнения функций тест кейсами</w:t>
      </w:r>
      <w:bookmarkEnd w:id="12"/>
    </w:p>
    <w:p w14:paraId="43979E0E" w14:textId="77777777" w:rsidR="00F35B60" w:rsidRDefault="00F35B60">
      <w:pPr>
        <w:spacing w:line="240" w:lineRule="auto"/>
        <w:ind w:firstLine="0"/>
        <w:jc w:val="left"/>
        <w:rPr>
          <w:lang w:val="ru-RU"/>
        </w:rPr>
      </w:pPr>
      <w:r>
        <w:rPr>
          <w:lang w:val="ru-RU"/>
        </w:rPr>
        <w:br w:type="page"/>
      </w:r>
    </w:p>
    <w:p w14:paraId="3BF7A601" w14:textId="24C8BA16" w:rsidR="00F35B60" w:rsidRPr="00F35B60" w:rsidRDefault="00F35B60" w:rsidP="00F35B60">
      <w:pPr>
        <w:ind w:firstLine="0"/>
        <w:rPr>
          <w:lang w:val="ru-RU"/>
        </w:rPr>
      </w:pPr>
      <w:r>
        <w:rPr>
          <w:lang w:val="ru-RU"/>
        </w:rPr>
        <w:lastRenderedPageBreak/>
        <w:t xml:space="preserve">Таблица 1 – Тест кейс </w:t>
      </w:r>
      <w:r w:rsidRPr="00F35B60">
        <w:rPr>
          <w:lang w:val="ru-RU"/>
        </w:rPr>
        <w:t>“</w:t>
      </w:r>
      <w:r w:rsidRPr="00F35B60">
        <w:rPr>
          <w:lang w:val="ru-RU"/>
        </w:rPr>
        <w:t>Пользовательская аутентификация с валидными данными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F35B60" w:rsidRPr="00F16619" w14:paraId="2C9C2333" w14:textId="77777777" w:rsidTr="007E2B61">
        <w:tc>
          <w:tcPr>
            <w:tcW w:w="6941" w:type="dxa"/>
            <w:gridSpan w:val="3"/>
          </w:tcPr>
          <w:p w14:paraId="7EA05CC2" w14:textId="77777777" w:rsidR="00F35B60" w:rsidRPr="00F16619" w:rsidRDefault="00F35B60" w:rsidP="00F35B6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6913832C" w14:textId="2D1F5814" w:rsidR="00F35B60" w:rsidRPr="00F16619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TU-01</w:t>
            </w:r>
          </w:p>
        </w:tc>
      </w:tr>
      <w:tr w:rsidR="00F35B60" w:rsidRPr="00F35B60" w14:paraId="4EF5872B" w14:textId="77777777" w:rsidTr="007E2B61">
        <w:tc>
          <w:tcPr>
            <w:tcW w:w="6941" w:type="dxa"/>
            <w:gridSpan w:val="3"/>
          </w:tcPr>
          <w:p w14:paraId="7CFF2ACC" w14:textId="77777777" w:rsidR="00F35B60" w:rsidRPr="00F16619" w:rsidRDefault="00F35B60" w:rsidP="00F35B6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6419DB0E" w14:textId="1D9E2966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Пользовательская аутентификация с валидными данными</w:t>
            </w:r>
          </w:p>
        </w:tc>
      </w:tr>
      <w:tr w:rsidR="00F35B60" w:rsidRPr="00F35B60" w14:paraId="47AEDB6C" w14:textId="77777777" w:rsidTr="007E2B61">
        <w:tc>
          <w:tcPr>
            <w:tcW w:w="6941" w:type="dxa"/>
            <w:gridSpan w:val="3"/>
          </w:tcPr>
          <w:p w14:paraId="3C4F69B8" w14:textId="77777777" w:rsidR="00F35B60" w:rsidRPr="00F16619" w:rsidRDefault="00F35B60" w:rsidP="00F35B6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22ED165F" w14:textId="77777777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10E257E6" w14:textId="77777777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4D977D4D" w14:textId="3673E4D5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F35B60">
              <w:rPr>
                <w:rFonts w:cs="Times New Roman"/>
                <w:sz w:val="24"/>
                <w:lang w:val="ru-RU"/>
              </w:rPr>
              <w:t>Администратор существует в системе</w:t>
            </w:r>
          </w:p>
        </w:tc>
      </w:tr>
      <w:tr w:rsidR="00F35B60" w:rsidRPr="00F35B60" w14:paraId="5F2AD333" w14:textId="77777777" w:rsidTr="007E2B61">
        <w:tc>
          <w:tcPr>
            <w:tcW w:w="6941" w:type="dxa"/>
            <w:gridSpan w:val="3"/>
          </w:tcPr>
          <w:p w14:paraId="1A24A005" w14:textId="77777777" w:rsidR="00F35B60" w:rsidRPr="00F16619" w:rsidRDefault="00F35B60" w:rsidP="00F35B6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Тестовые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данные</w:t>
            </w:r>
            <w:proofErr w:type="spellEnd"/>
          </w:p>
        </w:tc>
        <w:tc>
          <w:tcPr>
            <w:tcW w:w="2404" w:type="dxa"/>
          </w:tcPr>
          <w:p w14:paraId="0A1B94DF" w14:textId="3ABF8C5D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Логин</w:t>
            </w:r>
            <w:r>
              <w:rPr>
                <w:rFonts w:cs="Times New Roman"/>
                <w:sz w:val="24"/>
              </w:rPr>
              <w:t>: admin</w:t>
            </w:r>
            <w:r>
              <w:rPr>
                <w:rFonts w:cs="Times New Roman"/>
                <w:sz w:val="24"/>
              </w:rPr>
              <w:br/>
            </w:r>
            <w:r>
              <w:rPr>
                <w:rFonts w:cs="Times New Roman"/>
                <w:sz w:val="24"/>
                <w:lang w:val="ru-RU"/>
              </w:rPr>
              <w:t>Пароль</w:t>
            </w:r>
            <w:r>
              <w:rPr>
                <w:rFonts w:cs="Times New Roman"/>
                <w:sz w:val="24"/>
              </w:rPr>
              <w:t>: admin</w:t>
            </w:r>
          </w:p>
        </w:tc>
      </w:tr>
      <w:tr w:rsidR="00F35B60" w:rsidRPr="00F35B60" w14:paraId="1B2C66AE" w14:textId="77777777" w:rsidTr="007E2B61">
        <w:tc>
          <w:tcPr>
            <w:tcW w:w="6941" w:type="dxa"/>
            <w:gridSpan w:val="3"/>
          </w:tcPr>
          <w:p w14:paraId="08F54178" w14:textId="77777777" w:rsidR="00F35B60" w:rsidRPr="00F16619" w:rsidRDefault="00F35B60" w:rsidP="00F35B6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1B0608B9" w14:textId="77777777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В ответе присутствует JWT токен</w:t>
            </w:r>
          </w:p>
          <w:p w14:paraId="43DD4853" w14:textId="51895A4D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User ID возвращается корректно</w:t>
            </w:r>
          </w:p>
        </w:tc>
      </w:tr>
      <w:tr w:rsidR="00F35B60" w:rsidRPr="00F16619" w14:paraId="6D8D6E26" w14:textId="77777777" w:rsidTr="007E2B61">
        <w:trPr>
          <w:trHeight w:val="661"/>
        </w:trPr>
        <w:tc>
          <w:tcPr>
            <w:tcW w:w="738" w:type="dxa"/>
          </w:tcPr>
          <w:p w14:paraId="116BE27A" w14:textId="35A562F2" w:rsidR="00F35B60" w:rsidRPr="00F16619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72DC1DD0" w14:textId="77777777" w:rsidR="00F35B60" w:rsidRPr="00F16619" w:rsidRDefault="00F35B60" w:rsidP="00F35B60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017096F3" w14:textId="77777777" w:rsidR="00F35B60" w:rsidRPr="00F16619" w:rsidRDefault="00F35B60" w:rsidP="00F35B60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575B886C" w14:textId="77777777" w:rsidR="00F35B60" w:rsidRPr="00F16619" w:rsidRDefault="00F35B60" w:rsidP="00F35B60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F35B60" w:rsidRPr="00F35B60" w14:paraId="44CE1DC6" w14:textId="77777777" w:rsidTr="007E2B61">
        <w:tc>
          <w:tcPr>
            <w:tcW w:w="738" w:type="dxa"/>
          </w:tcPr>
          <w:p w14:paraId="65C7A814" w14:textId="77777777" w:rsidR="00F35B60" w:rsidRPr="00F16619" w:rsidRDefault="00F35B60" w:rsidP="00F35B60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37880645" w14:textId="77EEF20C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</w:rPr>
              <w:t>POST</w:t>
            </w:r>
            <w:r w:rsidRPr="00F35B60">
              <w:rPr>
                <w:rFonts w:cs="Times New Roman"/>
                <w:sz w:val="24"/>
                <w:lang w:val="ru-RU"/>
              </w:rPr>
              <w:t xml:space="preserve"> запрос на /</w:t>
            </w:r>
            <w:proofErr w:type="spellStart"/>
            <w:r w:rsidRPr="00F35B60">
              <w:rPr>
                <w:rFonts w:cs="Times New Roman"/>
                <w:sz w:val="24"/>
              </w:rPr>
              <w:t>api</w:t>
            </w:r>
            <w:proofErr w:type="spellEnd"/>
            <w:r w:rsidRPr="00F35B60">
              <w:rPr>
                <w:rFonts w:cs="Times New Roman"/>
                <w:sz w:val="24"/>
                <w:lang w:val="ru-RU"/>
              </w:rPr>
              <w:t>/</w:t>
            </w:r>
            <w:r w:rsidRPr="00F35B60">
              <w:rPr>
                <w:rFonts w:cs="Times New Roman"/>
                <w:sz w:val="24"/>
              </w:rPr>
              <w:t>auth</w:t>
            </w:r>
            <w:r w:rsidRPr="00F35B60">
              <w:rPr>
                <w:rFonts w:cs="Times New Roman"/>
                <w:sz w:val="24"/>
                <w:lang w:val="ru-RU"/>
              </w:rPr>
              <w:t>/</w:t>
            </w:r>
            <w:r w:rsidRPr="00F35B60">
              <w:rPr>
                <w:rFonts w:cs="Times New Roman"/>
                <w:sz w:val="24"/>
              </w:rPr>
              <w:t>login</w:t>
            </w:r>
            <w:r w:rsidRPr="00F35B60">
              <w:rPr>
                <w:rFonts w:cs="Times New Roman"/>
                <w:sz w:val="24"/>
                <w:lang w:val="ru-RU"/>
              </w:rPr>
              <w:t xml:space="preserve"> с валидными </w:t>
            </w:r>
            <w:r>
              <w:rPr>
                <w:rFonts w:cs="Times New Roman"/>
                <w:sz w:val="24"/>
                <w:lang w:val="ru-RU"/>
              </w:rPr>
              <w:t>данными</w:t>
            </w:r>
          </w:p>
        </w:tc>
        <w:tc>
          <w:tcPr>
            <w:tcW w:w="3260" w:type="dxa"/>
          </w:tcPr>
          <w:p w14:paraId="04E3452F" w14:textId="42BF31AD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200 OK</w:t>
            </w:r>
          </w:p>
          <w:p w14:paraId="2320F3F8" w14:textId="77777777" w:rsid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JWT</w:t>
            </w:r>
          </w:p>
          <w:p w14:paraId="78655A55" w14:textId="23277C34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User id</w:t>
            </w:r>
          </w:p>
        </w:tc>
        <w:tc>
          <w:tcPr>
            <w:tcW w:w="2404" w:type="dxa"/>
          </w:tcPr>
          <w:p w14:paraId="634763D7" w14:textId="53CDCF1B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F35B60" w:rsidRPr="00F16619" w14:paraId="6D7A70B1" w14:textId="77777777" w:rsidTr="007E2B61">
        <w:tc>
          <w:tcPr>
            <w:tcW w:w="6941" w:type="dxa"/>
            <w:gridSpan w:val="3"/>
          </w:tcPr>
          <w:p w14:paraId="717C12AF" w14:textId="77777777" w:rsidR="00F35B60" w:rsidRPr="00F16619" w:rsidRDefault="00F35B60" w:rsidP="00F35B6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3FE5C9C5" w14:textId="77777777" w:rsidR="00F35B60" w:rsidRPr="00F16619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F35B60" w:rsidRPr="00F16619" w14:paraId="56A392A0" w14:textId="77777777" w:rsidTr="007E2B61">
        <w:tc>
          <w:tcPr>
            <w:tcW w:w="6941" w:type="dxa"/>
            <w:gridSpan w:val="3"/>
          </w:tcPr>
          <w:p w14:paraId="0D42263F" w14:textId="77777777" w:rsidR="00F35B60" w:rsidRPr="00F16619" w:rsidRDefault="00F35B60" w:rsidP="00F35B6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3DC200C0" w14:textId="6C1C6961" w:rsidR="00F35B60" w:rsidRPr="00F35B60" w:rsidRDefault="00F35B60" w:rsidP="00F35B6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0E9E59CE" w14:textId="3F52DAF6" w:rsidR="00A2568B" w:rsidRDefault="00A2568B" w:rsidP="00A2568B">
      <w:pPr>
        <w:ind w:firstLine="0"/>
        <w:rPr>
          <w:lang w:val="ru-RU"/>
        </w:rPr>
      </w:pPr>
    </w:p>
    <w:p w14:paraId="68A6ECCD" w14:textId="77777777" w:rsidR="00A2568B" w:rsidRDefault="00A2568B">
      <w:pPr>
        <w:spacing w:line="240" w:lineRule="auto"/>
        <w:ind w:firstLine="0"/>
        <w:jc w:val="left"/>
        <w:rPr>
          <w:lang w:val="ru-RU"/>
        </w:rPr>
      </w:pPr>
      <w:r>
        <w:rPr>
          <w:lang w:val="ru-RU"/>
        </w:rPr>
        <w:br w:type="page"/>
      </w:r>
    </w:p>
    <w:p w14:paraId="026E17FA" w14:textId="036FBCC3" w:rsidR="00F35B60" w:rsidRPr="00F35B60" w:rsidRDefault="00F35B60" w:rsidP="00F35B60">
      <w:pPr>
        <w:ind w:firstLine="0"/>
        <w:rPr>
          <w:lang w:val="ru-RU"/>
        </w:rPr>
      </w:pPr>
      <w:r>
        <w:rPr>
          <w:lang w:val="ru-RU"/>
        </w:rPr>
        <w:lastRenderedPageBreak/>
        <w:t xml:space="preserve">Таблица </w:t>
      </w:r>
      <w:r>
        <w:rPr>
          <w:lang w:val="ru-RU"/>
        </w:rPr>
        <w:t>2</w:t>
      </w:r>
      <w:r>
        <w:rPr>
          <w:lang w:val="ru-RU"/>
        </w:rPr>
        <w:t xml:space="preserve"> – Тест кейс </w:t>
      </w:r>
      <w:r w:rsidRPr="00F35B60">
        <w:rPr>
          <w:lang w:val="ru-RU"/>
        </w:rPr>
        <w:t>“</w:t>
      </w:r>
      <w:r w:rsidR="00A2568B" w:rsidRPr="00A2568B">
        <w:rPr>
          <w:rFonts w:ascii="Consolas" w:eastAsia="Times New Roman" w:hAnsi="Consolas" w:cs="Times New Roman"/>
          <w:color w:val="BBBEBF"/>
          <w:sz w:val="21"/>
          <w:szCs w:val="21"/>
          <w:lang w:val="ru-RU" w:eastAsia="ru-RU"/>
        </w:rPr>
        <w:t xml:space="preserve"> </w:t>
      </w:r>
      <w:r w:rsidR="00A2568B" w:rsidRPr="00A2568B">
        <w:rPr>
          <w:lang w:val="ru-RU"/>
        </w:rPr>
        <w:t xml:space="preserve">Пользовательская аутентификация с </w:t>
      </w:r>
      <w:proofErr w:type="spellStart"/>
      <w:r w:rsidR="00A2568B" w:rsidRPr="00A2568B">
        <w:rPr>
          <w:lang w:val="ru-RU"/>
        </w:rPr>
        <w:t>невалидными</w:t>
      </w:r>
      <w:proofErr w:type="spellEnd"/>
      <w:r w:rsidR="00A2568B" w:rsidRPr="00A2568B">
        <w:rPr>
          <w:lang w:val="ru-RU"/>
        </w:rPr>
        <w:t xml:space="preserve"> данными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F35B60" w:rsidRPr="00F16619" w14:paraId="4782A2C3" w14:textId="77777777" w:rsidTr="007E2B61">
        <w:tc>
          <w:tcPr>
            <w:tcW w:w="6941" w:type="dxa"/>
            <w:gridSpan w:val="3"/>
          </w:tcPr>
          <w:p w14:paraId="549A7B8E" w14:textId="77777777" w:rsidR="00F35B60" w:rsidRPr="00F16619" w:rsidRDefault="00F35B60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4582D719" w14:textId="242AAC66" w:rsidR="00F35B60" w:rsidRPr="00A2568B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TU-0</w:t>
            </w:r>
            <w:r w:rsidR="00A2568B">
              <w:rPr>
                <w:rFonts w:cs="Times New Roman"/>
                <w:sz w:val="24"/>
                <w:lang w:val="ru-RU"/>
              </w:rPr>
              <w:t>2</w:t>
            </w:r>
          </w:p>
        </w:tc>
      </w:tr>
      <w:tr w:rsidR="00F35B60" w:rsidRPr="00F35B60" w14:paraId="408B60C7" w14:textId="77777777" w:rsidTr="007E2B61">
        <w:tc>
          <w:tcPr>
            <w:tcW w:w="6941" w:type="dxa"/>
            <w:gridSpan w:val="3"/>
          </w:tcPr>
          <w:p w14:paraId="79AAF405" w14:textId="77777777" w:rsidR="00F35B60" w:rsidRPr="00F16619" w:rsidRDefault="00F35B60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2E605436" w14:textId="159CB1E3" w:rsidR="00F35B60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A2568B">
              <w:rPr>
                <w:rFonts w:cs="Times New Roman"/>
                <w:sz w:val="24"/>
                <w:lang w:val="ru-RU"/>
              </w:rPr>
              <w:t xml:space="preserve">Пользовательская аутентификация с </w:t>
            </w:r>
            <w:proofErr w:type="spellStart"/>
            <w:r w:rsidRPr="00A2568B">
              <w:rPr>
                <w:rFonts w:cs="Times New Roman"/>
                <w:sz w:val="24"/>
                <w:lang w:val="ru-RU"/>
              </w:rPr>
              <w:t>невалидными</w:t>
            </w:r>
            <w:proofErr w:type="spellEnd"/>
            <w:r w:rsidRPr="00A2568B">
              <w:rPr>
                <w:rFonts w:cs="Times New Roman"/>
                <w:sz w:val="24"/>
                <w:lang w:val="ru-RU"/>
              </w:rPr>
              <w:t xml:space="preserve"> данными</w:t>
            </w:r>
          </w:p>
        </w:tc>
      </w:tr>
      <w:tr w:rsidR="00F35B60" w:rsidRPr="00F35B60" w14:paraId="04FF879D" w14:textId="77777777" w:rsidTr="007E2B61">
        <w:tc>
          <w:tcPr>
            <w:tcW w:w="6941" w:type="dxa"/>
            <w:gridSpan w:val="3"/>
          </w:tcPr>
          <w:p w14:paraId="3E0C7EDF" w14:textId="77777777" w:rsidR="00F35B60" w:rsidRPr="00F16619" w:rsidRDefault="00F35B60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006BFCEB" w14:textId="77777777" w:rsidR="00F35B60" w:rsidRPr="00F35B60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49D276EC" w14:textId="77777777" w:rsidR="00F35B60" w:rsidRPr="00F35B60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2A291461" w14:textId="1F055D63" w:rsidR="00F35B60" w:rsidRPr="00F35B60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 xml:space="preserve">Администратор </w:t>
            </w:r>
            <w:r w:rsidR="00A2568B">
              <w:rPr>
                <w:rFonts w:cs="Times New Roman"/>
                <w:sz w:val="24"/>
                <w:lang w:val="ru-RU"/>
              </w:rPr>
              <w:t xml:space="preserve">не </w:t>
            </w:r>
            <w:r w:rsidRPr="00F35B60">
              <w:rPr>
                <w:rFonts w:cs="Times New Roman"/>
                <w:sz w:val="24"/>
                <w:lang w:val="ru-RU"/>
              </w:rPr>
              <w:t>существует в системе</w:t>
            </w:r>
          </w:p>
        </w:tc>
      </w:tr>
      <w:tr w:rsidR="00F35B60" w:rsidRPr="00F35B60" w14:paraId="65FB89D4" w14:textId="77777777" w:rsidTr="007E2B61">
        <w:tc>
          <w:tcPr>
            <w:tcW w:w="6941" w:type="dxa"/>
            <w:gridSpan w:val="3"/>
          </w:tcPr>
          <w:p w14:paraId="5A023241" w14:textId="77777777" w:rsidR="00F35B60" w:rsidRPr="00F16619" w:rsidRDefault="00F35B60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Тестовые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данные</w:t>
            </w:r>
            <w:proofErr w:type="spellEnd"/>
          </w:p>
        </w:tc>
        <w:tc>
          <w:tcPr>
            <w:tcW w:w="2404" w:type="dxa"/>
          </w:tcPr>
          <w:p w14:paraId="214EC580" w14:textId="77777777" w:rsidR="00F35B60" w:rsidRPr="00F35B60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Логин</w:t>
            </w:r>
            <w:r>
              <w:rPr>
                <w:rFonts w:cs="Times New Roman"/>
                <w:sz w:val="24"/>
              </w:rPr>
              <w:t>: admin</w:t>
            </w:r>
            <w:r>
              <w:rPr>
                <w:rFonts w:cs="Times New Roman"/>
                <w:sz w:val="24"/>
              </w:rPr>
              <w:br/>
            </w:r>
            <w:r>
              <w:rPr>
                <w:rFonts w:cs="Times New Roman"/>
                <w:sz w:val="24"/>
                <w:lang w:val="ru-RU"/>
              </w:rPr>
              <w:t>Пароль</w:t>
            </w:r>
            <w:r>
              <w:rPr>
                <w:rFonts w:cs="Times New Roman"/>
                <w:sz w:val="24"/>
              </w:rPr>
              <w:t>: admin</w:t>
            </w:r>
          </w:p>
        </w:tc>
      </w:tr>
      <w:tr w:rsidR="00F35B60" w:rsidRPr="00F35B60" w14:paraId="3FC61A16" w14:textId="77777777" w:rsidTr="007E2B61">
        <w:tc>
          <w:tcPr>
            <w:tcW w:w="6941" w:type="dxa"/>
            <w:gridSpan w:val="3"/>
          </w:tcPr>
          <w:p w14:paraId="7DE36B0B" w14:textId="77777777" w:rsidR="00F35B60" w:rsidRPr="00F16619" w:rsidRDefault="00F35B60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2FE3587A" w14:textId="7D8073D6" w:rsidR="00F35B60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A2568B">
              <w:rPr>
                <w:rFonts w:cs="Times New Roman"/>
                <w:sz w:val="24"/>
                <w:lang w:val="ru-RU"/>
              </w:rPr>
              <w:t>Сообщение об ошибке аутентификации</w:t>
            </w:r>
          </w:p>
        </w:tc>
      </w:tr>
      <w:tr w:rsidR="00F35B60" w:rsidRPr="00F16619" w14:paraId="4B70060E" w14:textId="77777777" w:rsidTr="007E2B61">
        <w:trPr>
          <w:trHeight w:val="661"/>
        </w:trPr>
        <w:tc>
          <w:tcPr>
            <w:tcW w:w="738" w:type="dxa"/>
          </w:tcPr>
          <w:p w14:paraId="2DE388B2" w14:textId="77777777" w:rsidR="00F35B60" w:rsidRPr="00F16619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0CFFF22E" w14:textId="77777777" w:rsidR="00F35B60" w:rsidRPr="00F16619" w:rsidRDefault="00F35B60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51FA7633" w14:textId="77777777" w:rsidR="00F35B60" w:rsidRPr="00F16619" w:rsidRDefault="00F35B60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109551CE" w14:textId="77777777" w:rsidR="00F35B60" w:rsidRPr="00F16619" w:rsidRDefault="00F35B60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F35B60" w:rsidRPr="00F35B60" w14:paraId="756C9A0B" w14:textId="77777777" w:rsidTr="007E2B61">
        <w:tc>
          <w:tcPr>
            <w:tcW w:w="738" w:type="dxa"/>
          </w:tcPr>
          <w:p w14:paraId="23A52619" w14:textId="77777777" w:rsidR="00F35B60" w:rsidRPr="00F16619" w:rsidRDefault="00F35B60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11B34CD9" w14:textId="55537F0B" w:rsidR="00F35B60" w:rsidRPr="00F35B60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</w:rPr>
              <w:t>POST</w:t>
            </w:r>
            <w:r w:rsidRPr="00F35B60">
              <w:rPr>
                <w:rFonts w:cs="Times New Roman"/>
                <w:sz w:val="24"/>
                <w:lang w:val="ru-RU"/>
              </w:rPr>
              <w:t xml:space="preserve"> запрос на /</w:t>
            </w:r>
            <w:proofErr w:type="spellStart"/>
            <w:r w:rsidRPr="00F35B60">
              <w:rPr>
                <w:rFonts w:cs="Times New Roman"/>
                <w:sz w:val="24"/>
              </w:rPr>
              <w:t>api</w:t>
            </w:r>
            <w:proofErr w:type="spellEnd"/>
            <w:r w:rsidRPr="00F35B60">
              <w:rPr>
                <w:rFonts w:cs="Times New Roman"/>
                <w:sz w:val="24"/>
                <w:lang w:val="ru-RU"/>
              </w:rPr>
              <w:t>/</w:t>
            </w:r>
            <w:r w:rsidRPr="00F35B60">
              <w:rPr>
                <w:rFonts w:cs="Times New Roman"/>
                <w:sz w:val="24"/>
              </w:rPr>
              <w:t>auth</w:t>
            </w:r>
            <w:r w:rsidRPr="00F35B60">
              <w:rPr>
                <w:rFonts w:cs="Times New Roman"/>
                <w:sz w:val="24"/>
                <w:lang w:val="ru-RU"/>
              </w:rPr>
              <w:t>/</w:t>
            </w:r>
            <w:r w:rsidRPr="00F35B60">
              <w:rPr>
                <w:rFonts w:cs="Times New Roman"/>
                <w:sz w:val="24"/>
              </w:rPr>
              <w:t>login</w:t>
            </w:r>
            <w:r w:rsidRPr="00F35B60">
              <w:rPr>
                <w:rFonts w:cs="Times New Roman"/>
                <w:sz w:val="24"/>
                <w:lang w:val="ru-RU"/>
              </w:rPr>
              <w:t xml:space="preserve"> с </w:t>
            </w:r>
            <w:proofErr w:type="spellStart"/>
            <w:r w:rsidR="00A2568B">
              <w:rPr>
                <w:rFonts w:cs="Times New Roman"/>
                <w:sz w:val="24"/>
                <w:lang w:val="ru-RU"/>
              </w:rPr>
              <w:t>не</w:t>
            </w:r>
            <w:r w:rsidRPr="00F35B60">
              <w:rPr>
                <w:rFonts w:cs="Times New Roman"/>
                <w:sz w:val="24"/>
                <w:lang w:val="ru-RU"/>
              </w:rPr>
              <w:t>валидными</w:t>
            </w:r>
            <w:proofErr w:type="spellEnd"/>
            <w:r w:rsidRPr="00F35B60">
              <w:rPr>
                <w:rFonts w:cs="Times New Roman"/>
                <w:sz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lang w:val="ru-RU"/>
              </w:rPr>
              <w:t>данными</w:t>
            </w:r>
          </w:p>
        </w:tc>
        <w:tc>
          <w:tcPr>
            <w:tcW w:w="3260" w:type="dxa"/>
          </w:tcPr>
          <w:p w14:paraId="3FDD97A6" w14:textId="11E6CCCB" w:rsidR="00F35B60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 xml:space="preserve">401 </w:t>
            </w:r>
          </w:p>
        </w:tc>
        <w:tc>
          <w:tcPr>
            <w:tcW w:w="2404" w:type="dxa"/>
          </w:tcPr>
          <w:p w14:paraId="330F84F6" w14:textId="77777777" w:rsidR="00F35B60" w:rsidRPr="00F35B60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F35B60" w:rsidRPr="00F16619" w14:paraId="2C7C1D13" w14:textId="77777777" w:rsidTr="007E2B61">
        <w:tc>
          <w:tcPr>
            <w:tcW w:w="6941" w:type="dxa"/>
            <w:gridSpan w:val="3"/>
          </w:tcPr>
          <w:p w14:paraId="625E9F8A" w14:textId="77777777" w:rsidR="00F35B60" w:rsidRPr="00F16619" w:rsidRDefault="00F35B60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631B6199" w14:textId="77777777" w:rsidR="00F35B60" w:rsidRPr="00F16619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F35B60" w:rsidRPr="00F16619" w14:paraId="0A24C46C" w14:textId="77777777" w:rsidTr="007E2B61">
        <w:tc>
          <w:tcPr>
            <w:tcW w:w="6941" w:type="dxa"/>
            <w:gridSpan w:val="3"/>
          </w:tcPr>
          <w:p w14:paraId="30742A5C" w14:textId="77777777" w:rsidR="00F35B60" w:rsidRPr="00F16619" w:rsidRDefault="00F35B60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7389D7B2" w14:textId="77777777" w:rsidR="00F35B60" w:rsidRPr="00F35B60" w:rsidRDefault="00F35B60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391C3D5E" w14:textId="77777777" w:rsidR="00A2568B" w:rsidRDefault="00A2568B" w:rsidP="00A2568B">
      <w:pPr>
        <w:ind w:firstLine="0"/>
        <w:rPr>
          <w:lang w:val="ru-RU"/>
        </w:rPr>
      </w:pPr>
    </w:p>
    <w:p w14:paraId="2867FF8A" w14:textId="77777777" w:rsidR="00A2568B" w:rsidRDefault="00A2568B">
      <w:pPr>
        <w:spacing w:line="240" w:lineRule="auto"/>
        <w:ind w:firstLine="0"/>
        <w:jc w:val="left"/>
        <w:rPr>
          <w:lang w:val="ru-RU"/>
        </w:rPr>
      </w:pPr>
      <w:r>
        <w:rPr>
          <w:lang w:val="ru-RU"/>
        </w:rPr>
        <w:br w:type="page"/>
      </w:r>
    </w:p>
    <w:p w14:paraId="0B8D2CF6" w14:textId="557AA877" w:rsidR="00A2568B" w:rsidRPr="00F35B60" w:rsidRDefault="00A2568B" w:rsidP="00A2568B">
      <w:pPr>
        <w:ind w:firstLine="0"/>
        <w:rPr>
          <w:lang w:val="ru-RU"/>
        </w:rPr>
      </w:pPr>
      <w:r>
        <w:rPr>
          <w:lang w:val="ru-RU"/>
        </w:rPr>
        <w:lastRenderedPageBreak/>
        <w:t xml:space="preserve">Таблица </w:t>
      </w:r>
      <w:r>
        <w:rPr>
          <w:lang w:val="ru-RU"/>
        </w:rPr>
        <w:t>3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A2568B">
        <w:rPr>
          <w:lang w:val="ru-RU"/>
        </w:rPr>
        <w:t>Регистрация нового пользователя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A2568B" w:rsidRPr="00F16619" w14:paraId="27D7DA7C" w14:textId="77777777" w:rsidTr="007E2B61">
        <w:tc>
          <w:tcPr>
            <w:tcW w:w="6941" w:type="dxa"/>
            <w:gridSpan w:val="3"/>
          </w:tcPr>
          <w:p w14:paraId="420288B9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7643F340" w14:textId="5B2BC61C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TU-0</w:t>
            </w:r>
            <w:r>
              <w:rPr>
                <w:rFonts w:cs="Times New Roman"/>
                <w:sz w:val="24"/>
              </w:rPr>
              <w:t>3</w:t>
            </w:r>
          </w:p>
        </w:tc>
      </w:tr>
      <w:tr w:rsidR="00A2568B" w:rsidRPr="00F35B60" w14:paraId="3A8B6CE7" w14:textId="77777777" w:rsidTr="007E2B61">
        <w:tc>
          <w:tcPr>
            <w:tcW w:w="6941" w:type="dxa"/>
            <w:gridSpan w:val="3"/>
          </w:tcPr>
          <w:p w14:paraId="1EE580D2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658BAD7C" w14:textId="395C076C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A2568B">
              <w:rPr>
                <w:rFonts w:cs="Times New Roman"/>
                <w:sz w:val="24"/>
                <w:lang w:val="ru-RU"/>
              </w:rPr>
              <w:t>Регистрация нового пользователя</w:t>
            </w:r>
          </w:p>
        </w:tc>
      </w:tr>
      <w:tr w:rsidR="00A2568B" w:rsidRPr="00F35B60" w14:paraId="0DBD11AF" w14:textId="77777777" w:rsidTr="007E2B61">
        <w:tc>
          <w:tcPr>
            <w:tcW w:w="6941" w:type="dxa"/>
            <w:gridSpan w:val="3"/>
          </w:tcPr>
          <w:p w14:paraId="11DDA141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7E7FEB17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0C6ABF34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7635EC74" w14:textId="7026484F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 xml:space="preserve">JWT </w:t>
            </w:r>
            <w:r>
              <w:rPr>
                <w:rFonts w:cs="Times New Roman"/>
                <w:sz w:val="24"/>
                <w:lang w:val="ru-RU"/>
              </w:rPr>
              <w:t>администратора</w:t>
            </w:r>
          </w:p>
        </w:tc>
      </w:tr>
      <w:tr w:rsidR="00A2568B" w:rsidRPr="00F35B60" w14:paraId="2C4774D6" w14:textId="77777777" w:rsidTr="007E2B61">
        <w:tc>
          <w:tcPr>
            <w:tcW w:w="6941" w:type="dxa"/>
            <w:gridSpan w:val="3"/>
          </w:tcPr>
          <w:p w14:paraId="295C1DA6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Тестовые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данные</w:t>
            </w:r>
            <w:proofErr w:type="spellEnd"/>
          </w:p>
        </w:tc>
        <w:tc>
          <w:tcPr>
            <w:tcW w:w="2404" w:type="dxa"/>
          </w:tcPr>
          <w:p w14:paraId="4DEA3030" w14:textId="2B1EA1E1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Логин</w:t>
            </w:r>
            <w:r>
              <w:rPr>
                <w:rFonts w:cs="Times New Roman"/>
                <w:sz w:val="24"/>
              </w:rPr>
              <w:t>: admin</w:t>
            </w:r>
            <w:r>
              <w:rPr>
                <w:rFonts w:cs="Times New Roman"/>
                <w:sz w:val="24"/>
                <w:lang w:val="ru-RU"/>
              </w:rPr>
              <w:t>1</w:t>
            </w:r>
            <w:r>
              <w:rPr>
                <w:rFonts w:cs="Times New Roman"/>
                <w:sz w:val="24"/>
              </w:rPr>
              <w:br/>
            </w:r>
            <w:r>
              <w:rPr>
                <w:rFonts w:cs="Times New Roman"/>
                <w:sz w:val="24"/>
                <w:lang w:val="ru-RU"/>
              </w:rPr>
              <w:t>Пароль</w:t>
            </w:r>
            <w:r>
              <w:rPr>
                <w:rFonts w:cs="Times New Roman"/>
                <w:sz w:val="24"/>
              </w:rPr>
              <w:t>: admin</w:t>
            </w:r>
            <w:r>
              <w:rPr>
                <w:rFonts w:cs="Times New Roman"/>
                <w:sz w:val="24"/>
                <w:lang w:val="ru-RU"/>
              </w:rPr>
              <w:t>1</w:t>
            </w:r>
          </w:p>
        </w:tc>
      </w:tr>
      <w:tr w:rsidR="00A2568B" w:rsidRPr="00F35B60" w14:paraId="5FC42A8C" w14:textId="77777777" w:rsidTr="007E2B61">
        <w:tc>
          <w:tcPr>
            <w:tcW w:w="6941" w:type="dxa"/>
            <w:gridSpan w:val="3"/>
          </w:tcPr>
          <w:p w14:paraId="4C59EF96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31493006" w14:textId="40CC0A87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A2568B">
              <w:rPr>
                <w:rFonts w:cs="Times New Roman"/>
                <w:sz w:val="24"/>
                <w:lang w:val="ru-RU"/>
              </w:rPr>
              <w:t>Пользователь создан в базе данных</w:t>
            </w:r>
          </w:p>
        </w:tc>
      </w:tr>
      <w:tr w:rsidR="00A2568B" w:rsidRPr="00F16619" w14:paraId="5C7D0176" w14:textId="77777777" w:rsidTr="007E2B61">
        <w:trPr>
          <w:trHeight w:val="661"/>
        </w:trPr>
        <w:tc>
          <w:tcPr>
            <w:tcW w:w="738" w:type="dxa"/>
          </w:tcPr>
          <w:p w14:paraId="03A12AEF" w14:textId="77777777" w:rsidR="00A2568B" w:rsidRPr="00F16619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58F8BFC8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59E234E5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56141BD8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A2568B" w:rsidRPr="00F35B60" w14:paraId="46035A70" w14:textId="77777777" w:rsidTr="007E2B61">
        <w:tc>
          <w:tcPr>
            <w:tcW w:w="738" w:type="dxa"/>
          </w:tcPr>
          <w:p w14:paraId="42ADFD75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17467550" w14:textId="77777777" w:rsidR="00A2568B" w:rsidRPr="00A2568B" w:rsidRDefault="00A2568B" w:rsidP="00A2568B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F35B60">
              <w:rPr>
                <w:rFonts w:cs="Times New Roman"/>
                <w:sz w:val="24"/>
              </w:rPr>
              <w:t>POST</w:t>
            </w:r>
            <w:r w:rsidRPr="00A2568B">
              <w:rPr>
                <w:rFonts w:cs="Times New Roman"/>
                <w:sz w:val="24"/>
              </w:rPr>
              <w:t xml:space="preserve"> </w:t>
            </w:r>
            <w:r w:rsidRPr="00F35B60">
              <w:rPr>
                <w:rFonts w:cs="Times New Roman"/>
                <w:sz w:val="24"/>
                <w:lang w:val="ru-RU"/>
              </w:rPr>
              <w:t>запрос</w:t>
            </w:r>
            <w:r w:rsidRPr="00A2568B">
              <w:rPr>
                <w:rFonts w:cs="Times New Roman"/>
                <w:sz w:val="24"/>
              </w:rPr>
              <w:t xml:space="preserve"> </w:t>
            </w:r>
            <w:r w:rsidRPr="00F35B60">
              <w:rPr>
                <w:rFonts w:cs="Times New Roman"/>
                <w:sz w:val="24"/>
                <w:lang w:val="ru-RU"/>
              </w:rPr>
              <w:t>на</w:t>
            </w:r>
            <w:r w:rsidRPr="00A2568B">
              <w:rPr>
                <w:rFonts w:cs="Times New Roman"/>
                <w:sz w:val="24"/>
              </w:rPr>
              <w:t xml:space="preserve"> /</w:t>
            </w:r>
            <w:proofErr w:type="spellStart"/>
            <w:r w:rsidRPr="00A2568B">
              <w:rPr>
                <w:rFonts w:cs="Times New Roman"/>
                <w:sz w:val="24"/>
              </w:rPr>
              <w:t>api</w:t>
            </w:r>
            <w:proofErr w:type="spellEnd"/>
            <w:r w:rsidRPr="00A2568B">
              <w:rPr>
                <w:rFonts w:cs="Times New Roman"/>
                <w:sz w:val="24"/>
              </w:rPr>
              <w:t>/auth/register</w:t>
            </w:r>
          </w:p>
          <w:p w14:paraId="27E1596E" w14:textId="5AA716D3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 xml:space="preserve">с </w:t>
            </w:r>
            <w:r>
              <w:rPr>
                <w:rFonts w:cs="Times New Roman"/>
                <w:sz w:val="24"/>
                <w:lang w:val="ru-RU"/>
              </w:rPr>
              <w:t>данными</w:t>
            </w:r>
          </w:p>
        </w:tc>
        <w:tc>
          <w:tcPr>
            <w:tcW w:w="3260" w:type="dxa"/>
          </w:tcPr>
          <w:p w14:paraId="0B30A855" w14:textId="6D271F00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201</w:t>
            </w:r>
          </w:p>
        </w:tc>
        <w:tc>
          <w:tcPr>
            <w:tcW w:w="2404" w:type="dxa"/>
          </w:tcPr>
          <w:p w14:paraId="64B67069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A2568B" w:rsidRPr="00F16619" w14:paraId="460000E1" w14:textId="77777777" w:rsidTr="007E2B61">
        <w:tc>
          <w:tcPr>
            <w:tcW w:w="6941" w:type="dxa"/>
            <w:gridSpan w:val="3"/>
          </w:tcPr>
          <w:p w14:paraId="09B162EB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752C77E2" w14:textId="77777777" w:rsidR="00A2568B" w:rsidRPr="00F16619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A2568B" w:rsidRPr="00F16619" w14:paraId="0654F1EB" w14:textId="77777777" w:rsidTr="007E2B61">
        <w:tc>
          <w:tcPr>
            <w:tcW w:w="6941" w:type="dxa"/>
            <w:gridSpan w:val="3"/>
          </w:tcPr>
          <w:p w14:paraId="092E813F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582108A1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22250CF0" w14:textId="6353E671" w:rsidR="00A2568B" w:rsidRDefault="00A2568B" w:rsidP="00F35B60">
      <w:pPr>
        <w:rPr>
          <w:lang w:val="ru-RU"/>
        </w:rPr>
      </w:pPr>
    </w:p>
    <w:p w14:paraId="3D077573" w14:textId="2914B886" w:rsidR="00A2568B" w:rsidRPr="00F35B60" w:rsidRDefault="00A2568B" w:rsidP="00A2568B">
      <w:pPr>
        <w:ind w:firstLine="0"/>
        <w:rPr>
          <w:lang w:val="ru-RU"/>
        </w:rPr>
      </w:pPr>
      <w:r>
        <w:rPr>
          <w:lang w:val="ru-RU"/>
        </w:rPr>
        <w:t xml:space="preserve">Таблица </w:t>
      </w:r>
      <w:r>
        <w:rPr>
          <w:lang w:val="ru-RU"/>
        </w:rPr>
        <w:t>4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A2568B">
        <w:rPr>
          <w:rFonts w:ascii="Consolas" w:eastAsia="Times New Roman" w:hAnsi="Consolas" w:cs="Times New Roman"/>
          <w:color w:val="BBBEBF"/>
          <w:sz w:val="21"/>
          <w:szCs w:val="21"/>
          <w:lang w:val="ru-RU" w:eastAsia="ru-RU"/>
        </w:rPr>
        <w:t xml:space="preserve"> </w:t>
      </w:r>
      <w:r w:rsidRPr="00A2568B">
        <w:rPr>
          <w:lang w:val="ru-RU"/>
        </w:rPr>
        <w:t xml:space="preserve">Регистрация пользователя с существующим </w:t>
      </w:r>
      <w:r>
        <w:rPr>
          <w:lang w:val="ru-RU"/>
        </w:rPr>
        <w:t>логином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A2568B" w:rsidRPr="00F16619" w14:paraId="534742DB" w14:textId="77777777" w:rsidTr="007E2B61">
        <w:tc>
          <w:tcPr>
            <w:tcW w:w="6941" w:type="dxa"/>
            <w:gridSpan w:val="3"/>
          </w:tcPr>
          <w:p w14:paraId="6231A1A1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25128A10" w14:textId="2E9EACF4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TU-0</w:t>
            </w:r>
            <w:r>
              <w:rPr>
                <w:rFonts w:cs="Times New Roman"/>
                <w:sz w:val="24"/>
                <w:lang w:val="ru-RU"/>
              </w:rPr>
              <w:t>4</w:t>
            </w:r>
          </w:p>
        </w:tc>
      </w:tr>
      <w:tr w:rsidR="00A2568B" w:rsidRPr="00F35B60" w14:paraId="3FFCD8AD" w14:textId="77777777" w:rsidTr="007E2B61">
        <w:tc>
          <w:tcPr>
            <w:tcW w:w="6941" w:type="dxa"/>
            <w:gridSpan w:val="3"/>
          </w:tcPr>
          <w:p w14:paraId="6FDCAA7D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7F8582EE" w14:textId="6F8E4BA4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A2568B">
              <w:rPr>
                <w:rFonts w:cs="Times New Roman"/>
                <w:sz w:val="24"/>
                <w:lang w:val="ru-RU"/>
              </w:rPr>
              <w:t xml:space="preserve">Регистрация пользователя с существующим </w:t>
            </w:r>
            <w:r>
              <w:rPr>
                <w:rFonts w:cs="Times New Roman"/>
                <w:sz w:val="24"/>
                <w:lang w:val="ru-RU"/>
              </w:rPr>
              <w:t>логином</w:t>
            </w:r>
          </w:p>
        </w:tc>
      </w:tr>
      <w:tr w:rsidR="00A2568B" w:rsidRPr="00F35B60" w14:paraId="2EAB84BA" w14:textId="77777777" w:rsidTr="007E2B61">
        <w:tc>
          <w:tcPr>
            <w:tcW w:w="6941" w:type="dxa"/>
            <w:gridSpan w:val="3"/>
          </w:tcPr>
          <w:p w14:paraId="62113432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490C49B7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7774CC5E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215CBB34" w14:textId="77777777" w:rsid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JWT</w:t>
            </w:r>
            <w:r w:rsidRPr="00A2568B">
              <w:rPr>
                <w:rFonts w:cs="Times New Roman"/>
                <w:sz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lang w:val="ru-RU"/>
              </w:rPr>
              <w:t>администратора</w:t>
            </w:r>
          </w:p>
          <w:p w14:paraId="56D118A6" w14:textId="01210C4F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 xml:space="preserve">Пользователь </w:t>
            </w:r>
            <w:r>
              <w:rPr>
                <w:rFonts w:cs="Times New Roman"/>
                <w:sz w:val="24"/>
              </w:rPr>
              <w:t>admin</w:t>
            </w:r>
            <w:r w:rsidRPr="00A2568B">
              <w:rPr>
                <w:rFonts w:cs="Times New Roman"/>
                <w:sz w:val="24"/>
                <w:lang w:val="ru-RU"/>
              </w:rPr>
              <w:t xml:space="preserve">1 </w:t>
            </w:r>
            <w:r>
              <w:rPr>
                <w:rFonts w:cs="Times New Roman"/>
                <w:sz w:val="24"/>
                <w:lang w:val="ru-RU"/>
              </w:rPr>
              <w:t>уже есть в системе</w:t>
            </w:r>
          </w:p>
        </w:tc>
      </w:tr>
      <w:tr w:rsidR="00A2568B" w:rsidRPr="00F35B60" w14:paraId="3320109C" w14:textId="77777777" w:rsidTr="007E2B61">
        <w:tc>
          <w:tcPr>
            <w:tcW w:w="6941" w:type="dxa"/>
            <w:gridSpan w:val="3"/>
          </w:tcPr>
          <w:p w14:paraId="050FA70B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Тестовые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данные</w:t>
            </w:r>
            <w:proofErr w:type="spellEnd"/>
          </w:p>
        </w:tc>
        <w:tc>
          <w:tcPr>
            <w:tcW w:w="2404" w:type="dxa"/>
          </w:tcPr>
          <w:p w14:paraId="448811CF" w14:textId="77777777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Логин</w:t>
            </w:r>
            <w:r>
              <w:rPr>
                <w:rFonts w:cs="Times New Roman"/>
                <w:sz w:val="24"/>
              </w:rPr>
              <w:t>: admin</w:t>
            </w:r>
            <w:r>
              <w:rPr>
                <w:rFonts w:cs="Times New Roman"/>
                <w:sz w:val="24"/>
                <w:lang w:val="ru-RU"/>
              </w:rPr>
              <w:t>1</w:t>
            </w:r>
            <w:r>
              <w:rPr>
                <w:rFonts w:cs="Times New Roman"/>
                <w:sz w:val="24"/>
              </w:rPr>
              <w:br/>
            </w:r>
            <w:r>
              <w:rPr>
                <w:rFonts w:cs="Times New Roman"/>
                <w:sz w:val="24"/>
                <w:lang w:val="ru-RU"/>
              </w:rPr>
              <w:t>Пароль</w:t>
            </w:r>
            <w:r>
              <w:rPr>
                <w:rFonts w:cs="Times New Roman"/>
                <w:sz w:val="24"/>
              </w:rPr>
              <w:t>: admin</w:t>
            </w:r>
            <w:r>
              <w:rPr>
                <w:rFonts w:cs="Times New Roman"/>
                <w:sz w:val="24"/>
                <w:lang w:val="ru-RU"/>
              </w:rPr>
              <w:t>1</w:t>
            </w:r>
          </w:p>
        </w:tc>
      </w:tr>
      <w:tr w:rsidR="00A2568B" w:rsidRPr="00F35B60" w14:paraId="0CA26451" w14:textId="77777777" w:rsidTr="007E2B61">
        <w:tc>
          <w:tcPr>
            <w:tcW w:w="6941" w:type="dxa"/>
            <w:gridSpan w:val="3"/>
          </w:tcPr>
          <w:p w14:paraId="702A056A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171E9E0F" w14:textId="597CAA85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A2568B">
              <w:rPr>
                <w:rFonts w:cs="Times New Roman"/>
                <w:sz w:val="24"/>
                <w:lang w:val="ru-RU"/>
              </w:rPr>
              <w:t>Сообщение о существовании пользователя</w:t>
            </w:r>
          </w:p>
        </w:tc>
      </w:tr>
      <w:tr w:rsidR="00A2568B" w:rsidRPr="00F16619" w14:paraId="63C40E31" w14:textId="77777777" w:rsidTr="007E2B61">
        <w:trPr>
          <w:trHeight w:val="661"/>
        </w:trPr>
        <w:tc>
          <w:tcPr>
            <w:tcW w:w="738" w:type="dxa"/>
          </w:tcPr>
          <w:p w14:paraId="4CEF3A1D" w14:textId="77777777" w:rsidR="00A2568B" w:rsidRPr="00F16619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10953757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4778BF0D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7E462345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A2568B" w:rsidRPr="00F35B60" w14:paraId="26004CF1" w14:textId="77777777" w:rsidTr="007E2B61">
        <w:tc>
          <w:tcPr>
            <w:tcW w:w="738" w:type="dxa"/>
          </w:tcPr>
          <w:p w14:paraId="73615F04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798707E6" w14:textId="77777777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F35B60">
              <w:rPr>
                <w:rFonts w:cs="Times New Roman"/>
                <w:sz w:val="24"/>
              </w:rPr>
              <w:t>POST</w:t>
            </w:r>
            <w:r w:rsidRPr="00A2568B">
              <w:rPr>
                <w:rFonts w:cs="Times New Roman"/>
                <w:sz w:val="24"/>
              </w:rPr>
              <w:t xml:space="preserve"> </w:t>
            </w:r>
            <w:r w:rsidRPr="00F35B60">
              <w:rPr>
                <w:rFonts w:cs="Times New Roman"/>
                <w:sz w:val="24"/>
                <w:lang w:val="ru-RU"/>
              </w:rPr>
              <w:t>запрос</w:t>
            </w:r>
            <w:r w:rsidRPr="00A2568B">
              <w:rPr>
                <w:rFonts w:cs="Times New Roman"/>
                <w:sz w:val="24"/>
              </w:rPr>
              <w:t xml:space="preserve"> </w:t>
            </w:r>
            <w:r w:rsidRPr="00F35B60">
              <w:rPr>
                <w:rFonts w:cs="Times New Roman"/>
                <w:sz w:val="24"/>
                <w:lang w:val="ru-RU"/>
              </w:rPr>
              <w:t>на</w:t>
            </w:r>
            <w:r w:rsidRPr="00A2568B">
              <w:rPr>
                <w:rFonts w:cs="Times New Roman"/>
                <w:sz w:val="24"/>
              </w:rPr>
              <w:t xml:space="preserve"> /</w:t>
            </w:r>
            <w:proofErr w:type="spellStart"/>
            <w:r w:rsidRPr="00A2568B">
              <w:rPr>
                <w:rFonts w:cs="Times New Roman"/>
                <w:sz w:val="24"/>
              </w:rPr>
              <w:t>api</w:t>
            </w:r>
            <w:proofErr w:type="spellEnd"/>
            <w:r w:rsidRPr="00A2568B">
              <w:rPr>
                <w:rFonts w:cs="Times New Roman"/>
                <w:sz w:val="24"/>
              </w:rPr>
              <w:t>/auth/register</w:t>
            </w:r>
          </w:p>
          <w:p w14:paraId="4C46EEAD" w14:textId="62CB61FD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 xml:space="preserve">с </w:t>
            </w:r>
            <w:r>
              <w:rPr>
                <w:rFonts w:cs="Times New Roman"/>
                <w:sz w:val="24"/>
                <w:lang w:val="ru-RU"/>
              </w:rPr>
              <w:t xml:space="preserve">существующим логином в </w:t>
            </w:r>
            <w:proofErr w:type="spellStart"/>
            <w:r>
              <w:rPr>
                <w:rFonts w:cs="Times New Roman"/>
                <w:sz w:val="24"/>
                <w:lang w:val="ru-RU"/>
              </w:rPr>
              <w:t>бд</w:t>
            </w:r>
            <w:proofErr w:type="spellEnd"/>
          </w:p>
        </w:tc>
        <w:tc>
          <w:tcPr>
            <w:tcW w:w="3260" w:type="dxa"/>
          </w:tcPr>
          <w:p w14:paraId="583F40E2" w14:textId="36B1E17D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409</w:t>
            </w:r>
          </w:p>
        </w:tc>
        <w:tc>
          <w:tcPr>
            <w:tcW w:w="2404" w:type="dxa"/>
          </w:tcPr>
          <w:p w14:paraId="0DA8F65F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A2568B" w:rsidRPr="00F16619" w14:paraId="467706C7" w14:textId="77777777" w:rsidTr="007E2B61">
        <w:tc>
          <w:tcPr>
            <w:tcW w:w="6941" w:type="dxa"/>
            <w:gridSpan w:val="3"/>
          </w:tcPr>
          <w:p w14:paraId="74947664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7E8EC70C" w14:textId="77777777" w:rsidR="00A2568B" w:rsidRPr="00F16619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A2568B" w:rsidRPr="00F16619" w14:paraId="78196DE1" w14:textId="77777777" w:rsidTr="007E2B61">
        <w:tc>
          <w:tcPr>
            <w:tcW w:w="6941" w:type="dxa"/>
            <w:gridSpan w:val="3"/>
          </w:tcPr>
          <w:p w14:paraId="5F4BDE07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7C91954C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3523FEB3" w14:textId="7FFF2791" w:rsidR="00A2568B" w:rsidRPr="00F35B60" w:rsidRDefault="00A2568B" w:rsidP="00A2568B">
      <w:pPr>
        <w:ind w:firstLine="0"/>
        <w:rPr>
          <w:lang w:val="ru-RU"/>
        </w:rPr>
      </w:pPr>
      <w:r>
        <w:rPr>
          <w:lang w:val="ru-RU"/>
        </w:rPr>
        <w:lastRenderedPageBreak/>
        <w:t xml:space="preserve">Таблица </w:t>
      </w:r>
      <w:r>
        <w:rPr>
          <w:lang w:val="ru-RU"/>
        </w:rPr>
        <w:t>5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A2568B">
        <w:rPr>
          <w:rFonts w:ascii="Consolas" w:eastAsia="Times New Roman" w:hAnsi="Consolas" w:cs="Times New Roman"/>
          <w:color w:val="BBBEBF"/>
          <w:sz w:val="21"/>
          <w:szCs w:val="21"/>
          <w:lang w:val="ru-RU" w:eastAsia="ru-RU"/>
        </w:rPr>
        <w:t xml:space="preserve"> </w:t>
      </w:r>
      <w:r w:rsidRPr="00A2568B">
        <w:rPr>
          <w:lang w:val="ru-RU"/>
        </w:rPr>
        <w:t xml:space="preserve">Регистрация пользователя с существующим </w:t>
      </w:r>
      <w:r>
        <w:rPr>
          <w:lang w:val="ru-RU"/>
        </w:rPr>
        <w:t>логином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A2568B" w:rsidRPr="00F16619" w14:paraId="7194FDED" w14:textId="77777777" w:rsidTr="007E2B61">
        <w:tc>
          <w:tcPr>
            <w:tcW w:w="6941" w:type="dxa"/>
            <w:gridSpan w:val="3"/>
          </w:tcPr>
          <w:p w14:paraId="40EEF677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2A71FA1D" w14:textId="112C2783" w:rsidR="00A2568B" w:rsidRPr="001A7A4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TU-0</w:t>
            </w:r>
            <w:r w:rsidR="001A7A40">
              <w:rPr>
                <w:rFonts w:cs="Times New Roman"/>
                <w:sz w:val="24"/>
                <w:lang w:val="ru-RU"/>
              </w:rPr>
              <w:t>5</w:t>
            </w:r>
          </w:p>
        </w:tc>
      </w:tr>
      <w:tr w:rsidR="00A2568B" w:rsidRPr="00F35B60" w14:paraId="78FE601C" w14:textId="77777777" w:rsidTr="007E2B61">
        <w:tc>
          <w:tcPr>
            <w:tcW w:w="6941" w:type="dxa"/>
            <w:gridSpan w:val="3"/>
          </w:tcPr>
          <w:p w14:paraId="7BDE73AA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200849A7" w14:textId="65F480E3" w:rsidR="00A2568B" w:rsidRPr="00A2568B" w:rsidRDefault="001A7A40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A7A40">
              <w:rPr>
                <w:rFonts w:cs="Times New Roman"/>
                <w:sz w:val="24"/>
                <w:lang w:val="ru-RU"/>
              </w:rPr>
              <w:t>Регистрация нового агента</w:t>
            </w:r>
          </w:p>
        </w:tc>
      </w:tr>
      <w:tr w:rsidR="00A2568B" w:rsidRPr="00F35B60" w14:paraId="731A358E" w14:textId="77777777" w:rsidTr="007E2B61">
        <w:tc>
          <w:tcPr>
            <w:tcW w:w="6941" w:type="dxa"/>
            <w:gridSpan w:val="3"/>
          </w:tcPr>
          <w:p w14:paraId="51BA0736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68B371F7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5D9D357F" w14:textId="48EDEA65" w:rsidR="00A2568B" w:rsidRPr="001A7A4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</w:tc>
      </w:tr>
      <w:tr w:rsidR="00A2568B" w:rsidRPr="00F35B60" w14:paraId="3F04AC83" w14:textId="77777777" w:rsidTr="007E2B61">
        <w:tc>
          <w:tcPr>
            <w:tcW w:w="6941" w:type="dxa"/>
            <w:gridSpan w:val="3"/>
          </w:tcPr>
          <w:p w14:paraId="4F85826B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Тестовые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данные</w:t>
            </w:r>
            <w:proofErr w:type="spellEnd"/>
          </w:p>
        </w:tc>
        <w:tc>
          <w:tcPr>
            <w:tcW w:w="2404" w:type="dxa"/>
          </w:tcPr>
          <w:p w14:paraId="4FE92A32" w14:textId="6A461049" w:rsidR="00A2568B" w:rsidRPr="00A2568B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</w:p>
        </w:tc>
      </w:tr>
      <w:tr w:rsidR="00A2568B" w:rsidRPr="00F35B60" w14:paraId="530967B4" w14:textId="77777777" w:rsidTr="007E2B61">
        <w:tc>
          <w:tcPr>
            <w:tcW w:w="6941" w:type="dxa"/>
            <w:gridSpan w:val="3"/>
          </w:tcPr>
          <w:p w14:paraId="315AEA18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430BBE64" w14:textId="77777777" w:rsidR="001A7A40" w:rsidRPr="001A7A40" w:rsidRDefault="001A7A40" w:rsidP="001A7A4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A7A40">
              <w:rPr>
                <w:rFonts w:cs="Times New Roman"/>
                <w:sz w:val="24"/>
                <w:lang w:val="ru-RU"/>
              </w:rPr>
              <w:t>Агент зарегистрирован в базе данных</w:t>
            </w:r>
          </w:p>
          <w:p w14:paraId="07D35FA8" w14:textId="48103E1C" w:rsidR="00A2568B" w:rsidRPr="001A7A40" w:rsidRDefault="001A7A40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1A7A40">
              <w:rPr>
                <w:rFonts w:cs="Times New Roman"/>
                <w:sz w:val="24"/>
                <w:lang w:val="ru-RU"/>
              </w:rPr>
              <w:t xml:space="preserve">Сгенерированы </w:t>
            </w:r>
            <w:proofErr w:type="spellStart"/>
            <w:r w:rsidRPr="001A7A40">
              <w:rPr>
                <w:rFonts w:cs="Times New Roman"/>
                <w:sz w:val="24"/>
                <w:lang w:val="ru-RU"/>
              </w:rPr>
              <w:t>agent_id</w:t>
            </w:r>
            <w:proofErr w:type="spellEnd"/>
            <w:r w:rsidRPr="001A7A40">
              <w:rPr>
                <w:rFonts w:cs="Times New Roman"/>
                <w:sz w:val="24"/>
                <w:lang w:val="ru-RU"/>
              </w:rPr>
              <w:t xml:space="preserve"> и </w:t>
            </w:r>
            <w:proofErr w:type="spellStart"/>
            <w:r w:rsidRPr="001A7A40">
              <w:rPr>
                <w:rFonts w:cs="Times New Roman"/>
                <w:sz w:val="24"/>
                <w:lang w:val="ru-RU"/>
              </w:rPr>
              <w:t>token</w:t>
            </w:r>
            <w:proofErr w:type="spellEnd"/>
          </w:p>
        </w:tc>
      </w:tr>
      <w:tr w:rsidR="00A2568B" w:rsidRPr="00F16619" w14:paraId="1CDB2F1F" w14:textId="77777777" w:rsidTr="007E2B61">
        <w:trPr>
          <w:trHeight w:val="661"/>
        </w:trPr>
        <w:tc>
          <w:tcPr>
            <w:tcW w:w="738" w:type="dxa"/>
          </w:tcPr>
          <w:p w14:paraId="2ADC3CA8" w14:textId="77777777" w:rsidR="00A2568B" w:rsidRPr="00F16619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5E0FD1D2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1FF1487F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0676F680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A2568B" w:rsidRPr="00F35B60" w14:paraId="68DC84FB" w14:textId="77777777" w:rsidTr="007E2B61">
        <w:tc>
          <w:tcPr>
            <w:tcW w:w="738" w:type="dxa"/>
          </w:tcPr>
          <w:p w14:paraId="1FAB6898" w14:textId="77777777" w:rsidR="00A2568B" w:rsidRPr="00F16619" w:rsidRDefault="00A2568B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3D6C4DDC" w14:textId="5B7FA523" w:rsidR="00A2568B" w:rsidRPr="00A2568B" w:rsidRDefault="001A7A40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A7A40">
              <w:rPr>
                <w:rFonts w:cs="Times New Roman"/>
                <w:sz w:val="24"/>
                <w:lang w:val="ru-RU"/>
              </w:rPr>
              <w:t>POST запрос на /</w:t>
            </w:r>
            <w:proofErr w:type="spellStart"/>
            <w:r w:rsidRPr="001A7A40">
              <w:rPr>
                <w:rFonts w:cs="Times New Roman"/>
                <w:sz w:val="24"/>
                <w:lang w:val="ru-RU"/>
              </w:rPr>
              <w:t>api</w:t>
            </w:r>
            <w:proofErr w:type="spellEnd"/>
            <w:r w:rsidRPr="001A7A40">
              <w:rPr>
                <w:rFonts w:cs="Times New Roman"/>
                <w:sz w:val="24"/>
                <w:lang w:val="ru-RU"/>
              </w:rPr>
              <w:t>/</w:t>
            </w:r>
            <w:proofErr w:type="spellStart"/>
            <w:r w:rsidRPr="001A7A40">
              <w:rPr>
                <w:rFonts w:cs="Times New Roman"/>
                <w:sz w:val="24"/>
                <w:lang w:val="ru-RU"/>
              </w:rPr>
              <w:t>agents</w:t>
            </w:r>
            <w:proofErr w:type="spellEnd"/>
            <w:r w:rsidRPr="001A7A40">
              <w:rPr>
                <w:rFonts w:cs="Times New Roman"/>
                <w:sz w:val="24"/>
                <w:lang w:val="ru-RU"/>
              </w:rPr>
              <w:t>/</w:t>
            </w:r>
            <w:proofErr w:type="spellStart"/>
            <w:r w:rsidRPr="001A7A40">
              <w:rPr>
                <w:rFonts w:cs="Times New Roman"/>
                <w:sz w:val="24"/>
                <w:lang w:val="ru-RU"/>
              </w:rPr>
              <w:t>registe</w:t>
            </w:r>
            <w:proofErr w:type="spellEnd"/>
            <w:r>
              <w:rPr>
                <w:rFonts w:cs="Times New Roman"/>
                <w:sz w:val="24"/>
              </w:rPr>
              <w:t>r</w:t>
            </w:r>
            <w:r w:rsidRPr="001A7A40">
              <w:rPr>
                <w:rFonts w:cs="Times New Roman"/>
                <w:sz w:val="24"/>
                <w:lang w:val="ru-RU"/>
              </w:rPr>
              <w:t xml:space="preserve"> с системной информацией агента</w:t>
            </w:r>
          </w:p>
        </w:tc>
        <w:tc>
          <w:tcPr>
            <w:tcW w:w="3260" w:type="dxa"/>
          </w:tcPr>
          <w:p w14:paraId="7EF3D5C6" w14:textId="2A1A97F7" w:rsidR="00A2568B" w:rsidRPr="001A7A40" w:rsidRDefault="001A7A40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201</w:t>
            </w:r>
          </w:p>
        </w:tc>
        <w:tc>
          <w:tcPr>
            <w:tcW w:w="2404" w:type="dxa"/>
          </w:tcPr>
          <w:p w14:paraId="6B5CF980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A2568B" w:rsidRPr="00F16619" w14:paraId="45CB04DF" w14:textId="77777777" w:rsidTr="007E2B61">
        <w:tc>
          <w:tcPr>
            <w:tcW w:w="6941" w:type="dxa"/>
            <w:gridSpan w:val="3"/>
          </w:tcPr>
          <w:p w14:paraId="6EE67729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1A7641E7" w14:textId="77777777" w:rsidR="00A2568B" w:rsidRPr="00F16619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A2568B" w:rsidRPr="00F16619" w14:paraId="540FC867" w14:textId="77777777" w:rsidTr="007E2B61">
        <w:tc>
          <w:tcPr>
            <w:tcW w:w="6941" w:type="dxa"/>
            <w:gridSpan w:val="3"/>
          </w:tcPr>
          <w:p w14:paraId="1886C391" w14:textId="77777777" w:rsidR="00A2568B" w:rsidRPr="00F16619" w:rsidRDefault="00A2568B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05096261" w14:textId="77777777" w:rsidR="00A2568B" w:rsidRPr="00F35B60" w:rsidRDefault="00A2568B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49DE50CE" w14:textId="77777777" w:rsidR="00093DA8" w:rsidRDefault="00093DA8" w:rsidP="00093DA8">
      <w:pPr>
        <w:ind w:firstLine="0"/>
      </w:pPr>
    </w:p>
    <w:p w14:paraId="340D6E26" w14:textId="3AFA333A" w:rsidR="00093DA8" w:rsidRPr="00F35B60" w:rsidRDefault="00093DA8" w:rsidP="00093DA8">
      <w:pPr>
        <w:ind w:firstLine="0"/>
        <w:rPr>
          <w:lang w:val="ru-RU"/>
        </w:rPr>
      </w:pPr>
      <w:r>
        <w:rPr>
          <w:lang w:val="ru-RU"/>
        </w:rPr>
        <w:t xml:space="preserve">Таблица </w:t>
      </w:r>
      <w:r w:rsidRPr="00093DA8">
        <w:rPr>
          <w:lang w:val="ru-RU"/>
        </w:rPr>
        <w:t>6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093DA8">
        <w:rPr>
          <w:lang w:val="ru-RU"/>
        </w:rPr>
        <w:t>Получение списка агентов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093DA8" w:rsidRPr="00F16619" w14:paraId="714C857E" w14:textId="77777777" w:rsidTr="007E2B61">
        <w:tc>
          <w:tcPr>
            <w:tcW w:w="6941" w:type="dxa"/>
            <w:gridSpan w:val="3"/>
          </w:tcPr>
          <w:p w14:paraId="02478924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0D64DBAF" w14:textId="38B47C84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TU-0</w:t>
            </w:r>
            <w:r>
              <w:rPr>
                <w:rFonts w:cs="Times New Roman"/>
                <w:sz w:val="24"/>
              </w:rPr>
              <w:t>6</w:t>
            </w:r>
          </w:p>
        </w:tc>
      </w:tr>
      <w:tr w:rsidR="00093DA8" w:rsidRPr="00F35B60" w14:paraId="065025B6" w14:textId="77777777" w:rsidTr="007E2B61">
        <w:tc>
          <w:tcPr>
            <w:tcW w:w="6941" w:type="dxa"/>
            <w:gridSpan w:val="3"/>
          </w:tcPr>
          <w:p w14:paraId="1FAA171B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5B4522AD" w14:textId="1F27825C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093DA8">
              <w:rPr>
                <w:rFonts w:cs="Times New Roman"/>
                <w:sz w:val="24"/>
                <w:lang w:val="ru-RU"/>
              </w:rPr>
              <w:t>Получение списка агентов</w:t>
            </w:r>
          </w:p>
        </w:tc>
      </w:tr>
      <w:tr w:rsidR="00093DA8" w:rsidRPr="00F35B60" w14:paraId="2EFE2C1C" w14:textId="77777777" w:rsidTr="007E2B61">
        <w:tc>
          <w:tcPr>
            <w:tcW w:w="6941" w:type="dxa"/>
            <w:gridSpan w:val="3"/>
          </w:tcPr>
          <w:p w14:paraId="4BC368F2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229DDDBD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1375A13A" w14:textId="77777777" w:rsid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1D505CA0" w14:textId="75CD5BFE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В системе зарегистрированы агенты</w:t>
            </w:r>
            <w:r w:rsidRPr="00093DA8">
              <w:rPr>
                <w:rFonts w:cs="Times New Roman"/>
                <w:sz w:val="24"/>
                <w:lang w:val="ru-RU"/>
              </w:rPr>
              <w:br/>
            </w:r>
            <w:r>
              <w:rPr>
                <w:rFonts w:cs="Times New Roman"/>
                <w:sz w:val="24"/>
              </w:rPr>
              <w:t>JWT</w:t>
            </w:r>
            <w:r w:rsidRPr="00093DA8">
              <w:rPr>
                <w:rFonts w:cs="Times New Roman"/>
                <w:sz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lang w:val="ru-RU"/>
              </w:rPr>
              <w:t>администратора</w:t>
            </w:r>
          </w:p>
        </w:tc>
      </w:tr>
      <w:tr w:rsidR="00093DA8" w:rsidRPr="00F35B60" w14:paraId="01CEA50D" w14:textId="77777777" w:rsidTr="007E2B61">
        <w:tc>
          <w:tcPr>
            <w:tcW w:w="6941" w:type="dxa"/>
            <w:gridSpan w:val="3"/>
          </w:tcPr>
          <w:p w14:paraId="0F83F792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4BD4CDF0" w14:textId="77777777" w:rsidR="00093DA8" w:rsidRPr="00093DA8" w:rsidRDefault="00093DA8" w:rsidP="00093DA8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Возвращен список агентов</w:t>
            </w:r>
          </w:p>
          <w:p w14:paraId="7D780E6F" w14:textId="398A68DF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Каждый агент содержит статус и системную информацию</w:t>
            </w:r>
          </w:p>
        </w:tc>
      </w:tr>
      <w:tr w:rsidR="00093DA8" w:rsidRPr="00F16619" w14:paraId="377E3801" w14:textId="77777777" w:rsidTr="007E2B61">
        <w:trPr>
          <w:trHeight w:val="661"/>
        </w:trPr>
        <w:tc>
          <w:tcPr>
            <w:tcW w:w="738" w:type="dxa"/>
          </w:tcPr>
          <w:p w14:paraId="6F9E8669" w14:textId="77777777" w:rsidR="00093DA8" w:rsidRPr="00F16619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2F976E2C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5F6A5A7C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0E1E3259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093DA8" w:rsidRPr="00F35B60" w14:paraId="09767993" w14:textId="77777777" w:rsidTr="007E2B61">
        <w:tc>
          <w:tcPr>
            <w:tcW w:w="738" w:type="dxa"/>
          </w:tcPr>
          <w:p w14:paraId="003756A2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66033747" w14:textId="35C3B799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</w:rPr>
              <w:t xml:space="preserve">GET </w:t>
            </w:r>
            <w:r w:rsidRPr="00093DA8">
              <w:rPr>
                <w:rFonts w:cs="Times New Roman"/>
                <w:sz w:val="24"/>
                <w:lang w:val="ru-RU"/>
              </w:rPr>
              <w:t>запрос</w:t>
            </w:r>
            <w:r w:rsidRPr="00093DA8">
              <w:rPr>
                <w:rFonts w:cs="Times New Roman"/>
                <w:sz w:val="24"/>
              </w:rPr>
              <w:t xml:space="preserve"> </w:t>
            </w:r>
            <w:r w:rsidRPr="00093DA8">
              <w:rPr>
                <w:rFonts w:cs="Times New Roman"/>
                <w:sz w:val="24"/>
                <w:lang w:val="ru-RU"/>
              </w:rPr>
              <w:t>на</w:t>
            </w:r>
            <w:r w:rsidRPr="00093DA8">
              <w:rPr>
                <w:rFonts w:cs="Times New Roman"/>
                <w:sz w:val="24"/>
              </w:rPr>
              <w:t xml:space="preserve"> `/</w:t>
            </w:r>
            <w:proofErr w:type="spellStart"/>
            <w:r w:rsidRPr="00093DA8">
              <w:rPr>
                <w:rFonts w:cs="Times New Roman"/>
                <w:sz w:val="24"/>
              </w:rPr>
              <w:t>api</w:t>
            </w:r>
            <w:proofErr w:type="spellEnd"/>
            <w:r w:rsidRPr="00093DA8">
              <w:rPr>
                <w:rFonts w:cs="Times New Roman"/>
                <w:sz w:val="24"/>
              </w:rPr>
              <w:t>/agents`</w:t>
            </w:r>
          </w:p>
        </w:tc>
        <w:tc>
          <w:tcPr>
            <w:tcW w:w="3260" w:type="dxa"/>
          </w:tcPr>
          <w:p w14:paraId="246C8200" w14:textId="2705E5C7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200</w:t>
            </w:r>
          </w:p>
        </w:tc>
        <w:tc>
          <w:tcPr>
            <w:tcW w:w="2404" w:type="dxa"/>
          </w:tcPr>
          <w:p w14:paraId="71C40EBE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093DA8" w:rsidRPr="00F16619" w14:paraId="0D97A0EB" w14:textId="77777777" w:rsidTr="007E2B61">
        <w:tc>
          <w:tcPr>
            <w:tcW w:w="6941" w:type="dxa"/>
            <w:gridSpan w:val="3"/>
          </w:tcPr>
          <w:p w14:paraId="2122BB45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4C7708C1" w14:textId="77777777" w:rsidR="00093DA8" w:rsidRPr="00F16619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093DA8" w:rsidRPr="00F16619" w14:paraId="2C47BE16" w14:textId="77777777" w:rsidTr="007E2B61">
        <w:tc>
          <w:tcPr>
            <w:tcW w:w="6941" w:type="dxa"/>
            <w:gridSpan w:val="3"/>
          </w:tcPr>
          <w:p w14:paraId="0D0511D2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16894C7B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5320AF77" w14:textId="27F3FF73" w:rsidR="00093DA8" w:rsidRPr="00F35B60" w:rsidRDefault="00093DA8" w:rsidP="00093DA8">
      <w:pPr>
        <w:ind w:firstLine="0"/>
        <w:rPr>
          <w:lang w:val="ru-RU"/>
        </w:rPr>
      </w:pPr>
      <w:r>
        <w:rPr>
          <w:lang w:val="ru-RU"/>
        </w:rPr>
        <w:lastRenderedPageBreak/>
        <w:t xml:space="preserve">Таблица </w:t>
      </w:r>
      <w:r>
        <w:rPr>
          <w:lang w:val="ru-RU"/>
        </w:rPr>
        <w:t>7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093DA8">
        <w:rPr>
          <w:rFonts w:ascii="Consolas" w:eastAsia="Times New Roman" w:hAnsi="Consolas" w:cs="Times New Roman"/>
          <w:color w:val="BBBEBF"/>
          <w:sz w:val="21"/>
          <w:szCs w:val="21"/>
          <w:lang w:val="ru-RU" w:eastAsia="ru-RU"/>
        </w:rPr>
        <w:t xml:space="preserve"> </w:t>
      </w:r>
      <w:r w:rsidRPr="00093DA8">
        <w:rPr>
          <w:lang w:val="ru-RU"/>
        </w:rPr>
        <w:t>Добавление команды в очередь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093DA8" w:rsidRPr="00F16619" w14:paraId="7AA8C051" w14:textId="77777777" w:rsidTr="007E2B61">
        <w:tc>
          <w:tcPr>
            <w:tcW w:w="6941" w:type="dxa"/>
            <w:gridSpan w:val="3"/>
          </w:tcPr>
          <w:p w14:paraId="27F8412C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79E8FFC2" w14:textId="6C3E1960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TU-0</w:t>
            </w:r>
            <w:r>
              <w:rPr>
                <w:rFonts w:cs="Times New Roman"/>
                <w:sz w:val="24"/>
                <w:lang w:val="ru-RU"/>
              </w:rPr>
              <w:t>7</w:t>
            </w:r>
          </w:p>
        </w:tc>
      </w:tr>
      <w:tr w:rsidR="00066070" w:rsidRPr="00F35B60" w14:paraId="32707E8E" w14:textId="77777777" w:rsidTr="007E2B61">
        <w:tc>
          <w:tcPr>
            <w:tcW w:w="6941" w:type="dxa"/>
            <w:gridSpan w:val="3"/>
          </w:tcPr>
          <w:p w14:paraId="36E6D398" w14:textId="77777777" w:rsidR="00066070" w:rsidRPr="00F16619" w:rsidRDefault="00066070" w:rsidP="0006607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505044E9" w14:textId="59E2AF05" w:rsidR="00066070" w:rsidRPr="00066070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Запуск агента с корректной конфигурацией</w:t>
            </w:r>
          </w:p>
        </w:tc>
      </w:tr>
      <w:tr w:rsidR="00066070" w:rsidRPr="00F35B60" w14:paraId="7099BB38" w14:textId="77777777" w:rsidTr="007E2B61">
        <w:tc>
          <w:tcPr>
            <w:tcW w:w="6941" w:type="dxa"/>
            <w:gridSpan w:val="3"/>
          </w:tcPr>
          <w:p w14:paraId="20B3D43F" w14:textId="77777777" w:rsidR="00066070" w:rsidRPr="00F16619" w:rsidRDefault="00066070" w:rsidP="0006607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2DE23361" w14:textId="77777777" w:rsidR="00066070" w:rsidRPr="00F35B60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59D9D672" w14:textId="77777777" w:rsidR="00066070" w:rsidRPr="00093DA8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1504B4D3" w14:textId="77777777" w:rsidR="00066070" w:rsidRPr="00093DA8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В системе зарегистрированы агенты</w:t>
            </w:r>
            <w:r w:rsidRPr="00093DA8">
              <w:rPr>
                <w:rFonts w:cs="Times New Roman"/>
                <w:sz w:val="24"/>
                <w:lang w:val="ru-RU"/>
              </w:rPr>
              <w:br/>
            </w:r>
            <w:r>
              <w:rPr>
                <w:rFonts w:cs="Times New Roman"/>
                <w:sz w:val="24"/>
              </w:rPr>
              <w:t>JWT</w:t>
            </w:r>
            <w:r w:rsidRPr="00093DA8">
              <w:rPr>
                <w:rFonts w:cs="Times New Roman"/>
                <w:sz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lang w:val="ru-RU"/>
              </w:rPr>
              <w:t>администратора</w:t>
            </w:r>
          </w:p>
        </w:tc>
      </w:tr>
      <w:tr w:rsidR="00066070" w:rsidRPr="00F35B60" w14:paraId="71FF4F82" w14:textId="77777777" w:rsidTr="007E2B61">
        <w:tc>
          <w:tcPr>
            <w:tcW w:w="6941" w:type="dxa"/>
            <w:gridSpan w:val="3"/>
          </w:tcPr>
          <w:p w14:paraId="54B058DD" w14:textId="77777777" w:rsidR="00066070" w:rsidRPr="00F16619" w:rsidRDefault="00066070" w:rsidP="0006607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28F59FC7" w14:textId="4CC81A0A" w:rsidR="00066070" w:rsidRPr="00093DA8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Команда добавлена в очередь</w:t>
            </w:r>
          </w:p>
        </w:tc>
      </w:tr>
      <w:tr w:rsidR="00066070" w:rsidRPr="00F16619" w14:paraId="4EFC84F6" w14:textId="77777777" w:rsidTr="007E2B61">
        <w:trPr>
          <w:trHeight w:val="661"/>
        </w:trPr>
        <w:tc>
          <w:tcPr>
            <w:tcW w:w="738" w:type="dxa"/>
          </w:tcPr>
          <w:p w14:paraId="6A9A3399" w14:textId="77777777" w:rsidR="00066070" w:rsidRPr="00F16619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38BA5AB6" w14:textId="77777777" w:rsidR="00066070" w:rsidRPr="00F16619" w:rsidRDefault="00066070" w:rsidP="00066070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6036C1B2" w14:textId="77777777" w:rsidR="00066070" w:rsidRPr="00F16619" w:rsidRDefault="00066070" w:rsidP="00066070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2FB1B1BE" w14:textId="77777777" w:rsidR="00066070" w:rsidRPr="00F16619" w:rsidRDefault="00066070" w:rsidP="00066070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066070" w:rsidRPr="00F35B60" w14:paraId="40706D31" w14:textId="77777777" w:rsidTr="007E2B61">
        <w:tc>
          <w:tcPr>
            <w:tcW w:w="738" w:type="dxa"/>
          </w:tcPr>
          <w:p w14:paraId="4885C163" w14:textId="77777777" w:rsidR="00066070" w:rsidRPr="00F16619" w:rsidRDefault="00066070" w:rsidP="00066070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4E58BBA5" w14:textId="020DDDB0" w:rsidR="00066070" w:rsidRPr="00093DA8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POST запрос на `/</w:t>
            </w:r>
            <w:proofErr w:type="spellStart"/>
            <w:r w:rsidRPr="00093DA8">
              <w:rPr>
                <w:rFonts w:cs="Times New Roman"/>
                <w:sz w:val="24"/>
                <w:lang w:val="ru-RU"/>
              </w:rPr>
              <w:t>api</w:t>
            </w:r>
            <w:proofErr w:type="spellEnd"/>
            <w:r w:rsidRPr="00093DA8">
              <w:rPr>
                <w:rFonts w:cs="Times New Roman"/>
                <w:sz w:val="24"/>
                <w:lang w:val="ru-RU"/>
              </w:rPr>
              <w:t>/</w:t>
            </w:r>
            <w:proofErr w:type="spellStart"/>
            <w:r w:rsidRPr="00093DA8">
              <w:rPr>
                <w:rFonts w:cs="Times New Roman"/>
                <w:sz w:val="24"/>
                <w:lang w:val="ru-RU"/>
              </w:rPr>
              <w:t>commands</w:t>
            </w:r>
            <w:proofErr w:type="spellEnd"/>
            <w:r w:rsidRPr="00093DA8">
              <w:rPr>
                <w:rFonts w:cs="Times New Roman"/>
                <w:sz w:val="24"/>
                <w:lang w:val="ru-RU"/>
              </w:rPr>
              <w:t>` с телом команды</w:t>
            </w:r>
          </w:p>
        </w:tc>
        <w:tc>
          <w:tcPr>
            <w:tcW w:w="3260" w:type="dxa"/>
          </w:tcPr>
          <w:p w14:paraId="3D238A20" w14:textId="7EA83D26" w:rsidR="00066070" w:rsidRPr="00093DA8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20</w:t>
            </w:r>
            <w:r>
              <w:rPr>
                <w:rFonts w:cs="Times New Roman"/>
                <w:sz w:val="24"/>
                <w:lang w:val="ru-RU"/>
              </w:rPr>
              <w:t>1</w:t>
            </w:r>
          </w:p>
        </w:tc>
        <w:tc>
          <w:tcPr>
            <w:tcW w:w="2404" w:type="dxa"/>
          </w:tcPr>
          <w:p w14:paraId="1776B7A8" w14:textId="77777777" w:rsidR="00066070" w:rsidRPr="00F35B60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066070" w:rsidRPr="00F16619" w14:paraId="6E5C84FD" w14:textId="77777777" w:rsidTr="007E2B61">
        <w:tc>
          <w:tcPr>
            <w:tcW w:w="6941" w:type="dxa"/>
            <w:gridSpan w:val="3"/>
          </w:tcPr>
          <w:p w14:paraId="3419BD61" w14:textId="77777777" w:rsidR="00066070" w:rsidRPr="00F16619" w:rsidRDefault="00066070" w:rsidP="0006607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5A82FE24" w14:textId="77777777" w:rsidR="00066070" w:rsidRPr="00F16619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066070" w:rsidRPr="00F16619" w14:paraId="5AD39C56" w14:textId="77777777" w:rsidTr="007E2B61">
        <w:tc>
          <w:tcPr>
            <w:tcW w:w="6941" w:type="dxa"/>
            <w:gridSpan w:val="3"/>
          </w:tcPr>
          <w:p w14:paraId="6E66DCE9" w14:textId="77777777" w:rsidR="00066070" w:rsidRPr="00F16619" w:rsidRDefault="00066070" w:rsidP="00066070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7B35D259" w14:textId="77777777" w:rsidR="00066070" w:rsidRPr="00F35B60" w:rsidRDefault="00066070" w:rsidP="00066070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44D928C3" w14:textId="62C521A1" w:rsidR="00093DA8" w:rsidRPr="00F35B60" w:rsidRDefault="00093DA8" w:rsidP="00093DA8">
      <w:pPr>
        <w:ind w:firstLine="0"/>
        <w:rPr>
          <w:lang w:val="ru-RU"/>
        </w:rPr>
      </w:pPr>
      <w:r>
        <w:rPr>
          <w:lang w:val="ru-RU"/>
        </w:rPr>
        <w:br/>
      </w:r>
      <w:r>
        <w:rPr>
          <w:lang w:val="ru-RU"/>
        </w:rPr>
        <w:t xml:space="preserve">Таблица </w:t>
      </w:r>
      <w:r>
        <w:rPr>
          <w:lang w:val="ru-RU"/>
        </w:rPr>
        <w:t>8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093DA8">
        <w:rPr>
          <w:lang w:val="ru-RU"/>
        </w:rPr>
        <w:t>Запуск агента с корректной конфигурацией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093DA8" w:rsidRPr="00F16619" w14:paraId="5FB68125" w14:textId="77777777" w:rsidTr="007E2B61">
        <w:tc>
          <w:tcPr>
            <w:tcW w:w="6941" w:type="dxa"/>
            <w:gridSpan w:val="3"/>
          </w:tcPr>
          <w:p w14:paraId="59FD956F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705A9FEF" w14:textId="2EB60A6A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TU-0</w:t>
            </w:r>
            <w:r>
              <w:rPr>
                <w:rFonts w:cs="Times New Roman"/>
                <w:sz w:val="24"/>
                <w:lang w:val="ru-RU"/>
              </w:rPr>
              <w:t>8</w:t>
            </w:r>
          </w:p>
        </w:tc>
      </w:tr>
      <w:tr w:rsidR="00093DA8" w:rsidRPr="00F35B60" w14:paraId="5D500EAE" w14:textId="77777777" w:rsidTr="007E2B61">
        <w:tc>
          <w:tcPr>
            <w:tcW w:w="6941" w:type="dxa"/>
            <w:gridSpan w:val="3"/>
          </w:tcPr>
          <w:p w14:paraId="778542E0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4E6394CB" w14:textId="56D441FF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Запуск агента с корректной конфигурацией</w:t>
            </w:r>
          </w:p>
        </w:tc>
      </w:tr>
      <w:tr w:rsidR="00093DA8" w:rsidRPr="00F35B60" w14:paraId="5C9CC295" w14:textId="77777777" w:rsidTr="007E2B61">
        <w:tc>
          <w:tcPr>
            <w:tcW w:w="6941" w:type="dxa"/>
            <w:gridSpan w:val="3"/>
          </w:tcPr>
          <w:p w14:paraId="6350085E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105DF237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7F21E950" w14:textId="77777777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5300B140" w14:textId="2B369FA7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 xml:space="preserve">Сертификаты присутствуют в папке </w:t>
            </w:r>
            <w:proofErr w:type="spellStart"/>
            <w:r w:rsidRPr="00093DA8">
              <w:rPr>
                <w:rFonts w:cs="Times New Roman"/>
                <w:sz w:val="24"/>
                <w:lang w:val="ru-RU"/>
              </w:rPr>
              <w:t>certs</w:t>
            </w:r>
            <w:proofErr w:type="spellEnd"/>
            <w:r w:rsidRPr="00093DA8">
              <w:rPr>
                <w:rFonts w:cs="Times New Roman"/>
                <w:sz w:val="24"/>
                <w:lang w:val="ru-RU"/>
              </w:rPr>
              <w:t>/</w:t>
            </w:r>
            <w:r>
              <w:rPr>
                <w:rFonts w:cs="Times New Roman"/>
                <w:sz w:val="24"/>
                <w:lang w:val="ru-RU"/>
              </w:rPr>
              <w:br/>
            </w:r>
            <w:r w:rsidRPr="00093DA8">
              <w:rPr>
                <w:rFonts w:cs="Times New Roman"/>
                <w:sz w:val="24"/>
                <w:lang w:val="ru-RU"/>
              </w:rPr>
              <w:t xml:space="preserve">Конфигурационный файл </w:t>
            </w:r>
            <w:proofErr w:type="spellStart"/>
            <w:proofErr w:type="gramStart"/>
            <w:r w:rsidRPr="00093DA8">
              <w:rPr>
                <w:rFonts w:cs="Times New Roman"/>
                <w:sz w:val="24"/>
                <w:lang w:val="ru-RU"/>
              </w:rPr>
              <w:t>config.json</w:t>
            </w:r>
            <w:proofErr w:type="spellEnd"/>
            <w:proofErr w:type="gramEnd"/>
            <w:r w:rsidRPr="00093DA8">
              <w:rPr>
                <w:rFonts w:cs="Times New Roman"/>
                <w:sz w:val="24"/>
                <w:lang w:val="ru-RU"/>
              </w:rPr>
              <w:t xml:space="preserve"> настроен корректно</w:t>
            </w:r>
          </w:p>
        </w:tc>
      </w:tr>
      <w:tr w:rsidR="00093DA8" w:rsidRPr="00F35B60" w14:paraId="2096B638" w14:textId="77777777" w:rsidTr="007E2B61">
        <w:tc>
          <w:tcPr>
            <w:tcW w:w="6941" w:type="dxa"/>
            <w:gridSpan w:val="3"/>
          </w:tcPr>
          <w:p w14:paraId="04E1C246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63E6995F" w14:textId="19331413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Агент запускается без ошибок</w:t>
            </w:r>
          </w:p>
        </w:tc>
      </w:tr>
      <w:tr w:rsidR="00093DA8" w:rsidRPr="00F16619" w14:paraId="01C694C4" w14:textId="77777777" w:rsidTr="007E2B61">
        <w:trPr>
          <w:trHeight w:val="661"/>
        </w:trPr>
        <w:tc>
          <w:tcPr>
            <w:tcW w:w="738" w:type="dxa"/>
          </w:tcPr>
          <w:p w14:paraId="50D93A9D" w14:textId="77777777" w:rsidR="00093DA8" w:rsidRPr="00F16619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38AA82AF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006451C3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23A165AE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093DA8" w:rsidRPr="00F35B60" w14:paraId="3DADEDEC" w14:textId="77777777" w:rsidTr="007E2B61">
        <w:tc>
          <w:tcPr>
            <w:tcW w:w="738" w:type="dxa"/>
          </w:tcPr>
          <w:p w14:paraId="3A45C8D1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2235DAD0" w14:textId="5464992D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 xml:space="preserve">Запустить агента: </w:t>
            </w:r>
            <w:proofErr w:type="spellStart"/>
            <w:r w:rsidRPr="00093DA8">
              <w:rPr>
                <w:rFonts w:cs="Times New Roman"/>
                <w:sz w:val="24"/>
                <w:lang w:val="ru-RU"/>
              </w:rPr>
              <w:t>cargo</w:t>
            </w:r>
            <w:proofErr w:type="spellEnd"/>
            <w:r w:rsidRPr="00093DA8">
              <w:rPr>
                <w:rFonts w:cs="Times New Roman"/>
                <w:sz w:val="24"/>
                <w:lang w:val="ru-RU"/>
              </w:rPr>
              <w:t xml:space="preserve"> </w:t>
            </w:r>
            <w:proofErr w:type="spellStart"/>
            <w:r w:rsidRPr="00093DA8">
              <w:rPr>
                <w:rFonts w:cs="Times New Roman"/>
                <w:sz w:val="24"/>
                <w:lang w:val="ru-RU"/>
              </w:rPr>
              <w:t>run</w:t>
            </w:r>
            <w:proofErr w:type="spellEnd"/>
          </w:p>
        </w:tc>
        <w:tc>
          <w:tcPr>
            <w:tcW w:w="3260" w:type="dxa"/>
          </w:tcPr>
          <w:p w14:paraId="071822BA" w14:textId="56DF2283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Агент запускается без ошибок</w:t>
            </w:r>
          </w:p>
        </w:tc>
        <w:tc>
          <w:tcPr>
            <w:tcW w:w="2404" w:type="dxa"/>
          </w:tcPr>
          <w:p w14:paraId="43F8DFC9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093DA8" w:rsidRPr="00F16619" w14:paraId="7838C12E" w14:textId="77777777" w:rsidTr="007E2B61">
        <w:tc>
          <w:tcPr>
            <w:tcW w:w="6941" w:type="dxa"/>
            <w:gridSpan w:val="3"/>
          </w:tcPr>
          <w:p w14:paraId="548D50A6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4C5BC8F2" w14:textId="77777777" w:rsidR="00093DA8" w:rsidRPr="00F16619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093DA8" w:rsidRPr="00F16619" w14:paraId="4AAEA3DF" w14:textId="77777777" w:rsidTr="007E2B61">
        <w:tc>
          <w:tcPr>
            <w:tcW w:w="6941" w:type="dxa"/>
            <w:gridSpan w:val="3"/>
          </w:tcPr>
          <w:p w14:paraId="3457F6AD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2D9F1328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29651CB2" w14:textId="77777777" w:rsidR="00093DA8" w:rsidRDefault="00093DA8" w:rsidP="00093DA8">
      <w:pPr>
        <w:spacing w:line="240" w:lineRule="auto"/>
        <w:ind w:firstLine="0"/>
        <w:jc w:val="left"/>
        <w:rPr>
          <w:lang w:val="ru-RU"/>
        </w:rPr>
      </w:pPr>
      <w:r>
        <w:rPr>
          <w:lang w:val="ru-RU"/>
        </w:rPr>
        <w:br/>
      </w:r>
    </w:p>
    <w:p w14:paraId="5A6F2887" w14:textId="77777777" w:rsidR="00093DA8" w:rsidRDefault="00093DA8" w:rsidP="00093DA8">
      <w:pPr>
        <w:spacing w:line="240" w:lineRule="auto"/>
        <w:ind w:firstLine="0"/>
        <w:jc w:val="left"/>
        <w:rPr>
          <w:lang w:val="ru-RU"/>
        </w:rPr>
      </w:pPr>
    </w:p>
    <w:p w14:paraId="75729E14" w14:textId="75B94356" w:rsidR="00093DA8" w:rsidRPr="00F35B60" w:rsidRDefault="00093DA8" w:rsidP="00093DA8">
      <w:pPr>
        <w:ind w:firstLine="0"/>
        <w:rPr>
          <w:lang w:val="ru-RU"/>
        </w:rPr>
      </w:pPr>
      <w:r>
        <w:rPr>
          <w:lang w:val="ru-RU"/>
        </w:rPr>
        <w:t xml:space="preserve">Таблица </w:t>
      </w:r>
      <w:r>
        <w:rPr>
          <w:lang w:val="ru-RU"/>
        </w:rPr>
        <w:t>9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093DA8">
        <w:rPr>
          <w:lang w:val="ru-RU"/>
        </w:rPr>
        <w:t>Успешная регистрация агента на сервере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093DA8" w:rsidRPr="00F16619" w14:paraId="470B9F00" w14:textId="77777777" w:rsidTr="007E2B61">
        <w:tc>
          <w:tcPr>
            <w:tcW w:w="6941" w:type="dxa"/>
            <w:gridSpan w:val="3"/>
          </w:tcPr>
          <w:p w14:paraId="492759B4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05A932B9" w14:textId="77D09C03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TU-0</w:t>
            </w:r>
            <w:r>
              <w:rPr>
                <w:rFonts w:cs="Times New Roman"/>
                <w:sz w:val="24"/>
                <w:lang w:val="ru-RU"/>
              </w:rPr>
              <w:t>9</w:t>
            </w:r>
          </w:p>
        </w:tc>
      </w:tr>
      <w:tr w:rsidR="00093DA8" w:rsidRPr="00F35B60" w14:paraId="1B73AB87" w14:textId="77777777" w:rsidTr="007E2B61">
        <w:tc>
          <w:tcPr>
            <w:tcW w:w="6941" w:type="dxa"/>
            <w:gridSpan w:val="3"/>
          </w:tcPr>
          <w:p w14:paraId="23DF9AE5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5445F924" w14:textId="3859F755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Успешная регистрация агента на сервере</w:t>
            </w:r>
          </w:p>
        </w:tc>
      </w:tr>
      <w:tr w:rsidR="00093DA8" w:rsidRPr="00F35B60" w14:paraId="0796D40C" w14:textId="77777777" w:rsidTr="007E2B61">
        <w:tc>
          <w:tcPr>
            <w:tcW w:w="6941" w:type="dxa"/>
            <w:gridSpan w:val="3"/>
          </w:tcPr>
          <w:p w14:paraId="3F881E87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6407FBA1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214D407B" w14:textId="77777777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2BAF853A" w14:textId="77777777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 xml:space="preserve">Сертификаты присутствуют в папке </w:t>
            </w:r>
            <w:proofErr w:type="spellStart"/>
            <w:r w:rsidRPr="00093DA8">
              <w:rPr>
                <w:rFonts w:cs="Times New Roman"/>
                <w:sz w:val="24"/>
                <w:lang w:val="ru-RU"/>
              </w:rPr>
              <w:t>certs</w:t>
            </w:r>
            <w:proofErr w:type="spellEnd"/>
            <w:r w:rsidRPr="00093DA8">
              <w:rPr>
                <w:rFonts w:cs="Times New Roman"/>
                <w:sz w:val="24"/>
                <w:lang w:val="ru-RU"/>
              </w:rPr>
              <w:t>/</w:t>
            </w:r>
            <w:r>
              <w:rPr>
                <w:rFonts w:cs="Times New Roman"/>
                <w:sz w:val="24"/>
                <w:lang w:val="ru-RU"/>
              </w:rPr>
              <w:br/>
            </w:r>
            <w:r w:rsidRPr="00093DA8">
              <w:rPr>
                <w:rFonts w:cs="Times New Roman"/>
                <w:sz w:val="24"/>
                <w:lang w:val="ru-RU"/>
              </w:rPr>
              <w:t xml:space="preserve">Конфигурационный файл </w:t>
            </w:r>
            <w:proofErr w:type="spellStart"/>
            <w:proofErr w:type="gramStart"/>
            <w:r w:rsidRPr="00093DA8">
              <w:rPr>
                <w:rFonts w:cs="Times New Roman"/>
                <w:sz w:val="24"/>
                <w:lang w:val="ru-RU"/>
              </w:rPr>
              <w:t>config.json</w:t>
            </w:r>
            <w:proofErr w:type="spellEnd"/>
            <w:proofErr w:type="gramEnd"/>
            <w:r w:rsidRPr="00093DA8">
              <w:rPr>
                <w:rFonts w:cs="Times New Roman"/>
                <w:sz w:val="24"/>
                <w:lang w:val="ru-RU"/>
              </w:rPr>
              <w:t xml:space="preserve"> настроен корректно</w:t>
            </w:r>
          </w:p>
        </w:tc>
      </w:tr>
      <w:tr w:rsidR="00093DA8" w:rsidRPr="00F35B60" w14:paraId="2AABA9DD" w14:textId="77777777" w:rsidTr="007E2B61">
        <w:tc>
          <w:tcPr>
            <w:tcW w:w="6941" w:type="dxa"/>
            <w:gridSpan w:val="3"/>
          </w:tcPr>
          <w:p w14:paraId="405178E5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1097CD4C" w14:textId="2D17DA45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 xml:space="preserve">Регистрация успешна </w:t>
            </w:r>
          </w:p>
        </w:tc>
      </w:tr>
      <w:tr w:rsidR="00093DA8" w:rsidRPr="00F16619" w14:paraId="2A5E6944" w14:textId="77777777" w:rsidTr="007E2B61">
        <w:trPr>
          <w:trHeight w:val="661"/>
        </w:trPr>
        <w:tc>
          <w:tcPr>
            <w:tcW w:w="738" w:type="dxa"/>
          </w:tcPr>
          <w:p w14:paraId="16A0412E" w14:textId="77777777" w:rsidR="00093DA8" w:rsidRPr="00F16619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1CF1368A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6CC601C7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033F3199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093DA8" w:rsidRPr="00F35B60" w14:paraId="6B32C96C" w14:textId="77777777" w:rsidTr="007E2B61">
        <w:tc>
          <w:tcPr>
            <w:tcW w:w="738" w:type="dxa"/>
          </w:tcPr>
          <w:p w14:paraId="02F90F68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27D0A7A7" w14:textId="789656AE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Агент отправляет запрос регистрации</w:t>
            </w:r>
          </w:p>
        </w:tc>
        <w:tc>
          <w:tcPr>
            <w:tcW w:w="3260" w:type="dxa"/>
          </w:tcPr>
          <w:p w14:paraId="0ABC8538" w14:textId="3EBE19DB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200</w:t>
            </w:r>
          </w:p>
        </w:tc>
        <w:tc>
          <w:tcPr>
            <w:tcW w:w="2404" w:type="dxa"/>
          </w:tcPr>
          <w:p w14:paraId="7D4F6DC3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093DA8" w:rsidRPr="00F16619" w14:paraId="4A0FC65E" w14:textId="77777777" w:rsidTr="007E2B61">
        <w:tc>
          <w:tcPr>
            <w:tcW w:w="6941" w:type="dxa"/>
            <w:gridSpan w:val="3"/>
          </w:tcPr>
          <w:p w14:paraId="1666308B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69610528" w14:textId="77777777" w:rsidR="00093DA8" w:rsidRPr="00F16619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093DA8" w:rsidRPr="00F16619" w14:paraId="0E7800EE" w14:textId="77777777" w:rsidTr="007E2B61">
        <w:tc>
          <w:tcPr>
            <w:tcW w:w="6941" w:type="dxa"/>
            <w:gridSpan w:val="3"/>
          </w:tcPr>
          <w:p w14:paraId="5A39E122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797EBF26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03420C73" w14:textId="77777777" w:rsidR="00093DA8" w:rsidRDefault="00093DA8" w:rsidP="00093DA8">
      <w:pPr>
        <w:spacing w:line="240" w:lineRule="auto"/>
        <w:ind w:firstLine="0"/>
        <w:jc w:val="left"/>
        <w:rPr>
          <w:lang w:val="ru-RU"/>
        </w:rPr>
      </w:pPr>
    </w:p>
    <w:p w14:paraId="7D515B43" w14:textId="65819834" w:rsidR="00093DA8" w:rsidRPr="00F35B60" w:rsidRDefault="00093DA8" w:rsidP="00093DA8">
      <w:pPr>
        <w:ind w:firstLine="0"/>
        <w:rPr>
          <w:lang w:val="ru-RU"/>
        </w:rPr>
      </w:pPr>
      <w:r>
        <w:rPr>
          <w:lang w:val="ru-RU"/>
        </w:rPr>
        <w:t xml:space="preserve">Таблица </w:t>
      </w:r>
      <w:r>
        <w:rPr>
          <w:lang w:val="ru-RU"/>
        </w:rPr>
        <w:t>10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093DA8">
        <w:rPr>
          <w:lang w:val="ru-RU"/>
        </w:rPr>
        <w:t>Сбор системной информации агента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093DA8" w:rsidRPr="00F16619" w14:paraId="6EB135DE" w14:textId="77777777" w:rsidTr="007E2B61">
        <w:tc>
          <w:tcPr>
            <w:tcW w:w="6941" w:type="dxa"/>
            <w:gridSpan w:val="3"/>
          </w:tcPr>
          <w:p w14:paraId="3527065D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352BDC5A" w14:textId="42F93D17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TU-</w:t>
            </w:r>
            <w:r>
              <w:rPr>
                <w:rFonts w:cs="Times New Roman"/>
                <w:sz w:val="24"/>
                <w:lang w:val="ru-RU"/>
              </w:rPr>
              <w:t>10</w:t>
            </w:r>
          </w:p>
        </w:tc>
      </w:tr>
      <w:tr w:rsidR="00093DA8" w:rsidRPr="00F35B60" w14:paraId="112B7DE2" w14:textId="77777777" w:rsidTr="007E2B61">
        <w:tc>
          <w:tcPr>
            <w:tcW w:w="6941" w:type="dxa"/>
            <w:gridSpan w:val="3"/>
          </w:tcPr>
          <w:p w14:paraId="1F6C894D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21DC07FF" w14:textId="18FE139B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093DA8">
              <w:rPr>
                <w:rFonts w:cs="Times New Roman"/>
                <w:sz w:val="24"/>
                <w:lang w:val="ru-RU"/>
              </w:rPr>
              <w:t> Сбор системной информации агента</w:t>
            </w:r>
          </w:p>
        </w:tc>
      </w:tr>
      <w:tr w:rsidR="00093DA8" w:rsidRPr="00F35B60" w14:paraId="3A0B40E8" w14:textId="77777777" w:rsidTr="007E2B61">
        <w:tc>
          <w:tcPr>
            <w:tcW w:w="6941" w:type="dxa"/>
            <w:gridSpan w:val="3"/>
          </w:tcPr>
          <w:p w14:paraId="4C88FC13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3E3B4EDA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Сервер запущен</w:t>
            </w:r>
          </w:p>
          <w:p w14:paraId="044CD4E5" w14:textId="77777777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F35B60">
              <w:rPr>
                <w:rFonts w:cs="Times New Roman"/>
                <w:sz w:val="24"/>
                <w:lang w:val="ru-RU"/>
              </w:rPr>
              <w:t>База данных доступна</w:t>
            </w:r>
          </w:p>
          <w:p w14:paraId="1290048D" w14:textId="3E23FE58" w:rsidR="00093DA8" w:rsidRPr="00093DA8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Агент зарегистрирован</w:t>
            </w:r>
          </w:p>
        </w:tc>
      </w:tr>
      <w:tr w:rsidR="00093DA8" w:rsidRPr="00F35B60" w14:paraId="41B9EA02" w14:textId="77777777" w:rsidTr="007E2B61">
        <w:tc>
          <w:tcPr>
            <w:tcW w:w="6941" w:type="dxa"/>
            <w:gridSpan w:val="3"/>
          </w:tcPr>
          <w:p w14:paraId="5CC5DA26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2D4EC3CA" w14:textId="2BDE473B" w:rsidR="00093DA8" w:rsidRPr="00093DA8" w:rsidRDefault="00485E3C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485E3C">
              <w:rPr>
                <w:rFonts w:cs="Times New Roman"/>
                <w:sz w:val="24"/>
                <w:lang w:val="ru-RU"/>
              </w:rPr>
              <w:t>Собирается информация о CPU, памяти, дисках, процессах</w:t>
            </w:r>
          </w:p>
        </w:tc>
      </w:tr>
      <w:tr w:rsidR="00093DA8" w:rsidRPr="00F16619" w14:paraId="01F82A07" w14:textId="77777777" w:rsidTr="007E2B61">
        <w:trPr>
          <w:trHeight w:val="661"/>
        </w:trPr>
        <w:tc>
          <w:tcPr>
            <w:tcW w:w="738" w:type="dxa"/>
          </w:tcPr>
          <w:p w14:paraId="14532F76" w14:textId="77777777" w:rsidR="00093DA8" w:rsidRPr="00F16619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56508873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6A8F81A9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1E6E2117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093DA8" w:rsidRPr="00F35B60" w14:paraId="1038B3A7" w14:textId="77777777" w:rsidTr="007E2B61">
        <w:tc>
          <w:tcPr>
            <w:tcW w:w="738" w:type="dxa"/>
          </w:tcPr>
          <w:p w14:paraId="28710AA3" w14:textId="77777777" w:rsidR="00093DA8" w:rsidRPr="00F16619" w:rsidRDefault="00093DA8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13B1DC9F" w14:textId="423CB96B" w:rsidR="00093DA8" w:rsidRPr="00485E3C" w:rsidRDefault="00485E3C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Открыть страницу определенного агента</w:t>
            </w:r>
          </w:p>
        </w:tc>
        <w:tc>
          <w:tcPr>
            <w:tcW w:w="3260" w:type="dxa"/>
          </w:tcPr>
          <w:p w14:paraId="29697C3B" w14:textId="65014B55" w:rsidR="00093DA8" w:rsidRPr="00485E3C" w:rsidRDefault="00485E3C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Выводится информация о ПК</w:t>
            </w:r>
          </w:p>
        </w:tc>
        <w:tc>
          <w:tcPr>
            <w:tcW w:w="2404" w:type="dxa"/>
          </w:tcPr>
          <w:p w14:paraId="4ECFAD50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093DA8" w:rsidRPr="00F16619" w14:paraId="6501CD40" w14:textId="77777777" w:rsidTr="007E2B61">
        <w:tc>
          <w:tcPr>
            <w:tcW w:w="6941" w:type="dxa"/>
            <w:gridSpan w:val="3"/>
          </w:tcPr>
          <w:p w14:paraId="6A50BC1F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364DE2C7" w14:textId="77777777" w:rsidR="00093DA8" w:rsidRPr="00F16619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093DA8" w:rsidRPr="00F16619" w14:paraId="51586D87" w14:textId="77777777" w:rsidTr="007E2B61">
        <w:tc>
          <w:tcPr>
            <w:tcW w:w="6941" w:type="dxa"/>
            <w:gridSpan w:val="3"/>
          </w:tcPr>
          <w:p w14:paraId="112BEBBE" w14:textId="77777777" w:rsidR="00093DA8" w:rsidRPr="00F16619" w:rsidRDefault="00093DA8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5CFF832E" w14:textId="77777777" w:rsidR="00093DA8" w:rsidRPr="00F35B60" w:rsidRDefault="00093DA8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24072BA5" w14:textId="77777777" w:rsidR="001E16ED" w:rsidRDefault="001E16ED" w:rsidP="00093DA8">
      <w:pPr>
        <w:spacing w:line="240" w:lineRule="auto"/>
        <w:ind w:firstLine="0"/>
        <w:jc w:val="left"/>
        <w:rPr>
          <w:lang w:val="ru-RU"/>
        </w:rPr>
      </w:pPr>
    </w:p>
    <w:p w14:paraId="323A1467" w14:textId="77777777" w:rsidR="001E16ED" w:rsidRDefault="001E16ED">
      <w:pPr>
        <w:spacing w:line="240" w:lineRule="auto"/>
        <w:ind w:firstLine="0"/>
        <w:jc w:val="left"/>
        <w:rPr>
          <w:lang w:val="ru-RU"/>
        </w:rPr>
      </w:pPr>
      <w:r>
        <w:rPr>
          <w:lang w:val="ru-RU"/>
        </w:rPr>
        <w:br w:type="page"/>
      </w:r>
    </w:p>
    <w:p w14:paraId="792D7F04" w14:textId="292C17DF" w:rsidR="001E16ED" w:rsidRPr="00F35B60" w:rsidRDefault="001E16ED" w:rsidP="001E16ED">
      <w:pPr>
        <w:ind w:firstLine="0"/>
        <w:rPr>
          <w:lang w:val="ru-RU"/>
        </w:rPr>
      </w:pPr>
      <w:r>
        <w:rPr>
          <w:lang w:val="ru-RU"/>
        </w:rPr>
        <w:lastRenderedPageBreak/>
        <w:t>Таблица 1</w:t>
      </w:r>
      <w:r>
        <w:rPr>
          <w:lang w:val="ru-RU"/>
        </w:rPr>
        <w:t>1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1E16ED">
        <w:rPr>
          <w:lang w:val="ru-RU"/>
        </w:rPr>
        <w:t xml:space="preserve">Выполнение </w:t>
      </w:r>
      <w:proofErr w:type="spellStart"/>
      <w:r w:rsidRPr="001E16ED">
        <w:rPr>
          <w:lang w:val="ru-RU"/>
        </w:rPr>
        <w:t>shell</w:t>
      </w:r>
      <w:proofErr w:type="spellEnd"/>
      <w:r w:rsidRPr="001E16ED">
        <w:rPr>
          <w:lang w:val="ru-RU"/>
        </w:rPr>
        <w:t xml:space="preserve"> команды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1E16ED" w:rsidRPr="00F16619" w14:paraId="5D2F075D" w14:textId="77777777" w:rsidTr="007E2B61">
        <w:tc>
          <w:tcPr>
            <w:tcW w:w="6941" w:type="dxa"/>
            <w:gridSpan w:val="3"/>
          </w:tcPr>
          <w:p w14:paraId="616EC738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71DD9877" w14:textId="5E29B3DB" w:rsidR="001E16ED" w:rsidRPr="00093DA8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TU-</w:t>
            </w:r>
            <w:r>
              <w:rPr>
                <w:rFonts w:cs="Times New Roman"/>
                <w:sz w:val="24"/>
                <w:lang w:val="ru-RU"/>
              </w:rPr>
              <w:t>1</w:t>
            </w:r>
            <w:r>
              <w:rPr>
                <w:rFonts w:cs="Times New Roman"/>
                <w:sz w:val="24"/>
                <w:lang w:val="ru-RU"/>
              </w:rPr>
              <w:t>1</w:t>
            </w:r>
          </w:p>
        </w:tc>
      </w:tr>
      <w:tr w:rsidR="001E16ED" w:rsidRPr="00F35B60" w14:paraId="027BAA47" w14:textId="77777777" w:rsidTr="007E2B61">
        <w:tc>
          <w:tcPr>
            <w:tcW w:w="6941" w:type="dxa"/>
            <w:gridSpan w:val="3"/>
          </w:tcPr>
          <w:p w14:paraId="703A579E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09404AA1" w14:textId="0875A21F" w:rsidR="001E16ED" w:rsidRPr="00093DA8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E16ED">
              <w:rPr>
                <w:rFonts w:cs="Times New Roman"/>
                <w:sz w:val="24"/>
                <w:lang w:val="ru-RU"/>
              </w:rPr>
              <w:t xml:space="preserve">Выполнение </w:t>
            </w:r>
            <w:proofErr w:type="spellStart"/>
            <w:r w:rsidRPr="001E16ED">
              <w:rPr>
                <w:rFonts w:cs="Times New Roman"/>
                <w:sz w:val="24"/>
                <w:lang w:val="ru-RU"/>
              </w:rPr>
              <w:t>shell</w:t>
            </w:r>
            <w:proofErr w:type="spellEnd"/>
            <w:r w:rsidRPr="001E16ED">
              <w:rPr>
                <w:rFonts w:cs="Times New Roman"/>
                <w:sz w:val="24"/>
                <w:lang w:val="ru-RU"/>
              </w:rPr>
              <w:t xml:space="preserve"> команды</w:t>
            </w:r>
          </w:p>
        </w:tc>
      </w:tr>
      <w:tr w:rsidR="001E16ED" w:rsidRPr="00F35B60" w14:paraId="08871CB5" w14:textId="77777777" w:rsidTr="007E2B61">
        <w:tc>
          <w:tcPr>
            <w:tcW w:w="6941" w:type="dxa"/>
            <w:gridSpan w:val="3"/>
          </w:tcPr>
          <w:p w14:paraId="5D402A93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49597916" w14:textId="3782D306" w:rsidR="001E16ED" w:rsidRPr="00093DA8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E16ED">
              <w:rPr>
                <w:rFonts w:cs="Times New Roman"/>
                <w:sz w:val="24"/>
                <w:lang w:val="ru-RU"/>
              </w:rPr>
              <w:t>Агент зарегистрирован, соединение с сервером установлено</w:t>
            </w:r>
          </w:p>
        </w:tc>
      </w:tr>
      <w:tr w:rsidR="001E16ED" w:rsidRPr="00F35B60" w14:paraId="79C9FED4" w14:textId="77777777" w:rsidTr="007E2B61">
        <w:tc>
          <w:tcPr>
            <w:tcW w:w="6941" w:type="dxa"/>
            <w:gridSpan w:val="3"/>
          </w:tcPr>
          <w:p w14:paraId="42650BD1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39833661" w14:textId="0FB660DD" w:rsidR="001E16ED" w:rsidRPr="00093DA8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E16ED">
              <w:rPr>
                <w:rFonts w:cs="Times New Roman"/>
                <w:sz w:val="24"/>
                <w:lang w:val="ru-RU"/>
              </w:rPr>
              <w:t>Команда выполнена успешно</w:t>
            </w:r>
          </w:p>
        </w:tc>
      </w:tr>
      <w:tr w:rsidR="001E16ED" w:rsidRPr="00F16619" w14:paraId="49C5CD67" w14:textId="77777777" w:rsidTr="007E2B61">
        <w:trPr>
          <w:trHeight w:val="661"/>
        </w:trPr>
        <w:tc>
          <w:tcPr>
            <w:tcW w:w="738" w:type="dxa"/>
          </w:tcPr>
          <w:p w14:paraId="5541F1D1" w14:textId="77777777" w:rsidR="001E16ED" w:rsidRPr="00F16619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5DE6C0DB" w14:textId="77777777" w:rsidR="001E16ED" w:rsidRPr="00F16619" w:rsidRDefault="001E16ED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78817AE8" w14:textId="77777777" w:rsidR="001E16ED" w:rsidRPr="00F16619" w:rsidRDefault="001E16ED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1A54FEF5" w14:textId="77777777" w:rsidR="001E16ED" w:rsidRPr="00F16619" w:rsidRDefault="001E16ED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1E16ED" w:rsidRPr="00F35B60" w14:paraId="2FC58CD7" w14:textId="77777777" w:rsidTr="007E2B61">
        <w:tc>
          <w:tcPr>
            <w:tcW w:w="738" w:type="dxa"/>
          </w:tcPr>
          <w:p w14:paraId="4465BE70" w14:textId="77777777" w:rsidR="001E16ED" w:rsidRPr="00F16619" w:rsidRDefault="001E16ED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0E47963F" w14:textId="735D590E" w:rsidR="001E16ED" w:rsidRPr="001E16ED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1E16ED">
              <w:rPr>
                <w:rFonts w:cs="Times New Roman"/>
                <w:sz w:val="24"/>
                <w:lang w:val="ru-RU"/>
              </w:rPr>
              <w:t xml:space="preserve">Сервер отправляет команду </w:t>
            </w:r>
            <w:proofErr w:type="spellStart"/>
            <w:r w:rsidRPr="001E16ED">
              <w:rPr>
                <w:rFonts w:cs="Times New Roman"/>
                <w:sz w:val="24"/>
                <w:lang w:val="ru-RU"/>
              </w:rPr>
              <w:t>shell</w:t>
            </w:r>
            <w:proofErr w:type="spellEnd"/>
            <w:r w:rsidRPr="001E16ED">
              <w:rPr>
                <w:rFonts w:cs="Times New Roman"/>
                <w:sz w:val="24"/>
                <w:lang w:val="ru-RU"/>
              </w:rPr>
              <w:t>: "</w:t>
            </w:r>
            <w:proofErr w:type="spellStart"/>
            <w:r w:rsidRPr="001E16ED">
              <w:rPr>
                <w:rFonts w:cs="Times New Roman"/>
                <w:sz w:val="24"/>
                <w:lang w:val="ru-RU"/>
              </w:rPr>
              <w:t>echo</w:t>
            </w:r>
            <w:proofErr w:type="spellEnd"/>
            <w:r w:rsidRPr="001E16ED">
              <w:rPr>
                <w:rFonts w:cs="Times New Roman"/>
                <w:sz w:val="24"/>
                <w:lang w:val="ru-RU"/>
              </w:rPr>
              <w:t xml:space="preserve"> </w:t>
            </w:r>
            <w:proofErr w:type="spellStart"/>
            <w:r w:rsidRPr="001E16ED">
              <w:rPr>
                <w:rFonts w:cs="Times New Roman"/>
                <w:sz w:val="24"/>
                <w:lang w:val="ru-RU"/>
              </w:rPr>
              <w:t>hello</w:t>
            </w:r>
            <w:proofErr w:type="spellEnd"/>
            <w:r w:rsidRPr="001E16ED">
              <w:rPr>
                <w:rFonts w:cs="Times New Roman"/>
                <w:sz w:val="24"/>
                <w:lang w:val="ru-RU"/>
              </w:rPr>
              <w:t>"</w:t>
            </w:r>
          </w:p>
        </w:tc>
        <w:tc>
          <w:tcPr>
            <w:tcW w:w="3260" w:type="dxa"/>
          </w:tcPr>
          <w:p w14:paraId="5DB12169" w14:textId="77777777" w:rsidR="001E16ED" w:rsidRPr="001E16ED" w:rsidRDefault="001E16ED" w:rsidP="001E16ED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E16ED">
              <w:rPr>
                <w:rFonts w:cs="Times New Roman"/>
                <w:sz w:val="24"/>
                <w:lang w:val="ru-RU"/>
              </w:rPr>
              <w:t>Команда выполнена успешно</w:t>
            </w:r>
          </w:p>
          <w:p w14:paraId="6F5B9155" w14:textId="4C66BEF8" w:rsidR="001E16ED" w:rsidRPr="001E16ED" w:rsidRDefault="001E16ED" w:rsidP="001E16ED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E16ED">
              <w:rPr>
                <w:rFonts w:cs="Times New Roman"/>
                <w:sz w:val="24"/>
                <w:lang w:val="ru-RU"/>
              </w:rPr>
              <w:t>В выводе присутствует "</w:t>
            </w:r>
            <w:proofErr w:type="spellStart"/>
            <w:r w:rsidRPr="001E16ED">
              <w:rPr>
                <w:rFonts w:cs="Times New Roman"/>
                <w:sz w:val="24"/>
                <w:lang w:val="ru-RU"/>
              </w:rPr>
              <w:t>hello</w:t>
            </w:r>
            <w:proofErr w:type="spellEnd"/>
            <w:r w:rsidRPr="001E16ED">
              <w:rPr>
                <w:rFonts w:cs="Times New Roman"/>
                <w:sz w:val="24"/>
                <w:lang w:val="ru-RU"/>
              </w:rPr>
              <w:t>"</w:t>
            </w:r>
          </w:p>
          <w:p w14:paraId="26E36211" w14:textId="40B72081" w:rsidR="001E16ED" w:rsidRPr="001E16ED" w:rsidRDefault="001E16ED" w:rsidP="001E16ED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E16ED">
              <w:rPr>
                <w:rFonts w:cs="Times New Roman"/>
                <w:sz w:val="24"/>
                <w:lang w:val="ru-RU"/>
              </w:rPr>
              <w:t>Код завершения 0</w:t>
            </w:r>
          </w:p>
          <w:p w14:paraId="6B5BB445" w14:textId="64D45469" w:rsidR="001E16ED" w:rsidRPr="001E16ED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1E16ED">
              <w:rPr>
                <w:rFonts w:cs="Times New Roman"/>
                <w:sz w:val="24"/>
                <w:lang w:val="ru-RU"/>
              </w:rPr>
              <w:t>Результат отправлен на сервер</w:t>
            </w:r>
          </w:p>
        </w:tc>
        <w:tc>
          <w:tcPr>
            <w:tcW w:w="2404" w:type="dxa"/>
          </w:tcPr>
          <w:p w14:paraId="381F9C8D" w14:textId="77777777" w:rsidR="001E16ED" w:rsidRPr="00F35B60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1E16ED" w:rsidRPr="00F16619" w14:paraId="1F6857F2" w14:textId="77777777" w:rsidTr="007E2B61">
        <w:tc>
          <w:tcPr>
            <w:tcW w:w="6941" w:type="dxa"/>
            <w:gridSpan w:val="3"/>
          </w:tcPr>
          <w:p w14:paraId="48B8CFC0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7506C2B4" w14:textId="77777777" w:rsidR="001E16ED" w:rsidRPr="00F16619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1E16ED" w:rsidRPr="00F16619" w14:paraId="0F5B7689" w14:textId="77777777" w:rsidTr="007E2B61">
        <w:tc>
          <w:tcPr>
            <w:tcW w:w="6941" w:type="dxa"/>
            <w:gridSpan w:val="3"/>
          </w:tcPr>
          <w:p w14:paraId="0102AFC4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5F1DA54D" w14:textId="77777777" w:rsidR="001E16ED" w:rsidRPr="00F35B60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4CD77C0E" w14:textId="3A49E63D" w:rsidR="001E16ED" w:rsidRPr="00F35B60" w:rsidRDefault="001E16ED" w:rsidP="001E16ED">
      <w:pPr>
        <w:ind w:firstLine="0"/>
        <w:rPr>
          <w:lang w:val="ru-RU"/>
        </w:rPr>
      </w:pPr>
      <w:r w:rsidRPr="001E16ED">
        <w:rPr>
          <w:lang w:val="ru-RU"/>
        </w:rPr>
        <w:br/>
      </w:r>
      <w:r>
        <w:rPr>
          <w:lang w:val="ru-RU"/>
        </w:rPr>
        <w:t>Таблица 1</w:t>
      </w:r>
      <w:r w:rsidRPr="001E16ED">
        <w:rPr>
          <w:lang w:val="ru-RU"/>
        </w:rPr>
        <w:t>2</w:t>
      </w:r>
      <w:r>
        <w:rPr>
          <w:lang w:val="ru-RU"/>
        </w:rPr>
        <w:t xml:space="preserve"> – Тест кейс </w:t>
      </w:r>
      <w:r w:rsidRPr="00A2568B">
        <w:rPr>
          <w:lang w:val="ru-RU"/>
        </w:rPr>
        <w:t>“</w:t>
      </w:r>
      <w:r w:rsidRPr="001E16ED">
        <w:rPr>
          <w:lang w:val="ru-RU"/>
        </w:rPr>
        <w:t xml:space="preserve">Выполнение </w:t>
      </w:r>
      <w:proofErr w:type="spellStart"/>
      <w:r w:rsidRPr="001E16ED">
        <w:rPr>
          <w:lang w:val="ru-RU"/>
        </w:rPr>
        <w:t>shell</w:t>
      </w:r>
      <w:proofErr w:type="spellEnd"/>
      <w:r w:rsidRPr="001E16ED">
        <w:rPr>
          <w:lang w:val="ru-RU"/>
        </w:rPr>
        <w:t xml:space="preserve"> команды</w:t>
      </w:r>
      <w:r w:rsidRPr="00F35B60">
        <w:rPr>
          <w:lang w:val="ru-RU"/>
        </w:rPr>
        <w:t>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738"/>
        <w:gridCol w:w="2943"/>
        <w:gridCol w:w="3260"/>
        <w:gridCol w:w="2404"/>
      </w:tblGrid>
      <w:tr w:rsidR="001E16ED" w:rsidRPr="00F16619" w14:paraId="2C20BBE7" w14:textId="77777777" w:rsidTr="007E2B61">
        <w:tc>
          <w:tcPr>
            <w:tcW w:w="6941" w:type="dxa"/>
            <w:gridSpan w:val="3"/>
          </w:tcPr>
          <w:p w14:paraId="01BF05D3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Идентификатор</w:t>
            </w:r>
            <w:proofErr w:type="spellEnd"/>
          </w:p>
        </w:tc>
        <w:tc>
          <w:tcPr>
            <w:tcW w:w="2404" w:type="dxa"/>
          </w:tcPr>
          <w:p w14:paraId="184F0FE0" w14:textId="218C1971" w:rsidR="001E16ED" w:rsidRPr="001E16ED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TU-</w:t>
            </w:r>
            <w:r>
              <w:rPr>
                <w:rFonts w:cs="Times New Roman"/>
                <w:sz w:val="24"/>
                <w:lang w:val="ru-RU"/>
              </w:rPr>
              <w:t>1</w:t>
            </w:r>
            <w:r>
              <w:rPr>
                <w:rFonts w:cs="Times New Roman"/>
                <w:sz w:val="24"/>
              </w:rPr>
              <w:t>2</w:t>
            </w:r>
          </w:p>
        </w:tc>
      </w:tr>
      <w:tr w:rsidR="001E16ED" w:rsidRPr="00F35B60" w14:paraId="73AB0A63" w14:textId="77777777" w:rsidTr="007E2B61">
        <w:tc>
          <w:tcPr>
            <w:tcW w:w="6941" w:type="dxa"/>
            <w:gridSpan w:val="3"/>
          </w:tcPr>
          <w:p w14:paraId="7ED547E2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Заголовок</w:t>
            </w:r>
            <w:proofErr w:type="spellEnd"/>
          </w:p>
        </w:tc>
        <w:tc>
          <w:tcPr>
            <w:tcW w:w="2404" w:type="dxa"/>
          </w:tcPr>
          <w:p w14:paraId="5733A76E" w14:textId="1052F776" w:rsidR="001E16ED" w:rsidRPr="001E16ED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1E16ED">
              <w:rPr>
                <w:rFonts w:cs="Times New Roman"/>
                <w:sz w:val="24"/>
                <w:lang w:val="ru-RU"/>
              </w:rPr>
              <w:t>Загрузка файла</w:t>
            </w:r>
          </w:p>
        </w:tc>
      </w:tr>
      <w:tr w:rsidR="001E16ED" w:rsidRPr="00F35B60" w14:paraId="1C49414D" w14:textId="77777777" w:rsidTr="007E2B61">
        <w:tc>
          <w:tcPr>
            <w:tcW w:w="6941" w:type="dxa"/>
            <w:gridSpan w:val="3"/>
          </w:tcPr>
          <w:p w14:paraId="03BA7998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Предусловие</w:t>
            </w:r>
            <w:proofErr w:type="spellEnd"/>
          </w:p>
        </w:tc>
        <w:tc>
          <w:tcPr>
            <w:tcW w:w="2404" w:type="dxa"/>
          </w:tcPr>
          <w:p w14:paraId="23D778FD" w14:textId="77777777" w:rsidR="001E16ED" w:rsidRPr="00093DA8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 w:rsidRPr="001E16ED">
              <w:rPr>
                <w:rFonts w:cs="Times New Roman"/>
                <w:sz w:val="24"/>
                <w:lang w:val="ru-RU"/>
              </w:rPr>
              <w:t>Агент зарегистрирован, соединение с сервером установлено</w:t>
            </w:r>
          </w:p>
        </w:tc>
      </w:tr>
      <w:tr w:rsidR="001E16ED" w:rsidRPr="00F35B60" w14:paraId="464F6EC6" w14:textId="77777777" w:rsidTr="007E2B61">
        <w:tc>
          <w:tcPr>
            <w:tcW w:w="6941" w:type="dxa"/>
            <w:gridSpan w:val="3"/>
          </w:tcPr>
          <w:p w14:paraId="415AF413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Ожидаемый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59525338" w14:textId="1C851ADD" w:rsidR="001E16ED" w:rsidRPr="001E16ED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1E16ED">
              <w:rPr>
                <w:rFonts w:cs="Times New Roman"/>
                <w:sz w:val="24"/>
                <w:lang w:val="ru-RU"/>
              </w:rPr>
              <w:t>Файл успешно загружен</w:t>
            </w:r>
          </w:p>
        </w:tc>
      </w:tr>
      <w:tr w:rsidR="001E16ED" w:rsidRPr="00F16619" w14:paraId="1985036F" w14:textId="77777777" w:rsidTr="007E2B61">
        <w:trPr>
          <w:trHeight w:val="661"/>
        </w:trPr>
        <w:tc>
          <w:tcPr>
            <w:tcW w:w="738" w:type="dxa"/>
          </w:tcPr>
          <w:p w14:paraId="70597D31" w14:textId="77777777" w:rsidR="001E16ED" w:rsidRPr="00F16619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ru-RU"/>
              </w:rPr>
              <w:t>Ш</w:t>
            </w:r>
            <w:proofErr w:type="spellStart"/>
            <w:r w:rsidRPr="00F16619">
              <w:rPr>
                <w:rFonts w:cs="Times New Roman"/>
                <w:sz w:val="24"/>
              </w:rPr>
              <w:t>аг</w:t>
            </w:r>
            <w:proofErr w:type="spellEnd"/>
          </w:p>
        </w:tc>
        <w:tc>
          <w:tcPr>
            <w:tcW w:w="2943" w:type="dxa"/>
          </w:tcPr>
          <w:p w14:paraId="3424A3C8" w14:textId="77777777" w:rsidR="001E16ED" w:rsidRPr="00F16619" w:rsidRDefault="001E16ED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Действие</w:t>
            </w:r>
            <w:proofErr w:type="spellEnd"/>
          </w:p>
        </w:tc>
        <w:tc>
          <w:tcPr>
            <w:tcW w:w="3260" w:type="dxa"/>
          </w:tcPr>
          <w:p w14:paraId="7CAC078B" w14:textId="77777777" w:rsidR="001E16ED" w:rsidRPr="00F16619" w:rsidRDefault="001E16ED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Предполагаемый</w:t>
            </w:r>
            <w:proofErr w:type="spellEnd"/>
            <w:r w:rsidRPr="00F16619">
              <w:rPr>
                <w:rFonts w:cs="Times New Roman"/>
                <w:sz w:val="24"/>
              </w:rPr>
              <w:t xml:space="preserve"> </w:t>
            </w: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6EAA622B" w14:textId="77777777" w:rsidR="001E16ED" w:rsidRPr="00F16619" w:rsidRDefault="001E16ED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Pass/Fail</w:t>
            </w:r>
          </w:p>
        </w:tc>
      </w:tr>
      <w:tr w:rsidR="001E16ED" w:rsidRPr="00F35B60" w14:paraId="08775FC5" w14:textId="77777777" w:rsidTr="007E2B61">
        <w:tc>
          <w:tcPr>
            <w:tcW w:w="738" w:type="dxa"/>
          </w:tcPr>
          <w:p w14:paraId="1EE17DE3" w14:textId="77777777" w:rsidR="001E16ED" w:rsidRPr="00F16619" w:rsidRDefault="001E16ED" w:rsidP="007E2B6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F16619">
              <w:rPr>
                <w:rFonts w:cs="Times New Roman"/>
                <w:sz w:val="24"/>
              </w:rPr>
              <w:t>1.</w:t>
            </w:r>
          </w:p>
        </w:tc>
        <w:tc>
          <w:tcPr>
            <w:tcW w:w="2943" w:type="dxa"/>
          </w:tcPr>
          <w:p w14:paraId="4BA728A8" w14:textId="2AA452C8" w:rsidR="001E16ED" w:rsidRPr="001E16ED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Администратор отправляет файл на ПК агента</w:t>
            </w:r>
          </w:p>
        </w:tc>
        <w:tc>
          <w:tcPr>
            <w:tcW w:w="3260" w:type="dxa"/>
          </w:tcPr>
          <w:p w14:paraId="7B5DD174" w14:textId="72FD3BEE" w:rsidR="001E16ED" w:rsidRPr="001E16ED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  <w:lang w:val="ru-RU"/>
              </w:rPr>
              <w:t>Файл доставлен успешно</w:t>
            </w:r>
          </w:p>
        </w:tc>
        <w:tc>
          <w:tcPr>
            <w:tcW w:w="2404" w:type="dxa"/>
          </w:tcPr>
          <w:p w14:paraId="59395B7B" w14:textId="77777777" w:rsidR="001E16ED" w:rsidRPr="00F35B60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  <w:tr w:rsidR="001E16ED" w:rsidRPr="00F16619" w14:paraId="131F1786" w14:textId="77777777" w:rsidTr="007E2B61">
        <w:tc>
          <w:tcPr>
            <w:tcW w:w="6941" w:type="dxa"/>
            <w:gridSpan w:val="3"/>
          </w:tcPr>
          <w:p w14:paraId="66A1B320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Постусловие</w:t>
            </w:r>
            <w:proofErr w:type="spellEnd"/>
          </w:p>
        </w:tc>
        <w:tc>
          <w:tcPr>
            <w:tcW w:w="2404" w:type="dxa"/>
          </w:tcPr>
          <w:p w14:paraId="6461B30E" w14:textId="77777777" w:rsidR="001E16ED" w:rsidRPr="00F16619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</w:p>
        </w:tc>
      </w:tr>
      <w:tr w:rsidR="001E16ED" w:rsidRPr="00F16619" w14:paraId="1A200553" w14:textId="77777777" w:rsidTr="007E2B61">
        <w:tc>
          <w:tcPr>
            <w:tcW w:w="6941" w:type="dxa"/>
            <w:gridSpan w:val="3"/>
          </w:tcPr>
          <w:p w14:paraId="2AD637B0" w14:textId="77777777" w:rsidR="001E16ED" w:rsidRPr="00F16619" w:rsidRDefault="001E16ED" w:rsidP="007E2B61">
            <w:pPr>
              <w:spacing w:line="240" w:lineRule="auto"/>
              <w:ind w:firstLine="0"/>
              <w:jc w:val="right"/>
              <w:rPr>
                <w:rFonts w:cs="Times New Roman"/>
                <w:sz w:val="24"/>
              </w:rPr>
            </w:pPr>
            <w:proofErr w:type="spellStart"/>
            <w:r w:rsidRPr="00F16619">
              <w:rPr>
                <w:rFonts w:cs="Times New Roman"/>
                <w:sz w:val="24"/>
              </w:rPr>
              <w:t>Результат</w:t>
            </w:r>
            <w:proofErr w:type="spellEnd"/>
          </w:p>
        </w:tc>
        <w:tc>
          <w:tcPr>
            <w:tcW w:w="2404" w:type="dxa"/>
          </w:tcPr>
          <w:p w14:paraId="772323C4" w14:textId="77777777" w:rsidR="001E16ED" w:rsidRPr="00F35B60" w:rsidRDefault="001E16ED" w:rsidP="007E2B61">
            <w:pPr>
              <w:spacing w:line="240" w:lineRule="auto"/>
              <w:ind w:firstLine="0"/>
              <w:rPr>
                <w:rFonts w:cs="Times New Roman"/>
                <w:sz w:val="24"/>
                <w:lang w:val="ru-RU"/>
              </w:rPr>
            </w:pPr>
            <w:r>
              <w:rPr>
                <w:rFonts w:cs="Times New Roman"/>
                <w:sz w:val="24"/>
              </w:rPr>
              <w:t>Pass</w:t>
            </w:r>
          </w:p>
        </w:tc>
      </w:tr>
    </w:tbl>
    <w:p w14:paraId="57541CB2" w14:textId="59790303" w:rsidR="00093DA8" w:rsidRDefault="00093DA8" w:rsidP="00093DA8">
      <w:pPr>
        <w:spacing w:line="240" w:lineRule="auto"/>
        <w:ind w:firstLine="0"/>
        <w:jc w:val="left"/>
        <w:rPr>
          <w:lang w:val="ru-RU"/>
        </w:rPr>
      </w:pPr>
      <w:r>
        <w:rPr>
          <w:lang w:val="ru-RU"/>
        </w:rPr>
        <w:br w:type="page"/>
      </w:r>
    </w:p>
    <w:p w14:paraId="5A346BA1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spacing w:after="480"/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13" w:name="_Toc1081163882"/>
      <w:r>
        <w:rPr>
          <w:rFonts w:ascii="Times New Roman Regular" w:eastAsia="SimSun" w:hAnsi="Times New Roman Regular" w:cs="Times New Roman Regular"/>
          <w:lang w:val="ru-RU"/>
        </w:rPr>
        <w:lastRenderedPageBreak/>
        <w:t>Требования по испытаниям программных средств</w:t>
      </w:r>
      <w:bookmarkEnd w:id="13"/>
    </w:p>
    <w:p w14:paraId="2811F833" w14:textId="62DF1176" w:rsidR="00C74F41" w:rsidRPr="000E37F3" w:rsidRDefault="00000000">
      <w:pPr>
        <w:rPr>
          <w:lang w:val="ru-RU"/>
        </w:rPr>
      </w:pPr>
      <w:r w:rsidRPr="000E37F3">
        <w:rPr>
          <w:lang w:val="ru-RU"/>
        </w:rPr>
        <w:t>Испытания программных средств “</w:t>
      </w:r>
      <w:r w:rsidR="007E5E86">
        <w:t>RMM</w:t>
      </w:r>
      <w:r w:rsidRPr="000E37F3">
        <w:rPr>
          <w:lang w:val="ru-RU"/>
        </w:rPr>
        <w:t xml:space="preserve">” проводятся в процессе функционального тестирования и её </w:t>
      </w:r>
      <w:r>
        <w:rPr>
          <w:lang w:val="ru-RU"/>
        </w:rPr>
        <w:t xml:space="preserve">интеграционного </w:t>
      </w:r>
      <w:r w:rsidRPr="000E37F3">
        <w:rPr>
          <w:lang w:val="ru-RU"/>
        </w:rPr>
        <w:t>тестирования.</w:t>
      </w:r>
    </w:p>
    <w:p w14:paraId="546B87E7" w14:textId="77777777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 w:rsidRPr="000E37F3">
        <w:rPr>
          <w:lang w:val="ru-RU"/>
        </w:rPr>
        <w:t>Других требований по испытаниям программных средств не предъявляется.</w:t>
      </w:r>
      <w:r>
        <w:rPr>
          <w:rFonts w:ascii="Times New Roman Regular" w:eastAsia="SimSun" w:hAnsi="Times New Roman Regular" w:cs="Times New Roman Regular"/>
          <w:lang w:val="ru-RU"/>
        </w:rPr>
        <w:br w:type="page"/>
      </w:r>
    </w:p>
    <w:p w14:paraId="3C499EC8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spacing w:after="480"/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14" w:name="_Toc1262227507"/>
      <w:r>
        <w:rPr>
          <w:rFonts w:ascii="Times New Roman Regular" w:eastAsia="SimSun" w:hAnsi="Times New Roman Regular" w:cs="Times New Roman Regular"/>
          <w:lang w:val="ru-RU"/>
        </w:rPr>
        <w:lastRenderedPageBreak/>
        <w:t>Перечень работ, проводимых после завершения испытаний</w:t>
      </w:r>
      <w:bookmarkEnd w:id="14"/>
    </w:p>
    <w:p w14:paraId="6F5D2DC7" w14:textId="0A33C14D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 w:rsidRPr="000E37F3">
        <w:rPr>
          <w:lang w:val="ru-RU"/>
        </w:rPr>
        <w:t xml:space="preserve">По результатам испытаний делается заключение о соответствии </w:t>
      </w:r>
      <w:r>
        <w:rPr>
          <w:lang w:val="ru-RU"/>
        </w:rPr>
        <w:t>“</w:t>
      </w:r>
      <w:r w:rsidR="007E5E86">
        <w:t>RMM</w:t>
      </w:r>
      <w:r>
        <w:rPr>
          <w:lang w:val="ru-RU"/>
        </w:rPr>
        <w:t>”</w:t>
      </w:r>
      <w:r w:rsidRPr="000E37F3">
        <w:rPr>
          <w:lang w:val="ru-RU"/>
        </w:rPr>
        <w:t xml:space="preserve"> требованиям ТЗ и возможности оформления акта сдачи в опытную эксплуатацию. При этом производится (при необходимости) доработка программных средств и документации.</w:t>
      </w:r>
      <w:r>
        <w:rPr>
          <w:rFonts w:ascii="Times New Roman Regular" w:eastAsia="SimSun" w:hAnsi="Times New Roman Regular" w:cs="Times New Roman Regular"/>
          <w:lang w:val="ru-RU"/>
        </w:rPr>
        <w:br w:type="page"/>
      </w:r>
    </w:p>
    <w:p w14:paraId="64B2244D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spacing w:after="480"/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15" w:name="_Toc1414245083"/>
      <w:r>
        <w:rPr>
          <w:rFonts w:ascii="Times New Roman Regular" w:eastAsia="SimSun" w:hAnsi="Times New Roman Regular" w:cs="Times New Roman Regular"/>
          <w:lang w:val="ru-RU"/>
        </w:rPr>
        <w:lastRenderedPageBreak/>
        <w:t>Условия и порядок испытаний</w:t>
      </w:r>
      <w:bookmarkEnd w:id="15"/>
    </w:p>
    <w:p w14:paraId="2127854D" w14:textId="2955DF7B" w:rsidR="00C74F41" w:rsidRPr="000E37F3" w:rsidRDefault="00000000">
      <w:pPr>
        <w:rPr>
          <w:lang w:val="ru-RU"/>
        </w:rPr>
      </w:pPr>
      <w:r w:rsidRPr="000E37F3">
        <w:rPr>
          <w:lang w:val="ru-RU"/>
        </w:rPr>
        <w:t>Испытания “</w:t>
      </w:r>
      <w:r w:rsidR="007E5E86">
        <w:t>RMM</w:t>
      </w:r>
      <w:r w:rsidRPr="000E37F3">
        <w:rPr>
          <w:lang w:val="ru-RU"/>
        </w:rPr>
        <w:t xml:space="preserve">” должны проводиться на целевом оборудовании. Оборудование должно быть предоставлено в той конфигурации, которая запланирована для начального развёртывания системы, и указана в Техническом задании. </w:t>
      </w:r>
    </w:p>
    <w:p w14:paraId="0431A0F6" w14:textId="77777777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 w:rsidRPr="000E37F3">
        <w:rPr>
          <w:lang w:val="ru-RU"/>
        </w:rPr>
        <w:t>Во время испытаний проводится полное функциональное тестирование, согласно требованиям, указанным в Техническом задании.</w:t>
      </w:r>
      <w:r>
        <w:rPr>
          <w:rFonts w:ascii="Times New Roman Regular" w:eastAsia="SimSun" w:hAnsi="Times New Roman Regular" w:cs="Times New Roman Regular"/>
          <w:lang w:val="ru-RU"/>
        </w:rPr>
        <w:br w:type="page"/>
      </w:r>
    </w:p>
    <w:p w14:paraId="7EF8A381" w14:textId="77777777" w:rsidR="00C74F41" w:rsidRDefault="00000000">
      <w:pPr>
        <w:numPr>
          <w:ilvl w:val="0"/>
          <w:numId w:val="11"/>
        </w:numPr>
        <w:tabs>
          <w:tab w:val="clear" w:pos="0"/>
          <w:tab w:val="left" w:pos="980"/>
        </w:tabs>
        <w:spacing w:after="480"/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16" w:name="_Toc868104985"/>
      <w:r>
        <w:rPr>
          <w:rFonts w:ascii="Times New Roman Regular" w:eastAsia="SimSun" w:hAnsi="Times New Roman Regular" w:cs="Times New Roman Regular"/>
          <w:lang w:val="ru-RU"/>
        </w:rPr>
        <w:lastRenderedPageBreak/>
        <w:t>Отчётность</w:t>
      </w:r>
      <w:bookmarkEnd w:id="16"/>
    </w:p>
    <w:p w14:paraId="23A5772A" w14:textId="4B051A99" w:rsidR="00C74F41" w:rsidRPr="000E37F3" w:rsidRDefault="00000000">
      <w:pPr>
        <w:rPr>
          <w:lang w:val="ru-RU"/>
        </w:rPr>
      </w:pPr>
      <w:r w:rsidRPr="000E37F3">
        <w:rPr>
          <w:lang w:val="ru-RU"/>
        </w:rPr>
        <w:t>Результаты испытаний “</w:t>
      </w:r>
      <w:r w:rsidR="007E5E86">
        <w:t>RMM</w:t>
      </w:r>
      <w:r w:rsidRPr="000E37F3">
        <w:rPr>
          <w:lang w:val="ru-RU"/>
        </w:rPr>
        <w:t>”, предусмотренные настоящей программой, фиксируются в протоколах, содержащих следующие разделы:</w:t>
      </w:r>
    </w:p>
    <w:p w14:paraId="1DD93DEF" w14:textId="77777777" w:rsidR="00C74F41" w:rsidRPr="000E37F3" w:rsidRDefault="00000000">
      <w:pPr>
        <w:pStyle w:val="afffb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назначение испытаний номер раздела требований ТЗ, по которому проводят испытание;</w:t>
      </w:r>
    </w:p>
    <w:p w14:paraId="3229ABBA" w14:textId="77777777" w:rsidR="00C74F41" w:rsidRPr="000E37F3" w:rsidRDefault="00000000">
      <w:pPr>
        <w:pStyle w:val="afffb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состав технических и программных средств, используемых при испытаниях;</w:t>
      </w:r>
    </w:p>
    <w:p w14:paraId="03ADD75D" w14:textId="77777777" w:rsidR="00C74F41" w:rsidRPr="000E37F3" w:rsidRDefault="00000000">
      <w:pPr>
        <w:pStyle w:val="afffb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указание методик, в соответствии с которыми проводились испытания, обработка и оценка результатов;</w:t>
      </w:r>
    </w:p>
    <w:p w14:paraId="3F2BC7A1" w14:textId="77777777" w:rsidR="00C74F41" w:rsidRPr="000E37F3" w:rsidRDefault="00000000">
      <w:pPr>
        <w:pStyle w:val="afffb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условия проведения испытаний и характеристики исходных данных;</w:t>
      </w:r>
    </w:p>
    <w:p w14:paraId="0D9631D9" w14:textId="77777777" w:rsidR="00C74F41" w:rsidRPr="000E37F3" w:rsidRDefault="00000000">
      <w:pPr>
        <w:pStyle w:val="afffb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средства хранения и условия доступа к тестирующей программе;</w:t>
      </w:r>
    </w:p>
    <w:p w14:paraId="56031AD0" w14:textId="77777777" w:rsidR="00C74F41" w:rsidRDefault="00000000">
      <w:pPr>
        <w:pStyle w:val="afffb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обобщённые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результаты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испытаний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50287441" w14:textId="77777777" w:rsidR="00C74F41" w:rsidRPr="000E37F3" w:rsidRDefault="00000000">
      <w:pPr>
        <w:pStyle w:val="afffb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37F3">
        <w:rPr>
          <w:rFonts w:ascii="Times New Roman" w:hAnsi="Times New Roman" w:cs="Times New Roman"/>
          <w:sz w:val="28"/>
          <w:szCs w:val="28"/>
          <w:lang w:val="ru-RU"/>
        </w:rPr>
        <w:t>выводы о результатах испытаний и соответствии созданной Системы определённому разделу требований ТЗ.</w:t>
      </w:r>
    </w:p>
    <w:p w14:paraId="3B00C186" w14:textId="77777777" w:rsidR="00C74F41" w:rsidRPr="000E37F3" w:rsidRDefault="00000000">
      <w:pPr>
        <w:rPr>
          <w:lang w:val="ru-RU"/>
        </w:rPr>
      </w:pPr>
      <w:r w:rsidRPr="000E37F3">
        <w:rPr>
          <w:lang w:val="ru-RU"/>
        </w:rPr>
        <w:t xml:space="preserve">В протоколах могут быть занесены замечания персонала по удобству эксплуатации Системы. Этап проведения предварительных испытаний завершается оформлением «Акта предварительных и приемочных испытаний» </w:t>
      </w:r>
      <w:r>
        <w:rPr>
          <w:lang w:val="ru-RU"/>
        </w:rPr>
        <w:t>(</w:t>
      </w:r>
      <w:hyperlink w:anchor="А" w:history="1">
        <w:r>
          <w:rPr>
            <w:rStyle w:val="afb"/>
            <w:lang w:val="ru-RU"/>
          </w:rPr>
          <w:t>Приложени</w:t>
        </w:r>
        <w:r>
          <w:rPr>
            <w:rStyle w:val="afb"/>
            <w:lang w:val="ru-RU"/>
          </w:rPr>
          <w:t>е</w:t>
        </w:r>
        <w:r>
          <w:rPr>
            <w:rStyle w:val="afb"/>
            <w:lang w:val="ru-RU"/>
          </w:rPr>
          <w:t xml:space="preserve"> А</w:t>
        </w:r>
      </w:hyperlink>
      <w:r>
        <w:rPr>
          <w:lang w:val="ru-RU"/>
        </w:rPr>
        <w:t>)</w:t>
      </w:r>
      <w:r w:rsidRPr="000E37F3">
        <w:rPr>
          <w:lang w:val="ru-RU"/>
        </w:rPr>
        <w:t>.</w:t>
      </w:r>
    </w:p>
    <w:p w14:paraId="270CF857" w14:textId="77777777" w:rsidR="00C74F41" w:rsidRDefault="00000000">
      <w:pPr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br w:type="page"/>
      </w:r>
    </w:p>
    <w:p w14:paraId="379FE019" w14:textId="77777777" w:rsidR="00C74F41" w:rsidRDefault="00000000">
      <w:pPr>
        <w:tabs>
          <w:tab w:val="left" w:pos="980"/>
        </w:tabs>
        <w:ind w:firstLine="0"/>
        <w:jc w:val="center"/>
        <w:outlineLvl w:val="0"/>
        <w:rPr>
          <w:rFonts w:ascii="Times New Roman Regular" w:eastAsia="SimSun" w:hAnsi="Times New Roman Regular" w:cs="Times New Roman Regular"/>
          <w:lang w:val="ru-RU"/>
        </w:rPr>
      </w:pPr>
      <w:bookmarkStart w:id="17" w:name="_Toc236585177"/>
      <w:bookmarkStart w:id="18" w:name="А"/>
      <w:r>
        <w:rPr>
          <w:rFonts w:ascii="Times New Roman Regular" w:eastAsia="SimSun" w:hAnsi="Times New Roman Regular" w:cs="Times New Roman Regular"/>
          <w:lang w:val="ru-RU"/>
        </w:rPr>
        <w:lastRenderedPageBreak/>
        <w:t>Приложение А</w:t>
      </w:r>
      <w:bookmarkEnd w:id="17"/>
      <w:bookmarkEnd w:id="18"/>
    </w:p>
    <w:p w14:paraId="0B64E54B" w14:textId="77777777" w:rsidR="00C74F41" w:rsidRDefault="00000000">
      <w:pPr>
        <w:tabs>
          <w:tab w:val="left" w:pos="980"/>
        </w:tabs>
        <w:spacing w:after="480"/>
        <w:ind w:firstLine="0"/>
        <w:jc w:val="center"/>
        <w:rPr>
          <w:rFonts w:ascii="Times New Roman Regular" w:eastAsia="SimSun" w:hAnsi="Times New Roman Regular" w:cs="Times New Roman Regular"/>
          <w:lang w:val="ru-RU"/>
        </w:rPr>
      </w:pPr>
      <w:r>
        <w:rPr>
          <w:rFonts w:ascii="Times New Roman Regular" w:eastAsia="SimSun" w:hAnsi="Times New Roman Regular" w:cs="Times New Roman Regular"/>
          <w:lang w:val="ru-RU"/>
        </w:rPr>
        <w:t>(обязательное)</w:t>
      </w:r>
    </w:p>
    <w:p w14:paraId="38BD294A" w14:textId="77777777" w:rsidR="00C74F41" w:rsidRPr="000E37F3" w:rsidRDefault="00000000">
      <w:pPr>
        <w:ind w:firstLine="0"/>
        <w:jc w:val="center"/>
        <w:rPr>
          <w:lang w:val="ru-RU"/>
        </w:rPr>
      </w:pPr>
      <w:r w:rsidRPr="000E37F3">
        <w:rPr>
          <w:lang w:val="ru-RU"/>
        </w:rPr>
        <w:t xml:space="preserve">Акт предварительных и </w:t>
      </w:r>
      <w:r>
        <w:rPr>
          <w:lang w:val="ru-RU"/>
        </w:rPr>
        <w:t>приёмочных</w:t>
      </w:r>
      <w:r w:rsidRPr="000E37F3">
        <w:rPr>
          <w:lang w:val="ru-RU"/>
        </w:rPr>
        <w:t xml:space="preserve"> испытаний</w:t>
      </w:r>
    </w:p>
    <w:p w14:paraId="4BE5DAD1" w14:textId="77777777" w:rsidR="00C74F41" w:rsidRPr="000E37F3" w:rsidRDefault="00C74F41">
      <w:pPr>
        <w:ind w:firstLine="0"/>
        <w:jc w:val="center"/>
        <w:rPr>
          <w:lang w:val="ru-RU"/>
        </w:rPr>
      </w:pPr>
    </w:p>
    <w:p w14:paraId="4C086316" w14:textId="1DFFA96A" w:rsidR="00C74F41" w:rsidRPr="000E37F3" w:rsidRDefault="00000000">
      <w:pPr>
        <w:rPr>
          <w:lang w:val="ru-RU"/>
        </w:rPr>
      </w:pPr>
      <w:r w:rsidRPr="000E37F3">
        <w:rPr>
          <w:lang w:val="ru-RU"/>
        </w:rPr>
        <w:t xml:space="preserve">В соответствии с требованиями были проведены испытания </w:t>
      </w:r>
      <w:r>
        <w:rPr>
          <w:lang w:val="ru-RU"/>
        </w:rPr>
        <w:t>“</w:t>
      </w:r>
      <w:r w:rsidR="00B8746A">
        <w:t>RMM</w:t>
      </w:r>
      <w:r>
        <w:rPr>
          <w:lang w:val="ru-RU"/>
        </w:rPr>
        <w:t>”</w:t>
      </w:r>
      <w:r w:rsidRPr="000E37F3">
        <w:rPr>
          <w:lang w:val="ru-RU"/>
        </w:rPr>
        <w:t xml:space="preserve"> в соответствии с утверждённой «Программой и методикой испытаний». </w:t>
      </w:r>
    </w:p>
    <w:p w14:paraId="78CE10B1" w14:textId="77777777" w:rsidR="00C74F41" w:rsidRPr="000E37F3" w:rsidRDefault="00000000">
      <w:pPr>
        <w:rPr>
          <w:lang w:val="ru-RU"/>
        </w:rPr>
      </w:pPr>
      <w:r w:rsidRPr="000E37F3">
        <w:rPr>
          <w:lang w:val="ru-RU"/>
        </w:rPr>
        <w:t xml:space="preserve">Общие сведения об испытаниях приведены в таблице А.1. </w:t>
      </w:r>
    </w:p>
    <w:p w14:paraId="14633E01" w14:textId="77777777" w:rsidR="00C74F41" w:rsidRPr="000E37F3" w:rsidRDefault="00000000">
      <w:pPr>
        <w:ind w:firstLine="0"/>
        <w:rPr>
          <w:lang w:val="ru-RU"/>
        </w:rPr>
      </w:pPr>
      <w:r w:rsidRPr="000E37F3">
        <w:rPr>
          <w:lang w:val="ru-RU"/>
        </w:rPr>
        <w:t>Результаты испытаний приведены в таблице А.2.</w:t>
      </w:r>
    </w:p>
    <w:p w14:paraId="3E4E6ED3" w14:textId="77777777" w:rsidR="00C74F41" w:rsidRPr="000E37F3" w:rsidRDefault="00C74F41">
      <w:pPr>
        <w:ind w:firstLine="0"/>
        <w:rPr>
          <w:lang w:val="ru-RU"/>
        </w:rPr>
      </w:pPr>
    </w:p>
    <w:p w14:paraId="61FE72E9" w14:textId="77777777" w:rsidR="00C74F41" w:rsidRDefault="00000000">
      <w:pPr>
        <w:ind w:firstLine="0"/>
      </w:pPr>
      <w:proofErr w:type="spellStart"/>
      <w:r>
        <w:t>Таблица</w:t>
      </w:r>
      <w:proofErr w:type="spellEnd"/>
      <w:r>
        <w:t xml:space="preserve"> А.1 </w:t>
      </w:r>
      <w:r>
        <w:rPr>
          <w:rFonts w:ascii="Times New Roman Regular" w:eastAsia="SimSun" w:hAnsi="Times New Roman Regular" w:cs="Times New Roman Regular"/>
          <w:lang w:val="ru-RU"/>
        </w:rPr>
        <w:t>—</w:t>
      </w:r>
      <w:r>
        <w:t xml:space="preserve"> </w:t>
      </w:r>
      <w:proofErr w:type="spellStart"/>
      <w:r>
        <w:t>Общие</w:t>
      </w:r>
      <w:proofErr w:type="spellEnd"/>
      <w:r>
        <w:t xml:space="preserve"> </w:t>
      </w:r>
      <w:proofErr w:type="spellStart"/>
      <w:r>
        <w:t>сведения</w:t>
      </w:r>
      <w:proofErr w:type="spellEnd"/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3539"/>
        <w:gridCol w:w="2616"/>
        <w:gridCol w:w="3379"/>
      </w:tblGrid>
      <w:tr w:rsidR="00C74F41" w14:paraId="42E85006" w14:textId="77777777">
        <w:trPr>
          <w:trHeight w:val="255"/>
        </w:trPr>
        <w:tc>
          <w:tcPr>
            <w:tcW w:w="3539" w:type="dxa"/>
          </w:tcPr>
          <w:p w14:paraId="798B41D0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Испытываемый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образец</w:t>
            </w:r>
            <w:proofErr w:type="spellEnd"/>
            <w:r>
              <w:rPr>
                <w:sz w:val="24"/>
                <w:szCs w:val="20"/>
              </w:rPr>
              <w:t>:</w:t>
            </w:r>
          </w:p>
        </w:tc>
        <w:tc>
          <w:tcPr>
            <w:tcW w:w="5995" w:type="dxa"/>
            <w:gridSpan w:val="2"/>
          </w:tcPr>
          <w:p w14:paraId="6E68BB5A" w14:textId="4F8A6AF6" w:rsidR="00C74F41" w:rsidRDefault="007E5E8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RMM</w:t>
            </w:r>
          </w:p>
        </w:tc>
      </w:tr>
      <w:tr w:rsidR="00C74F41" w14:paraId="12F6E58F" w14:textId="77777777">
        <w:trPr>
          <w:trHeight w:val="255"/>
        </w:trPr>
        <w:tc>
          <w:tcPr>
            <w:tcW w:w="3539" w:type="dxa"/>
          </w:tcPr>
          <w:p w14:paraId="6552D869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Дата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проведения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испытаний</w:t>
            </w:r>
            <w:proofErr w:type="spellEnd"/>
          </w:p>
        </w:tc>
        <w:tc>
          <w:tcPr>
            <w:tcW w:w="5995" w:type="dxa"/>
            <w:gridSpan w:val="2"/>
          </w:tcPr>
          <w:p w14:paraId="36451301" w14:textId="3B45BB39" w:rsidR="00C74F41" w:rsidRDefault="007E5E86">
            <w:pPr>
              <w:spacing w:line="240" w:lineRule="auto"/>
              <w:ind w:firstLine="0"/>
              <w:rPr>
                <w:sz w:val="24"/>
                <w:szCs w:val="20"/>
                <w:highlight w:val="yellow"/>
              </w:rPr>
            </w:pPr>
            <w:r>
              <w:rPr>
                <w:sz w:val="24"/>
                <w:szCs w:val="20"/>
              </w:rPr>
              <w:t>20</w:t>
            </w:r>
            <w:r w:rsidR="00000000">
              <w:rPr>
                <w:sz w:val="24"/>
                <w:szCs w:val="20"/>
              </w:rPr>
              <w:t>.05.2026</w:t>
            </w:r>
          </w:p>
        </w:tc>
      </w:tr>
      <w:tr w:rsidR="00C74F41" w14:paraId="50ED7B27" w14:textId="77777777">
        <w:trPr>
          <w:trHeight w:val="255"/>
        </w:trPr>
        <w:tc>
          <w:tcPr>
            <w:tcW w:w="3539" w:type="dxa"/>
          </w:tcPr>
          <w:p w14:paraId="24D14A69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Место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проведения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испытаний</w:t>
            </w:r>
            <w:proofErr w:type="spellEnd"/>
          </w:p>
        </w:tc>
        <w:tc>
          <w:tcPr>
            <w:tcW w:w="5995" w:type="dxa"/>
            <w:gridSpan w:val="2"/>
          </w:tcPr>
          <w:p w14:paraId="0C205F1C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  <w:highlight w:val="yellow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Великий Новгород</w:t>
            </w:r>
          </w:p>
        </w:tc>
      </w:tr>
      <w:tr w:rsidR="00C74F41" w14:paraId="1431545E" w14:textId="77777777">
        <w:trPr>
          <w:trHeight w:val="255"/>
        </w:trPr>
        <w:tc>
          <w:tcPr>
            <w:tcW w:w="3539" w:type="dxa"/>
          </w:tcPr>
          <w:p w14:paraId="419A7A09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Испытания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проводили</w:t>
            </w:r>
            <w:proofErr w:type="spellEnd"/>
            <w:r>
              <w:rPr>
                <w:sz w:val="24"/>
                <w:szCs w:val="20"/>
              </w:rPr>
              <w:t>:</w:t>
            </w:r>
          </w:p>
        </w:tc>
        <w:tc>
          <w:tcPr>
            <w:tcW w:w="2616" w:type="dxa"/>
          </w:tcPr>
          <w:p w14:paraId="5E487034" w14:textId="77777777" w:rsidR="00C74F41" w:rsidRDefault="00C74F41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3379" w:type="dxa"/>
          </w:tcPr>
          <w:p w14:paraId="1C0558EE" w14:textId="77777777" w:rsidR="00C74F41" w:rsidRDefault="00C74F41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</w:tr>
      <w:tr w:rsidR="00C74F41" w14:paraId="20FD5CE3" w14:textId="77777777">
        <w:trPr>
          <w:trHeight w:val="244"/>
        </w:trPr>
        <w:tc>
          <w:tcPr>
            <w:tcW w:w="3539" w:type="dxa"/>
          </w:tcPr>
          <w:p w14:paraId="437E4C93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От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исполнителя</w:t>
            </w:r>
            <w:proofErr w:type="spellEnd"/>
          </w:p>
        </w:tc>
        <w:tc>
          <w:tcPr>
            <w:tcW w:w="2616" w:type="dxa"/>
          </w:tcPr>
          <w:p w14:paraId="5F4C869B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Фамилия</w:t>
            </w:r>
            <w:proofErr w:type="spellEnd"/>
            <w:r>
              <w:rPr>
                <w:sz w:val="24"/>
                <w:szCs w:val="20"/>
              </w:rPr>
              <w:t xml:space="preserve"> И.О.</w:t>
            </w:r>
          </w:p>
        </w:tc>
        <w:tc>
          <w:tcPr>
            <w:tcW w:w="3379" w:type="dxa"/>
          </w:tcPr>
          <w:p w14:paraId="15D4D508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Должность</w:t>
            </w:r>
            <w:proofErr w:type="spellEnd"/>
          </w:p>
        </w:tc>
      </w:tr>
      <w:tr w:rsidR="00C74F41" w14:paraId="3265769C" w14:textId="77777777">
        <w:trPr>
          <w:trHeight w:val="255"/>
        </w:trPr>
        <w:tc>
          <w:tcPr>
            <w:tcW w:w="3539" w:type="dxa"/>
          </w:tcPr>
          <w:p w14:paraId="32E14728" w14:textId="77777777" w:rsidR="00C74F41" w:rsidRDefault="00C74F41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2616" w:type="dxa"/>
          </w:tcPr>
          <w:p w14:paraId="0773A971" w14:textId="7DDDB797" w:rsidR="00C74F41" w:rsidRPr="007E5E86" w:rsidRDefault="007E5E86">
            <w:pPr>
              <w:spacing w:line="240" w:lineRule="auto"/>
              <w:ind w:firstLine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Чернобай Е.С.</w:t>
            </w:r>
          </w:p>
        </w:tc>
        <w:tc>
          <w:tcPr>
            <w:tcW w:w="3379" w:type="dxa"/>
          </w:tcPr>
          <w:p w14:paraId="7B381AB4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студент</w:t>
            </w:r>
          </w:p>
        </w:tc>
      </w:tr>
      <w:tr w:rsidR="00C74F41" w14:paraId="6765592E" w14:textId="77777777">
        <w:trPr>
          <w:trHeight w:val="255"/>
        </w:trPr>
        <w:tc>
          <w:tcPr>
            <w:tcW w:w="3539" w:type="dxa"/>
          </w:tcPr>
          <w:p w14:paraId="79840507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От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Заказчика</w:t>
            </w:r>
            <w:proofErr w:type="spellEnd"/>
          </w:p>
        </w:tc>
        <w:tc>
          <w:tcPr>
            <w:tcW w:w="2616" w:type="dxa"/>
          </w:tcPr>
          <w:p w14:paraId="58C1CCE3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Фамилия</w:t>
            </w:r>
            <w:proofErr w:type="spellEnd"/>
            <w:r>
              <w:rPr>
                <w:sz w:val="24"/>
                <w:szCs w:val="20"/>
              </w:rPr>
              <w:t xml:space="preserve"> И.О.</w:t>
            </w:r>
          </w:p>
        </w:tc>
        <w:tc>
          <w:tcPr>
            <w:tcW w:w="3379" w:type="dxa"/>
          </w:tcPr>
          <w:p w14:paraId="1DDDF74F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Должность</w:t>
            </w:r>
            <w:proofErr w:type="spellEnd"/>
          </w:p>
        </w:tc>
      </w:tr>
      <w:tr w:rsidR="00C74F41" w14:paraId="26B782F6" w14:textId="77777777">
        <w:trPr>
          <w:trHeight w:val="255"/>
        </w:trPr>
        <w:tc>
          <w:tcPr>
            <w:tcW w:w="3539" w:type="dxa"/>
          </w:tcPr>
          <w:p w14:paraId="361B1E7E" w14:textId="77777777" w:rsidR="00C74F41" w:rsidRDefault="00C74F41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2616" w:type="dxa"/>
          </w:tcPr>
          <w:p w14:paraId="496D8703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Цымбалюк Л. Н.</w:t>
            </w:r>
          </w:p>
        </w:tc>
        <w:tc>
          <w:tcPr>
            <w:tcW w:w="3379" w:type="dxa"/>
          </w:tcPr>
          <w:p w14:paraId="09E1639F" w14:textId="77777777" w:rsidR="00C74F41" w:rsidRDefault="00000000">
            <w:pPr>
              <w:spacing w:line="240" w:lineRule="auto"/>
              <w:ind w:firstLine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 xml:space="preserve">ст. преподаватель каф. </w:t>
            </w:r>
            <w:proofErr w:type="spellStart"/>
            <w:r>
              <w:rPr>
                <w:sz w:val="24"/>
                <w:szCs w:val="20"/>
                <w:lang w:val="ru-RU"/>
              </w:rPr>
              <w:t>ИТиС</w:t>
            </w:r>
            <w:proofErr w:type="spellEnd"/>
          </w:p>
        </w:tc>
      </w:tr>
    </w:tbl>
    <w:p w14:paraId="6927D3AF" w14:textId="77777777" w:rsidR="00C74F41" w:rsidRDefault="00C74F41">
      <w:pPr>
        <w:ind w:firstLine="0"/>
      </w:pPr>
    </w:p>
    <w:p w14:paraId="37F0C2E2" w14:textId="77777777" w:rsidR="00C74F41" w:rsidRDefault="00000000">
      <w:pPr>
        <w:ind w:firstLine="0"/>
      </w:pPr>
      <w:proofErr w:type="spellStart"/>
      <w:r>
        <w:t>Таблица</w:t>
      </w:r>
      <w:proofErr w:type="spellEnd"/>
      <w:r>
        <w:t xml:space="preserve"> А.2 </w:t>
      </w:r>
      <w:r>
        <w:rPr>
          <w:rFonts w:ascii="Times New Roman Regular" w:eastAsia="SimSun" w:hAnsi="Times New Roman Regular" w:cs="Times New Roman Regular"/>
          <w:lang w:val="ru-RU"/>
        </w:rPr>
        <w:t>—</w:t>
      </w:r>
      <w:r>
        <w:t xml:space="preserve"> </w:t>
      </w:r>
      <w:proofErr w:type="spellStart"/>
      <w:r>
        <w:t>Результаты</w:t>
      </w:r>
      <w:proofErr w:type="spellEnd"/>
      <w:r>
        <w:t xml:space="preserve"> </w:t>
      </w:r>
      <w:proofErr w:type="spellStart"/>
      <w:r>
        <w:t>испытаний</w:t>
      </w:r>
      <w:proofErr w:type="spellEnd"/>
    </w:p>
    <w:tbl>
      <w:tblPr>
        <w:tblStyle w:val="affd"/>
        <w:tblW w:w="0" w:type="auto"/>
        <w:tblLayout w:type="fixed"/>
        <w:tblLook w:val="04A0" w:firstRow="1" w:lastRow="0" w:firstColumn="1" w:lastColumn="0" w:noHBand="0" w:noVBand="1"/>
      </w:tblPr>
      <w:tblGrid>
        <w:gridCol w:w="475"/>
        <w:gridCol w:w="3307"/>
        <w:gridCol w:w="1056"/>
        <w:gridCol w:w="1258"/>
        <w:gridCol w:w="3475"/>
      </w:tblGrid>
      <w:tr w:rsidR="00C74F41" w14:paraId="5F062E0D" w14:textId="77777777">
        <w:tc>
          <w:tcPr>
            <w:tcW w:w="475" w:type="dxa"/>
          </w:tcPr>
          <w:p w14:paraId="2A711791" w14:textId="77777777" w:rsidR="00C74F41" w:rsidRDefault="0000000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№</w:t>
            </w:r>
          </w:p>
        </w:tc>
        <w:tc>
          <w:tcPr>
            <w:tcW w:w="3307" w:type="dxa"/>
          </w:tcPr>
          <w:p w14:paraId="4FA1E9BF" w14:textId="77777777" w:rsidR="00C74F41" w:rsidRDefault="0000000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Шаг</w:t>
            </w:r>
            <w:proofErr w:type="spellEnd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испытаний</w:t>
            </w:r>
            <w:proofErr w:type="spellEnd"/>
          </w:p>
        </w:tc>
        <w:tc>
          <w:tcPr>
            <w:tcW w:w="1056" w:type="dxa"/>
          </w:tcPr>
          <w:p w14:paraId="11911696" w14:textId="77777777" w:rsidR="00C74F41" w:rsidRDefault="0000000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тест</w:t>
            </w:r>
            <w:proofErr w:type="spellEnd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кейса</w:t>
            </w:r>
            <w:proofErr w:type="spellEnd"/>
          </w:p>
        </w:tc>
        <w:tc>
          <w:tcPr>
            <w:tcW w:w="1258" w:type="dxa"/>
          </w:tcPr>
          <w:p w14:paraId="061C35F0" w14:textId="77777777" w:rsidR="00C74F41" w:rsidRDefault="0000000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Отметка</w:t>
            </w:r>
            <w:proofErr w:type="spellEnd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прохождении</w:t>
            </w:r>
            <w:proofErr w:type="spellEnd"/>
          </w:p>
        </w:tc>
        <w:tc>
          <w:tcPr>
            <w:tcW w:w="3475" w:type="dxa"/>
          </w:tcPr>
          <w:p w14:paraId="034DE992" w14:textId="77777777" w:rsidR="00C74F41" w:rsidRDefault="0000000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Примечания</w:t>
            </w:r>
            <w:proofErr w:type="spellEnd"/>
          </w:p>
        </w:tc>
      </w:tr>
      <w:tr w:rsidR="00066070" w:rsidRPr="000E37F3" w14:paraId="773954C8" w14:textId="77777777">
        <w:tc>
          <w:tcPr>
            <w:tcW w:w="475" w:type="dxa"/>
          </w:tcPr>
          <w:p w14:paraId="0B21826B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  <w:t>1</w:t>
            </w:r>
          </w:p>
        </w:tc>
        <w:tc>
          <w:tcPr>
            <w:tcW w:w="3307" w:type="dxa"/>
          </w:tcPr>
          <w:p w14:paraId="1F94F740" w14:textId="75D02102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r w:rsidRPr="00066070">
              <w:rPr>
                <w:sz w:val="20"/>
                <w:szCs w:val="20"/>
                <w:lang w:val="ru-RU"/>
              </w:rPr>
              <w:t>Пользовательская аутентификация с валидными данными</w:t>
            </w:r>
          </w:p>
        </w:tc>
        <w:tc>
          <w:tcPr>
            <w:tcW w:w="1056" w:type="dxa"/>
          </w:tcPr>
          <w:p w14:paraId="30DE0474" w14:textId="77777777" w:rsid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TU01</w:t>
            </w:r>
          </w:p>
        </w:tc>
        <w:tc>
          <w:tcPr>
            <w:tcW w:w="1258" w:type="dxa"/>
          </w:tcPr>
          <w:p w14:paraId="505DA471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337A55C6" w14:textId="112F199B" w:rsidR="00066070" w:rsidRPr="000E37F3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:rsidRPr="000E37F3" w14:paraId="6FA7653E" w14:textId="77777777">
        <w:tc>
          <w:tcPr>
            <w:tcW w:w="475" w:type="dxa"/>
          </w:tcPr>
          <w:p w14:paraId="6D768446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2</w:t>
            </w:r>
          </w:p>
        </w:tc>
        <w:tc>
          <w:tcPr>
            <w:tcW w:w="3307" w:type="dxa"/>
          </w:tcPr>
          <w:p w14:paraId="76BD68F0" w14:textId="4C8F4AE7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r w:rsidRPr="00066070">
              <w:rPr>
                <w:sz w:val="20"/>
                <w:szCs w:val="20"/>
                <w:lang w:val="ru-RU"/>
              </w:rPr>
              <w:t xml:space="preserve">Пользовательская аутентификация с </w:t>
            </w:r>
            <w:proofErr w:type="spellStart"/>
            <w:r w:rsidRPr="00066070">
              <w:rPr>
                <w:sz w:val="20"/>
                <w:szCs w:val="20"/>
                <w:lang w:val="ru-RU"/>
              </w:rPr>
              <w:t>невалидными</w:t>
            </w:r>
            <w:proofErr w:type="spellEnd"/>
            <w:r w:rsidRPr="00066070">
              <w:rPr>
                <w:sz w:val="20"/>
                <w:szCs w:val="20"/>
                <w:lang w:val="ru-RU"/>
              </w:rPr>
              <w:t xml:space="preserve"> данными</w:t>
            </w:r>
          </w:p>
        </w:tc>
        <w:tc>
          <w:tcPr>
            <w:tcW w:w="1056" w:type="dxa"/>
          </w:tcPr>
          <w:p w14:paraId="5B6FB499" w14:textId="77777777" w:rsid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TU02</w:t>
            </w:r>
          </w:p>
        </w:tc>
        <w:tc>
          <w:tcPr>
            <w:tcW w:w="1258" w:type="dxa"/>
          </w:tcPr>
          <w:p w14:paraId="677043B2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58E1F601" w14:textId="0CC6F686" w:rsidR="00066070" w:rsidRPr="000E37F3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14:paraId="225809D8" w14:textId="77777777">
        <w:tc>
          <w:tcPr>
            <w:tcW w:w="475" w:type="dxa"/>
          </w:tcPr>
          <w:p w14:paraId="03E3F669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3</w:t>
            </w:r>
          </w:p>
        </w:tc>
        <w:tc>
          <w:tcPr>
            <w:tcW w:w="3307" w:type="dxa"/>
          </w:tcPr>
          <w:p w14:paraId="5B70C96C" w14:textId="30395F74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 w:rsidRPr="00066070">
              <w:rPr>
                <w:sz w:val="20"/>
                <w:szCs w:val="20"/>
              </w:rPr>
              <w:t>Регистрация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нового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пользователя</w:t>
            </w:r>
            <w:proofErr w:type="spellEnd"/>
          </w:p>
        </w:tc>
        <w:tc>
          <w:tcPr>
            <w:tcW w:w="1056" w:type="dxa"/>
          </w:tcPr>
          <w:p w14:paraId="10EC25AE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TU03</w:t>
            </w:r>
          </w:p>
        </w:tc>
        <w:tc>
          <w:tcPr>
            <w:tcW w:w="1258" w:type="dxa"/>
          </w:tcPr>
          <w:p w14:paraId="4E6E37D6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7560EC59" w14:textId="67E3A7B7" w:rsid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14:paraId="65A8589D" w14:textId="77777777">
        <w:tc>
          <w:tcPr>
            <w:tcW w:w="475" w:type="dxa"/>
          </w:tcPr>
          <w:p w14:paraId="267E7285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4</w:t>
            </w:r>
          </w:p>
        </w:tc>
        <w:tc>
          <w:tcPr>
            <w:tcW w:w="3307" w:type="dxa"/>
          </w:tcPr>
          <w:p w14:paraId="5BFC23FE" w14:textId="240FAF52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r w:rsidRPr="00066070">
              <w:rPr>
                <w:sz w:val="20"/>
                <w:szCs w:val="20"/>
                <w:lang w:val="ru-RU"/>
              </w:rPr>
              <w:t>Регистрация пользователя с существующим логином</w:t>
            </w:r>
          </w:p>
        </w:tc>
        <w:tc>
          <w:tcPr>
            <w:tcW w:w="1056" w:type="dxa"/>
          </w:tcPr>
          <w:p w14:paraId="72FDB2A5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TU04</w:t>
            </w:r>
          </w:p>
        </w:tc>
        <w:tc>
          <w:tcPr>
            <w:tcW w:w="1258" w:type="dxa"/>
          </w:tcPr>
          <w:p w14:paraId="09BB48F3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70EA400E" w14:textId="03974B56" w:rsid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14:paraId="7A53A4E4" w14:textId="77777777">
        <w:tc>
          <w:tcPr>
            <w:tcW w:w="475" w:type="dxa"/>
          </w:tcPr>
          <w:p w14:paraId="065C5EDF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5</w:t>
            </w:r>
          </w:p>
        </w:tc>
        <w:tc>
          <w:tcPr>
            <w:tcW w:w="3307" w:type="dxa"/>
          </w:tcPr>
          <w:p w14:paraId="20B050B4" w14:textId="08C5AFE3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 w:rsidRPr="00066070">
              <w:rPr>
                <w:sz w:val="20"/>
                <w:szCs w:val="20"/>
              </w:rPr>
              <w:t>Регистрация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нового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агента</w:t>
            </w:r>
            <w:proofErr w:type="spellEnd"/>
          </w:p>
        </w:tc>
        <w:tc>
          <w:tcPr>
            <w:tcW w:w="1056" w:type="dxa"/>
          </w:tcPr>
          <w:p w14:paraId="2714CC01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TU05</w:t>
            </w:r>
          </w:p>
        </w:tc>
        <w:tc>
          <w:tcPr>
            <w:tcW w:w="1258" w:type="dxa"/>
          </w:tcPr>
          <w:p w14:paraId="63E30832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17BE4B18" w14:textId="0DDF2656" w:rsid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:rsidRPr="000E37F3" w14:paraId="1AC8DCAE" w14:textId="77777777">
        <w:tc>
          <w:tcPr>
            <w:tcW w:w="475" w:type="dxa"/>
          </w:tcPr>
          <w:p w14:paraId="75E9C279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6</w:t>
            </w:r>
          </w:p>
        </w:tc>
        <w:tc>
          <w:tcPr>
            <w:tcW w:w="3307" w:type="dxa"/>
          </w:tcPr>
          <w:p w14:paraId="23D6A1B5" w14:textId="22F95BCD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 w:rsidRPr="00066070">
              <w:rPr>
                <w:sz w:val="20"/>
                <w:szCs w:val="20"/>
              </w:rPr>
              <w:t>Получение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списка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агентов</w:t>
            </w:r>
            <w:proofErr w:type="spellEnd"/>
          </w:p>
        </w:tc>
        <w:tc>
          <w:tcPr>
            <w:tcW w:w="1056" w:type="dxa"/>
          </w:tcPr>
          <w:p w14:paraId="7C065911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TU06</w:t>
            </w:r>
          </w:p>
        </w:tc>
        <w:tc>
          <w:tcPr>
            <w:tcW w:w="1258" w:type="dxa"/>
          </w:tcPr>
          <w:p w14:paraId="1A93E9D9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377EE94C" w14:textId="6BD9412A" w:rsidR="00066070" w:rsidRPr="000E37F3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:rsidRPr="000E37F3" w14:paraId="45EFC995" w14:textId="77777777">
        <w:tc>
          <w:tcPr>
            <w:tcW w:w="475" w:type="dxa"/>
          </w:tcPr>
          <w:p w14:paraId="26C6D169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7</w:t>
            </w:r>
          </w:p>
        </w:tc>
        <w:tc>
          <w:tcPr>
            <w:tcW w:w="3307" w:type="dxa"/>
          </w:tcPr>
          <w:p w14:paraId="345C6696" w14:textId="5DC3BBB1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 w:rsidRPr="00066070">
              <w:rPr>
                <w:sz w:val="20"/>
                <w:szCs w:val="20"/>
              </w:rPr>
              <w:t>Добавление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кома</w:t>
            </w:r>
            <w:proofErr w:type="spellEnd"/>
            <w:r w:rsidR="00EE7798">
              <w:rPr>
                <w:sz w:val="20"/>
                <w:szCs w:val="20"/>
                <w:lang w:val="ru-RU"/>
              </w:rPr>
              <w:t>ё</w:t>
            </w:r>
            <w:proofErr w:type="spellStart"/>
            <w:r w:rsidRPr="00066070">
              <w:rPr>
                <w:sz w:val="20"/>
                <w:szCs w:val="20"/>
              </w:rPr>
              <w:t>нды</w:t>
            </w:r>
            <w:proofErr w:type="spellEnd"/>
            <w:r w:rsidRPr="00066070">
              <w:rPr>
                <w:sz w:val="20"/>
                <w:szCs w:val="20"/>
              </w:rPr>
              <w:t xml:space="preserve"> в </w:t>
            </w:r>
            <w:proofErr w:type="spellStart"/>
            <w:r w:rsidRPr="00066070">
              <w:rPr>
                <w:sz w:val="20"/>
                <w:szCs w:val="20"/>
              </w:rPr>
              <w:t>очередь</w:t>
            </w:r>
            <w:proofErr w:type="spellEnd"/>
          </w:p>
        </w:tc>
        <w:tc>
          <w:tcPr>
            <w:tcW w:w="1056" w:type="dxa"/>
          </w:tcPr>
          <w:p w14:paraId="57D8603B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TU07</w:t>
            </w:r>
          </w:p>
        </w:tc>
        <w:tc>
          <w:tcPr>
            <w:tcW w:w="1258" w:type="dxa"/>
          </w:tcPr>
          <w:p w14:paraId="22F0AC2D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0609EDAD" w14:textId="72AF63E3" w:rsidR="00066070" w:rsidRPr="000E37F3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:rsidRPr="000E37F3" w14:paraId="078572DF" w14:textId="77777777">
        <w:tc>
          <w:tcPr>
            <w:tcW w:w="475" w:type="dxa"/>
          </w:tcPr>
          <w:p w14:paraId="1B153AC3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8</w:t>
            </w:r>
          </w:p>
        </w:tc>
        <w:tc>
          <w:tcPr>
            <w:tcW w:w="3307" w:type="dxa"/>
          </w:tcPr>
          <w:p w14:paraId="187C1852" w14:textId="6296627E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r w:rsidRPr="00066070">
              <w:rPr>
                <w:sz w:val="20"/>
                <w:szCs w:val="20"/>
                <w:lang w:val="ru-RU"/>
              </w:rPr>
              <w:t>Запуск агента с корректной конфигурацией</w:t>
            </w:r>
          </w:p>
        </w:tc>
        <w:tc>
          <w:tcPr>
            <w:tcW w:w="1056" w:type="dxa"/>
          </w:tcPr>
          <w:p w14:paraId="6BBDAE38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TU08</w:t>
            </w:r>
          </w:p>
        </w:tc>
        <w:tc>
          <w:tcPr>
            <w:tcW w:w="1258" w:type="dxa"/>
          </w:tcPr>
          <w:p w14:paraId="66D18F88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107C318C" w14:textId="67240DBA" w:rsidR="00066070" w:rsidRPr="000E37F3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14:paraId="239CE1EF" w14:textId="77777777">
        <w:tc>
          <w:tcPr>
            <w:tcW w:w="475" w:type="dxa"/>
          </w:tcPr>
          <w:p w14:paraId="25949288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9</w:t>
            </w:r>
          </w:p>
        </w:tc>
        <w:tc>
          <w:tcPr>
            <w:tcW w:w="3307" w:type="dxa"/>
          </w:tcPr>
          <w:p w14:paraId="4FC623C0" w14:textId="3E4D77EE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r w:rsidRPr="00066070">
              <w:rPr>
                <w:sz w:val="20"/>
                <w:szCs w:val="20"/>
                <w:lang w:val="ru-RU"/>
              </w:rPr>
              <w:t>Успешная регистрация агента на сервере</w:t>
            </w:r>
          </w:p>
        </w:tc>
        <w:tc>
          <w:tcPr>
            <w:tcW w:w="1056" w:type="dxa"/>
          </w:tcPr>
          <w:p w14:paraId="7F566D5D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TU09</w:t>
            </w:r>
          </w:p>
        </w:tc>
        <w:tc>
          <w:tcPr>
            <w:tcW w:w="1258" w:type="dxa"/>
          </w:tcPr>
          <w:p w14:paraId="31AE8937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0FD2C359" w14:textId="4A9DCDE5" w:rsid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14:paraId="128F6EC8" w14:textId="77777777">
        <w:tc>
          <w:tcPr>
            <w:tcW w:w="475" w:type="dxa"/>
          </w:tcPr>
          <w:p w14:paraId="549454EE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10</w:t>
            </w:r>
          </w:p>
        </w:tc>
        <w:tc>
          <w:tcPr>
            <w:tcW w:w="3307" w:type="dxa"/>
          </w:tcPr>
          <w:p w14:paraId="598B16C3" w14:textId="3CFEBE7A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 w:rsidRPr="00066070">
              <w:rPr>
                <w:sz w:val="20"/>
                <w:szCs w:val="20"/>
              </w:rPr>
              <w:t>Сбор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системной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информации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агента</w:t>
            </w:r>
            <w:proofErr w:type="spellEnd"/>
          </w:p>
        </w:tc>
        <w:tc>
          <w:tcPr>
            <w:tcW w:w="1056" w:type="dxa"/>
          </w:tcPr>
          <w:p w14:paraId="47F50AAF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TU10</w:t>
            </w:r>
          </w:p>
        </w:tc>
        <w:tc>
          <w:tcPr>
            <w:tcW w:w="1258" w:type="dxa"/>
          </w:tcPr>
          <w:p w14:paraId="1EA7BF3B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2460043D" w14:textId="50DD2B17" w:rsid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:rsidRPr="000E37F3" w14:paraId="15F8E39B" w14:textId="77777777">
        <w:tc>
          <w:tcPr>
            <w:tcW w:w="475" w:type="dxa"/>
          </w:tcPr>
          <w:p w14:paraId="2399A13C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11</w:t>
            </w:r>
          </w:p>
        </w:tc>
        <w:tc>
          <w:tcPr>
            <w:tcW w:w="3307" w:type="dxa"/>
          </w:tcPr>
          <w:p w14:paraId="57CB4593" w14:textId="13DE2012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 w:rsidRPr="00066070">
              <w:rPr>
                <w:sz w:val="20"/>
                <w:szCs w:val="20"/>
              </w:rPr>
              <w:t>Выполнение</w:t>
            </w:r>
            <w:proofErr w:type="spellEnd"/>
            <w:r w:rsidRPr="00066070">
              <w:rPr>
                <w:sz w:val="20"/>
                <w:szCs w:val="20"/>
              </w:rPr>
              <w:t xml:space="preserve"> shell </w:t>
            </w:r>
            <w:proofErr w:type="spellStart"/>
            <w:r w:rsidRPr="00066070">
              <w:rPr>
                <w:sz w:val="20"/>
                <w:szCs w:val="20"/>
              </w:rPr>
              <w:t>команды</w:t>
            </w:r>
            <w:proofErr w:type="spellEnd"/>
          </w:p>
        </w:tc>
        <w:tc>
          <w:tcPr>
            <w:tcW w:w="1056" w:type="dxa"/>
          </w:tcPr>
          <w:p w14:paraId="2C38FCE2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TU11</w:t>
            </w:r>
          </w:p>
        </w:tc>
        <w:tc>
          <w:tcPr>
            <w:tcW w:w="1258" w:type="dxa"/>
          </w:tcPr>
          <w:p w14:paraId="214A33D5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36B34207" w14:textId="2A95ABD8" w:rsidR="00066070" w:rsidRPr="000E37F3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  <w:tr w:rsidR="00066070" w14:paraId="5ED6D875" w14:textId="77777777">
        <w:tc>
          <w:tcPr>
            <w:tcW w:w="475" w:type="dxa"/>
          </w:tcPr>
          <w:p w14:paraId="08407BB7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12</w:t>
            </w:r>
          </w:p>
        </w:tc>
        <w:tc>
          <w:tcPr>
            <w:tcW w:w="3307" w:type="dxa"/>
          </w:tcPr>
          <w:p w14:paraId="2CD6DD1F" w14:textId="4B810C88" w:rsidR="00066070" w:rsidRP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  <w:lang w:val="ru-RU"/>
              </w:rPr>
            </w:pPr>
            <w:proofErr w:type="spellStart"/>
            <w:r w:rsidRPr="00066070">
              <w:rPr>
                <w:sz w:val="20"/>
                <w:szCs w:val="20"/>
              </w:rPr>
              <w:t>Загрузка</w:t>
            </w:r>
            <w:proofErr w:type="spellEnd"/>
            <w:r w:rsidRPr="00066070">
              <w:rPr>
                <w:sz w:val="20"/>
                <w:szCs w:val="20"/>
              </w:rPr>
              <w:t xml:space="preserve"> </w:t>
            </w:r>
            <w:proofErr w:type="spellStart"/>
            <w:r w:rsidRPr="00066070">
              <w:rPr>
                <w:sz w:val="20"/>
                <w:szCs w:val="20"/>
              </w:rPr>
              <w:t>файла</w:t>
            </w:r>
            <w:proofErr w:type="spellEnd"/>
          </w:p>
        </w:tc>
        <w:tc>
          <w:tcPr>
            <w:tcW w:w="1056" w:type="dxa"/>
          </w:tcPr>
          <w:p w14:paraId="49EDA63C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TU12</w:t>
            </w:r>
          </w:p>
        </w:tc>
        <w:tc>
          <w:tcPr>
            <w:tcW w:w="1258" w:type="dxa"/>
          </w:tcPr>
          <w:p w14:paraId="3D0F1993" w14:textId="77777777" w:rsidR="00066070" w:rsidRDefault="00066070" w:rsidP="00066070">
            <w:pPr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Pass</w:t>
            </w:r>
          </w:p>
        </w:tc>
        <w:tc>
          <w:tcPr>
            <w:tcW w:w="3475" w:type="dxa"/>
          </w:tcPr>
          <w:p w14:paraId="0754E4B6" w14:textId="4C92B6F0" w:rsidR="00066070" w:rsidRDefault="00066070" w:rsidP="0006607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Проверка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выполнена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bidi="ar"/>
              </w:rPr>
              <w:t>успешно</w:t>
            </w:r>
            <w:proofErr w:type="spellEnd"/>
          </w:p>
        </w:tc>
      </w:tr>
    </w:tbl>
    <w:p w14:paraId="5DA840B7" w14:textId="77777777" w:rsidR="00C74F41" w:rsidRDefault="00C74F41">
      <w:pPr>
        <w:ind w:firstLine="0"/>
      </w:pPr>
    </w:p>
    <w:p w14:paraId="1AC7A32B" w14:textId="77777777" w:rsidR="00C74F41" w:rsidRDefault="00000000">
      <w:pPr>
        <w:ind w:firstLine="697"/>
        <w:jc w:val="left"/>
        <w:rPr>
          <w:rFonts w:ascii="Times New Roman Regular" w:hAnsi="Times New Roman Regular" w:cs="Times New Roman Regular"/>
        </w:rPr>
      </w:pPr>
      <w:proofErr w:type="spellStart"/>
      <w:r>
        <w:rPr>
          <w:rFonts w:ascii="Times New Roman Regular" w:hAnsi="Times New Roman Regular" w:cs="Times New Roman Regular"/>
        </w:rPr>
        <w:lastRenderedPageBreak/>
        <w:t>Итоговое</w:t>
      </w:r>
      <w:proofErr w:type="spellEnd"/>
      <w:r>
        <w:rPr>
          <w:rFonts w:ascii="Times New Roman Regular" w:hAnsi="Times New Roman Regular" w:cs="Times New Roman Regular"/>
        </w:rPr>
        <w:t xml:space="preserve"> </w:t>
      </w:r>
      <w:proofErr w:type="spellStart"/>
      <w:r>
        <w:rPr>
          <w:rFonts w:ascii="Times New Roman Regular" w:hAnsi="Times New Roman Regular" w:cs="Times New Roman Regular"/>
        </w:rPr>
        <w:t>заключение</w:t>
      </w:r>
      <w:proofErr w:type="spellEnd"/>
      <w:r>
        <w:rPr>
          <w:rFonts w:ascii="Times New Roman Regular" w:hAnsi="Times New Roman Regular" w:cs="Times New Roman Regular"/>
        </w:rPr>
        <w:t>:</w:t>
      </w:r>
    </w:p>
    <w:p w14:paraId="77CB77AB" w14:textId="77777777" w:rsidR="00C74F41" w:rsidRPr="000E37F3" w:rsidRDefault="00000000">
      <w:pPr>
        <w:ind w:firstLine="697"/>
        <w:jc w:val="left"/>
        <w:rPr>
          <w:rFonts w:ascii="Times New Roman Regular" w:eastAsia="SimSun" w:hAnsi="Times New Roman Regular" w:cs="Times New Roman Regular"/>
          <w:lang w:val="ru-RU" w:bidi="ar"/>
        </w:rPr>
      </w:pPr>
      <w:r w:rsidRPr="000E37F3">
        <w:rPr>
          <w:rFonts w:ascii="Times New Roman Regular" w:eastAsia="SimSun" w:hAnsi="Times New Roman Regular" w:cs="Times New Roman Regular"/>
          <w:lang w:val="ru-RU" w:bidi="ar"/>
        </w:rPr>
        <w:t>В ходе проведения предварительных и приёмочных испытаний критических и существенных недостатков, препятствующих эксплуатации системы, не выявлено. Отмечены отдельные незначительные замечания, связанные с возможным улучшением пользовательского интерфейса и расширением функциональности, не влияющие на корректность работы программного обеспечения.</w:t>
      </w:r>
    </w:p>
    <w:p w14:paraId="53BACD29" w14:textId="664A70C8" w:rsidR="00C74F41" w:rsidRPr="000E37F3" w:rsidRDefault="00000000">
      <w:pPr>
        <w:numPr>
          <w:ilvl w:val="0"/>
          <w:numId w:val="34"/>
        </w:numPr>
        <w:tabs>
          <w:tab w:val="clear" w:pos="420"/>
          <w:tab w:val="left" w:pos="1120"/>
        </w:tabs>
        <w:ind w:left="0" w:firstLine="700"/>
        <w:jc w:val="left"/>
        <w:rPr>
          <w:rFonts w:ascii="Times New Roman Regular" w:hAnsi="Times New Roman Regular" w:cs="Times New Roman Regular"/>
          <w:lang w:val="ru-RU"/>
        </w:rPr>
      </w:pPr>
      <w:r w:rsidRPr="000E37F3">
        <w:rPr>
          <w:rFonts w:ascii="Times New Roman Regular" w:hAnsi="Times New Roman Regular" w:cs="Times New Roman Regular"/>
          <w:lang w:val="ru-RU"/>
        </w:rPr>
        <w:t xml:space="preserve">корректная работа </w:t>
      </w:r>
      <w:r w:rsidR="007E5E86">
        <w:rPr>
          <w:rFonts w:ascii="Times New Roman Regular" w:hAnsi="Times New Roman Regular" w:cs="Times New Roman Regular"/>
          <w:lang w:val="ru-RU"/>
        </w:rPr>
        <w:t>сервера и агента</w:t>
      </w:r>
      <w:r w:rsidRPr="000E37F3">
        <w:rPr>
          <w:rFonts w:ascii="Times New Roman Regular" w:hAnsi="Times New Roman Regular" w:cs="Times New Roman Regular"/>
          <w:lang w:val="ru-RU"/>
        </w:rPr>
        <w:t>;</w:t>
      </w:r>
    </w:p>
    <w:p w14:paraId="405D896B" w14:textId="31BA82A1" w:rsidR="00C74F41" w:rsidRPr="000E37F3" w:rsidRDefault="00000000">
      <w:pPr>
        <w:numPr>
          <w:ilvl w:val="0"/>
          <w:numId w:val="34"/>
        </w:numPr>
        <w:tabs>
          <w:tab w:val="clear" w:pos="420"/>
          <w:tab w:val="left" w:pos="1120"/>
        </w:tabs>
        <w:ind w:left="0" w:firstLine="700"/>
        <w:jc w:val="left"/>
        <w:rPr>
          <w:rFonts w:ascii="Times New Roman Regular" w:hAnsi="Times New Roman Regular" w:cs="Times New Roman Regular"/>
          <w:lang w:val="ru-RU"/>
        </w:rPr>
      </w:pPr>
      <w:r w:rsidRPr="000E37F3">
        <w:rPr>
          <w:rFonts w:ascii="Times New Roman Regular" w:hAnsi="Times New Roman Regular" w:cs="Times New Roman Regular"/>
          <w:lang w:val="ru-RU"/>
        </w:rPr>
        <w:t xml:space="preserve">успешная реализация </w:t>
      </w:r>
      <w:r w:rsidR="007E5E86">
        <w:rPr>
          <w:rFonts w:ascii="Times New Roman Regular" w:hAnsi="Times New Roman Regular" w:cs="Times New Roman Regular"/>
          <w:lang w:val="ru-RU"/>
        </w:rPr>
        <w:t xml:space="preserve">обмена и выполнения команд через </w:t>
      </w:r>
      <w:r w:rsidR="007E5E86">
        <w:rPr>
          <w:rFonts w:ascii="Times New Roman Regular" w:hAnsi="Times New Roman Regular" w:cs="Times New Roman Regular"/>
        </w:rPr>
        <w:t>WebSocket</w:t>
      </w:r>
      <w:r w:rsidRPr="000E37F3">
        <w:rPr>
          <w:rFonts w:ascii="Times New Roman Regular" w:hAnsi="Times New Roman Regular" w:cs="Times New Roman Regular"/>
          <w:lang w:val="ru-RU"/>
        </w:rPr>
        <w:t>;</w:t>
      </w:r>
    </w:p>
    <w:p w14:paraId="0ACAF9AF" w14:textId="079F4C61" w:rsidR="00C74F41" w:rsidRPr="007E5E86" w:rsidRDefault="007E5E86" w:rsidP="007E5E86">
      <w:pPr>
        <w:numPr>
          <w:ilvl w:val="0"/>
          <w:numId w:val="34"/>
        </w:numPr>
        <w:tabs>
          <w:tab w:val="clear" w:pos="420"/>
          <w:tab w:val="left" w:pos="1120"/>
        </w:tabs>
        <w:ind w:left="0" w:firstLine="700"/>
        <w:jc w:val="left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корректная передача файлов</w:t>
      </w:r>
      <w:r w:rsidR="00000000" w:rsidRPr="000E37F3">
        <w:rPr>
          <w:rFonts w:ascii="Times New Roman Regular" w:hAnsi="Times New Roman Regular" w:cs="Times New Roman Regular"/>
          <w:lang w:val="ru-RU"/>
        </w:rPr>
        <w:t>;</w:t>
      </w:r>
    </w:p>
    <w:p w14:paraId="27D96220" w14:textId="77777777" w:rsidR="00C74F41" w:rsidRPr="000E37F3" w:rsidRDefault="00000000">
      <w:pPr>
        <w:numPr>
          <w:ilvl w:val="0"/>
          <w:numId w:val="34"/>
        </w:numPr>
        <w:tabs>
          <w:tab w:val="clear" w:pos="420"/>
          <w:tab w:val="left" w:pos="1120"/>
        </w:tabs>
        <w:ind w:left="0" w:firstLine="700"/>
        <w:jc w:val="left"/>
        <w:rPr>
          <w:rFonts w:ascii="Times New Roman Regular" w:hAnsi="Times New Roman Regular" w:cs="Times New Roman Regular"/>
          <w:lang w:val="ru-RU"/>
        </w:rPr>
      </w:pPr>
      <w:r w:rsidRPr="000E37F3">
        <w:rPr>
          <w:rFonts w:ascii="Times New Roman Regular" w:hAnsi="Times New Roman Regular" w:cs="Times New Roman Regular"/>
          <w:lang w:val="ru-RU"/>
        </w:rPr>
        <w:t>корректная работа средств администрирования через веб-интерфейс;</w:t>
      </w:r>
    </w:p>
    <w:p w14:paraId="73DF8BF8" w14:textId="77777777" w:rsidR="00C74F41" w:rsidRPr="000E37F3" w:rsidRDefault="00000000">
      <w:pPr>
        <w:numPr>
          <w:ilvl w:val="0"/>
          <w:numId w:val="34"/>
        </w:numPr>
        <w:tabs>
          <w:tab w:val="clear" w:pos="420"/>
          <w:tab w:val="left" w:pos="1120"/>
        </w:tabs>
        <w:ind w:left="0" w:firstLine="700"/>
        <w:jc w:val="left"/>
        <w:rPr>
          <w:rFonts w:ascii="Times New Roman Regular" w:hAnsi="Times New Roman Regular" w:cs="Times New Roman Regular"/>
          <w:lang w:val="ru-RU"/>
        </w:rPr>
      </w:pPr>
      <w:r w:rsidRPr="000E37F3">
        <w:rPr>
          <w:rFonts w:ascii="Times New Roman Regular" w:hAnsi="Times New Roman Regular" w:cs="Times New Roman Regular"/>
          <w:lang w:val="ru-RU"/>
        </w:rPr>
        <w:t>соответствие заявленным функциональным требованиям технического задания.</w:t>
      </w:r>
    </w:p>
    <w:p w14:paraId="62099E0E" w14:textId="2E7A2F99" w:rsidR="00C74F41" w:rsidRPr="000E37F3" w:rsidRDefault="00000000">
      <w:pPr>
        <w:ind w:firstLine="697"/>
        <w:jc w:val="left"/>
        <w:rPr>
          <w:rFonts w:ascii="Times New Roman Regular" w:hAnsi="Times New Roman Regular" w:cs="Times New Roman Regular"/>
          <w:lang w:val="ru-RU"/>
        </w:rPr>
      </w:pPr>
      <w:r w:rsidRPr="000E37F3">
        <w:rPr>
          <w:rFonts w:ascii="Times New Roman Regular" w:eastAsia="SimSun" w:hAnsi="Times New Roman Regular" w:cs="Times New Roman Regular"/>
          <w:lang w:val="ru-RU" w:bidi="ar"/>
        </w:rPr>
        <w:t>По результатам проведённых испытаний установлено, что программная система «</w:t>
      </w:r>
      <w:r w:rsidR="007E5E86">
        <w:rPr>
          <w:rFonts w:ascii="Times New Roman Regular" w:eastAsia="SimSun" w:hAnsi="Times New Roman Regular" w:cs="Times New Roman Regular"/>
          <w:lang w:bidi="ar"/>
        </w:rPr>
        <w:t>RMM</w:t>
      </w:r>
      <w:r w:rsidRPr="000E37F3">
        <w:rPr>
          <w:rFonts w:ascii="Times New Roman Regular" w:eastAsia="SimSun" w:hAnsi="Times New Roman Regular" w:cs="Times New Roman Regular"/>
          <w:lang w:val="ru-RU" w:bidi="ar"/>
        </w:rPr>
        <w:t>» соответствует требованиям технического задания и выполняет все предусмотренные функции в полном объёме.</w:t>
      </w:r>
    </w:p>
    <w:p w14:paraId="576B3769" w14:textId="611BC893" w:rsidR="00C74F41" w:rsidRPr="007E5E86" w:rsidRDefault="00C74F41" w:rsidP="007E5E86">
      <w:pPr>
        <w:ind w:firstLine="0"/>
      </w:pPr>
    </w:p>
    <w:sectPr w:rsidR="00C74F41" w:rsidRPr="007E5E86">
      <w:headerReference w:type="default" r:id="rId10"/>
      <w:pgSz w:w="11906" w:h="16838"/>
      <w:pgMar w:top="1417" w:right="850" w:bottom="1417" w:left="1701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C8D3A" w14:textId="77777777" w:rsidR="00923A84" w:rsidRDefault="00923A84">
      <w:pPr>
        <w:spacing w:line="240" w:lineRule="auto"/>
      </w:pPr>
      <w:r>
        <w:separator/>
      </w:r>
    </w:p>
  </w:endnote>
  <w:endnote w:type="continuationSeparator" w:id="0">
    <w:p w14:paraId="40C5DF03" w14:textId="77777777" w:rsidR="00923A84" w:rsidRDefault="00923A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enlo">
    <w:charset w:val="00"/>
    <w:family w:val="auto"/>
    <w:pitch w:val="default"/>
    <w:sig w:usb0="E60022FF" w:usb1="D200F9FB" w:usb2="02000028" w:usb3="00000000" w:csb0="600001DF" w:csb1="FFDF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368E4" w14:textId="77777777" w:rsidR="00923A84" w:rsidRDefault="00923A84">
      <w:r>
        <w:separator/>
      </w:r>
    </w:p>
  </w:footnote>
  <w:footnote w:type="continuationSeparator" w:id="0">
    <w:p w14:paraId="0270E5DA" w14:textId="77777777" w:rsidR="00923A84" w:rsidRDefault="00923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452FD" w14:textId="77777777" w:rsidR="00C74F41" w:rsidRDefault="00C74F41">
    <w:pPr>
      <w:pStyle w:val="afa"/>
      <w:ind w:firstLine="0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E50F" w14:textId="77777777" w:rsidR="00C74F41" w:rsidRDefault="00000000">
    <w:pPr>
      <w:pStyle w:val="afa"/>
      <w:ind w:firstLine="0"/>
      <w:rPr>
        <w:lang w:val="ru-RU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C9E145" wp14:editId="1FD3D0D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FF6122" w14:textId="77777777" w:rsidR="00C74F41" w:rsidRDefault="00000000">
                          <w:pPr>
                            <w:pStyle w:val="afa"/>
                            <w:ind w:firstLine="0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C9E1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BFF6122" w14:textId="77777777" w:rsidR="00C74F41" w:rsidRDefault="00000000">
                    <w:pPr>
                      <w:pStyle w:val="afa"/>
                      <w:ind w:firstLine="0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F13605"/>
    <w:multiLevelType w:val="singleLevel"/>
    <w:tmpl w:val="87F1360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BC6F6C4"/>
    <w:multiLevelType w:val="multilevel"/>
    <w:tmpl w:val="8BC6F6C4"/>
    <w:lvl w:ilvl="0">
      <w:start w:val="1"/>
      <w:numFmt w:val="bullet"/>
      <w:lvlText w:val="−"/>
      <w:lvlJc w:val="left"/>
      <w:pPr>
        <w:tabs>
          <w:tab w:val="left" w:pos="0"/>
        </w:tabs>
        <w:ind w:left="0" w:firstLine="709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95ECC409"/>
    <w:multiLevelType w:val="singleLevel"/>
    <w:tmpl w:val="95ECC409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9FED187D"/>
    <w:multiLevelType w:val="singleLevel"/>
    <w:tmpl w:val="9FED187D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BAD03D7E"/>
    <w:multiLevelType w:val="singleLevel"/>
    <w:tmpl w:val="BAD03D7E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BDFD9853"/>
    <w:multiLevelType w:val="singleLevel"/>
    <w:tmpl w:val="BDFD9853"/>
    <w:lvl w:ilvl="0">
      <w:start w:val="1"/>
      <w:numFmt w:val="decimal"/>
      <w:suff w:val="space"/>
      <w:lvlText w:val="%1)"/>
      <w:lvlJc w:val="left"/>
    </w:lvl>
  </w:abstractNum>
  <w:abstractNum w:abstractNumId="6" w15:restartNumberingAfterBreak="0">
    <w:nsid w:val="CDFCF41B"/>
    <w:multiLevelType w:val="singleLevel"/>
    <w:tmpl w:val="CDFCF41B"/>
    <w:lvl w:ilvl="0">
      <w:start w:val="1"/>
      <w:numFmt w:val="decimal"/>
      <w:suff w:val="space"/>
      <w:lvlText w:val="%1)"/>
      <w:lvlJc w:val="left"/>
    </w:lvl>
  </w:abstractNum>
  <w:abstractNum w:abstractNumId="7" w15:restartNumberingAfterBreak="0">
    <w:nsid w:val="D571CAFF"/>
    <w:multiLevelType w:val="singleLevel"/>
    <w:tmpl w:val="D571CAFF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D5762023"/>
    <w:multiLevelType w:val="multilevel"/>
    <w:tmpl w:val="D5762023"/>
    <w:lvl w:ilvl="0">
      <w:start w:val="1"/>
      <w:numFmt w:val="bullet"/>
      <w:lvlText w:val="−"/>
      <w:lvlJc w:val="left"/>
      <w:pPr>
        <w:tabs>
          <w:tab w:val="left" w:pos="0"/>
        </w:tabs>
        <w:ind w:left="0" w:firstLine="709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EEFB7437"/>
    <w:multiLevelType w:val="multilevel"/>
    <w:tmpl w:val="EEFB7437"/>
    <w:lvl w:ilvl="0">
      <w:start w:val="1"/>
      <w:numFmt w:val="bullet"/>
      <w:lvlText w:val="−"/>
      <w:lvlJc w:val="left"/>
      <w:pPr>
        <w:tabs>
          <w:tab w:val="left" w:pos="720"/>
        </w:tabs>
        <w:ind w:left="720" w:hanging="11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EF7ECC45"/>
    <w:multiLevelType w:val="singleLevel"/>
    <w:tmpl w:val="EF7ECC45"/>
    <w:lvl w:ilvl="0">
      <w:start w:val="1"/>
      <w:numFmt w:val="decimal"/>
      <w:suff w:val="space"/>
      <w:lvlText w:val="%1)"/>
      <w:lvlJc w:val="left"/>
    </w:lvl>
  </w:abstractNum>
  <w:abstractNum w:abstractNumId="11" w15:restartNumberingAfterBreak="0">
    <w:nsid w:val="F9F14839"/>
    <w:multiLevelType w:val="multilevel"/>
    <w:tmpl w:val="F9F14839"/>
    <w:lvl w:ilvl="0">
      <w:start w:val="1"/>
      <w:numFmt w:val="decimal"/>
      <w:lvlText w:val="%1"/>
      <w:lvlJc w:val="left"/>
      <w:pPr>
        <w:tabs>
          <w:tab w:val="left" w:pos="0"/>
        </w:tabs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08"/>
        </w:tabs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2053"/>
        </w:tabs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495"/>
        </w:tabs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136"/>
        </w:tabs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73"/>
        </w:tabs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218"/>
        </w:tabs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48"/>
        </w:tabs>
        <w:ind w:left="4648" w:hanging="1448"/>
      </w:pPr>
      <w:rPr>
        <w:rFonts w:hint="default"/>
      </w:rPr>
    </w:lvl>
  </w:abstractNum>
  <w:abstractNum w:abstractNumId="12" w15:restartNumberingAfterBreak="0">
    <w:nsid w:val="FEBECC19"/>
    <w:multiLevelType w:val="singleLevel"/>
    <w:tmpl w:val="FEBECC19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FF509905"/>
    <w:multiLevelType w:val="singleLevel"/>
    <w:tmpl w:val="FF509905"/>
    <w:lvl w:ilvl="0">
      <w:start w:val="1"/>
      <w:numFmt w:val="decimal"/>
      <w:suff w:val="space"/>
      <w:lvlText w:val="%1)"/>
      <w:lvlJc w:val="left"/>
    </w:lvl>
  </w:abstractNum>
  <w:abstractNum w:abstractNumId="14" w15:restartNumberingAfterBreak="0">
    <w:nsid w:val="FFD7823F"/>
    <w:multiLevelType w:val="multilevel"/>
    <w:tmpl w:val="B8DC5E68"/>
    <w:lvl w:ilvl="0">
      <w:start w:val="1"/>
      <w:numFmt w:val="bullet"/>
      <w:lvlText w:val="−"/>
      <w:lvlJc w:val="left"/>
      <w:pPr>
        <w:tabs>
          <w:tab w:val="left" w:pos="720"/>
        </w:tabs>
        <w:ind w:left="720" w:hanging="11"/>
      </w:pPr>
      <w:rPr>
        <w:rFonts w:ascii="Arial" w:hAnsi="Arial" w:cs="Aria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FFFFC757"/>
    <w:multiLevelType w:val="singleLevel"/>
    <w:tmpl w:val="FFFFC757"/>
    <w:lvl w:ilvl="0">
      <w:start w:val="1"/>
      <w:numFmt w:val="decimal"/>
      <w:suff w:val="space"/>
      <w:lvlText w:val="%1)"/>
      <w:lvlJc w:val="left"/>
    </w:lvl>
  </w:abstractNum>
  <w:abstractNum w:abstractNumId="16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7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18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19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20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1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2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6" w15:restartNumberingAfterBreak="0">
    <w:nsid w:val="13A700FF"/>
    <w:multiLevelType w:val="singleLevel"/>
    <w:tmpl w:val="13A700FF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7" w15:restartNumberingAfterBreak="0">
    <w:nsid w:val="2329082D"/>
    <w:multiLevelType w:val="multilevel"/>
    <w:tmpl w:val="2329082D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EF68B69"/>
    <w:multiLevelType w:val="singleLevel"/>
    <w:tmpl w:val="2EF68B69"/>
    <w:lvl w:ilvl="0">
      <w:start w:val="1"/>
      <w:numFmt w:val="decimal"/>
      <w:suff w:val="space"/>
      <w:lvlText w:val="%1)"/>
      <w:lvlJc w:val="left"/>
    </w:lvl>
  </w:abstractNum>
  <w:abstractNum w:abstractNumId="29" w15:restartNumberingAfterBreak="0">
    <w:nsid w:val="39DA92C6"/>
    <w:multiLevelType w:val="singleLevel"/>
    <w:tmpl w:val="39DA92C6"/>
    <w:lvl w:ilvl="0">
      <w:start w:val="1"/>
      <w:numFmt w:val="decimal"/>
      <w:suff w:val="space"/>
      <w:lvlText w:val="%1)"/>
      <w:lvlJc w:val="left"/>
    </w:lvl>
  </w:abstractNum>
  <w:abstractNum w:abstractNumId="30" w15:restartNumberingAfterBreak="0">
    <w:nsid w:val="3A9F7031"/>
    <w:multiLevelType w:val="singleLevel"/>
    <w:tmpl w:val="3A9F7031"/>
    <w:lvl w:ilvl="0">
      <w:start w:val="1"/>
      <w:numFmt w:val="decimal"/>
      <w:suff w:val="space"/>
      <w:lvlText w:val="%1)"/>
      <w:lvlJc w:val="left"/>
    </w:lvl>
  </w:abstractNum>
  <w:abstractNum w:abstractNumId="31" w15:restartNumberingAfterBreak="0">
    <w:nsid w:val="3FC95015"/>
    <w:multiLevelType w:val="singleLevel"/>
    <w:tmpl w:val="3FC95015"/>
    <w:lvl w:ilvl="0">
      <w:start w:val="1"/>
      <w:numFmt w:val="decimal"/>
      <w:suff w:val="space"/>
      <w:lvlText w:val="%1)"/>
      <w:lvlJc w:val="left"/>
    </w:lvl>
  </w:abstractNum>
  <w:abstractNum w:abstractNumId="32" w15:restartNumberingAfterBreak="0">
    <w:nsid w:val="6A9FB87C"/>
    <w:multiLevelType w:val="singleLevel"/>
    <w:tmpl w:val="6A9FB87C"/>
    <w:lvl w:ilvl="0">
      <w:start w:val="1"/>
      <w:numFmt w:val="decimal"/>
      <w:suff w:val="space"/>
      <w:lvlText w:val="%1)"/>
      <w:lvlJc w:val="left"/>
    </w:lvl>
  </w:abstractNum>
  <w:abstractNum w:abstractNumId="33" w15:restartNumberingAfterBreak="0">
    <w:nsid w:val="6BFB10B6"/>
    <w:multiLevelType w:val="singleLevel"/>
    <w:tmpl w:val="6BFB10B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521284578">
    <w:abstractNumId w:val="25"/>
  </w:num>
  <w:num w:numId="2" w16cid:durableId="103966396">
    <w:abstractNumId w:val="23"/>
  </w:num>
  <w:num w:numId="3" w16cid:durableId="1181578204">
    <w:abstractNumId w:val="22"/>
  </w:num>
  <w:num w:numId="4" w16cid:durableId="930549205">
    <w:abstractNumId w:val="21"/>
  </w:num>
  <w:num w:numId="5" w16cid:durableId="1563830634">
    <w:abstractNumId w:val="20"/>
  </w:num>
  <w:num w:numId="6" w16cid:durableId="973607928">
    <w:abstractNumId w:val="24"/>
  </w:num>
  <w:num w:numId="7" w16cid:durableId="2072804021">
    <w:abstractNumId w:val="19"/>
  </w:num>
  <w:num w:numId="8" w16cid:durableId="948001025">
    <w:abstractNumId w:val="18"/>
  </w:num>
  <w:num w:numId="9" w16cid:durableId="324165414">
    <w:abstractNumId w:val="17"/>
  </w:num>
  <w:num w:numId="10" w16cid:durableId="1437286103">
    <w:abstractNumId w:val="16"/>
  </w:num>
  <w:num w:numId="11" w16cid:durableId="1394889939">
    <w:abstractNumId w:val="11"/>
  </w:num>
  <w:num w:numId="12" w16cid:durableId="1000081457">
    <w:abstractNumId w:val="14"/>
  </w:num>
  <w:num w:numId="13" w16cid:durableId="523788093">
    <w:abstractNumId w:val="33"/>
  </w:num>
  <w:num w:numId="14" w16cid:durableId="2113360444">
    <w:abstractNumId w:val="8"/>
  </w:num>
  <w:num w:numId="15" w16cid:durableId="686908658">
    <w:abstractNumId w:val="1"/>
  </w:num>
  <w:num w:numId="16" w16cid:durableId="106825263">
    <w:abstractNumId w:val="2"/>
  </w:num>
  <w:num w:numId="17" w16cid:durableId="1159618102">
    <w:abstractNumId w:val="9"/>
  </w:num>
  <w:num w:numId="18" w16cid:durableId="1889144556">
    <w:abstractNumId w:val="31"/>
  </w:num>
  <w:num w:numId="19" w16cid:durableId="1832869236">
    <w:abstractNumId w:val="32"/>
  </w:num>
  <w:num w:numId="20" w16cid:durableId="432017450">
    <w:abstractNumId w:val="4"/>
  </w:num>
  <w:num w:numId="21" w16cid:durableId="217517869">
    <w:abstractNumId w:val="10"/>
  </w:num>
  <w:num w:numId="22" w16cid:durableId="1415393082">
    <w:abstractNumId w:val="12"/>
  </w:num>
  <w:num w:numId="23" w16cid:durableId="246496761">
    <w:abstractNumId w:val="0"/>
  </w:num>
  <w:num w:numId="24" w16cid:durableId="1993756452">
    <w:abstractNumId w:val="26"/>
  </w:num>
  <w:num w:numId="25" w16cid:durableId="1974947342">
    <w:abstractNumId w:val="15"/>
  </w:num>
  <w:num w:numId="26" w16cid:durableId="802044644">
    <w:abstractNumId w:val="13"/>
  </w:num>
  <w:num w:numId="27" w16cid:durableId="1531215153">
    <w:abstractNumId w:val="7"/>
  </w:num>
  <w:num w:numId="28" w16cid:durableId="473643814">
    <w:abstractNumId w:val="30"/>
  </w:num>
  <w:num w:numId="29" w16cid:durableId="1316497340">
    <w:abstractNumId w:val="28"/>
  </w:num>
  <w:num w:numId="30" w16cid:durableId="206187006">
    <w:abstractNumId w:val="5"/>
  </w:num>
  <w:num w:numId="31" w16cid:durableId="217203909">
    <w:abstractNumId w:val="6"/>
  </w:num>
  <w:num w:numId="32" w16cid:durableId="866941535">
    <w:abstractNumId w:val="29"/>
  </w:num>
  <w:num w:numId="33" w16cid:durableId="1212228250">
    <w:abstractNumId w:val="27"/>
  </w:num>
  <w:num w:numId="34" w16cid:durableId="782456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BFE209D"/>
    <w:rsid w:val="000076D0"/>
    <w:rsid w:val="00050A31"/>
    <w:rsid w:val="00066070"/>
    <w:rsid w:val="000716D2"/>
    <w:rsid w:val="00071AAB"/>
    <w:rsid w:val="00093DA8"/>
    <w:rsid w:val="000B76C4"/>
    <w:rsid w:val="000C4B8C"/>
    <w:rsid w:val="000C5610"/>
    <w:rsid w:val="000E37F3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1A7A40"/>
    <w:rsid w:val="001E16ED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77933"/>
    <w:rsid w:val="00485E3C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7E5E86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23A84"/>
    <w:rsid w:val="00930FDE"/>
    <w:rsid w:val="00984C93"/>
    <w:rsid w:val="00987CE1"/>
    <w:rsid w:val="0099405C"/>
    <w:rsid w:val="009C600F"/>
    <w:rsid w:val="009D3723"/>
    <w:rsid w:val="009E04F2"/>
    <w:rsid w:val="009F6561"/>
    <w:rsid w:val="00A03B7B"/>
    <w:rsid w:val="00A200C9"/>
    <w:rsid w:val="00A250D5"/>
    <w:rsid w:val="00A2568B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8746A"/>
    <w:rsid w:val="00BB7C2B"/>
    <w:rsid w:val="00BC1664"/>
    <w:rsid w:val="00BC2546"/>
    <w:rsid w:val="00C05085"/>
    <w:rsid w:val="00C1593D"/>
    <w:rsid w:val="00C56C7E"/>
    <w:rsid w:val="00C74F41"/>
    <w:rsid w:val="00C776A4"/>
    <w:rsid w:val="00CA2C6C"/>
    <w:rsid w:val="00CA716D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DF0CCA"/>
    <w:rsid w:val="00E64C21"/>
    <w:rsid w:val="00EC24C6"/>
    <w:rsid w:val="00EE0F5E"/>
    <w:rsid w:val="00EE7798"/>
    <w:rsid w:val="00EF2933"/>
    <w:rsid w:val="00F05146"/>
    <w:rsid w:val="00F1115D"/>
    <w:rsid w:val="00F161FB"/>
    <w:rsid w:val="00F3513C"/>
    <w:rsid w:val="00F35B60"/>
    <w:rsid w:val="00F465C5"/>
    <w:rsid w:val="00F5180D"/>
    <w:rsid w:val="00F51B21"/>
    <w:rsid w:val="00F51D87"/>
    <w:rsid w:val="00F8455C"/>
    <w:rsid w:val="01FE7A19"/>
    <w:rsid w:val="0AF6F67B"/>
    <w:rsid w:val="0BBCD50C"/>
    <w:rsid w:val="0DB1369F"/>
    <w:rsid w:val="0F7E10A2"/>
    <w:rsid w:val="13FB81A7"/>
    <w:rsid w:val="1773312B"/>
    <w:rsid w:val="17BFE398"/>
    <w:rsid w:val="17EFA2F7"/>
    <w:rsid w:val="186F1E4C"/>
    <w:rsid w:val="197F22A3"/>
    <w:rsid w:val="1B6F6ED0"/>
    <w:rsid w:val="1DA7A974"/>
    <w:rsid w:val="1F7F400D"/>
    <w:rsid w:val="28FD259C"/>
    <w:rsid w:val="29EFB778"/>
    <w:rsid w:val="2B9EC49D"/>
    <w:rsid w:val="2BD62B37"/>
    <w:rsid w:val="2BFBFB6E"/>
    <w:rsid w:val="2E7A7BDA"/>
    <w:rsid w:val="2E7E4271"/>
    <w:rsid w:val="2FEE2D80"/>
    <w:rsid w:val="307F7CFE"/>
    <w:rsid w:val="339F248F"/>
    <w:rsid w:val="367F5AF3"/>
    <w:rsid w:val="36CFC374"/>
    <w:rsid w:val="36DEEE46"/>
    <w:rsid w:val="373DA93A"/>
    <w:rsid w:val="378E77A2"/>
    <w:rsid w:val="37EF3516"/>
    <w:rsid w:val="37FFC9A0"/>
    <w:rsid w:val="3A7DC1BC"/>
    <w:rsid w:val="3AFFC8F8"/>
    <w:rsid w:val="3B6D02ED"/>
    <w:rsid w:val="3B7F4D78"/>
    <w:rsid w:val="3BFF894D"/>
    <w:rsid w:val="3DAF38D9"/>
    <w:rsid w:val="3DF11B54"/>
    <w:rsid w:val="3DF6CAA5"/>
    <w:rsid w:val="3E7F1519"/>
    <w:rsid w:val="3EBF86D9"/>
    <w:rsid w:val="3EFC1F3E"/>
    <w:rsid w:val="3EFF8FB3"/>
    <w:rsid w:val="3F6BAF17"/>
    <w:rsid w:val="3F6F2D55"/>
    <w:rsid w:val="3F7C0F30"/>
    <w:rsid w:val="3FBFB778"/>
    <w:rsid w:val="3FF36C50"/>
    <w:rsid w:val="3FF73FC7"/>
    <w:rsid w:val="40DD2A84"/>
    <w:rsid w:val="47BF2500"/>
    <w:rsid w:val="486B719E"/>
    <w:rsid w:val="4B6E551A"/>
    <w:rsid w:val="52770770"/>
    <w:rsid w:val="538FCDBC"/>
    <w:rsid w:val="54F7DA13"/>
    <w:rsid w:val="56312B7C"/>
    <w:rsid w:val="573D8D69"/>
    <w:rsid w:val="57AFD2E2"/>
    <w:rsid w:val="57C8F3AE"/>
    <w:rsid w:val="57D6726D"/>
    <w:rsid w:val="5AE9C06C"/>
    <w:rsid w:val="5BB9A534"/>
    <w:rsid w:val="5BBAD94D"/>
    <w:rsid w:val="5BCFF17D"/>
    <w:rsid w:val="5CF787CE"/>
    <w:rsid w:val="5DF371E0"/>
    <w:rsid w:val="5EFE825A"/>
    <w:rsid w:val="5EFF6CD6"/>
    <w:rsid w:val="5F3193DC"/>
    <w:rsid w:val="5FEFDC60"/>
    <w:rsid w:val="5FFCC2F8"/>
    <w:rsid w:val="5FFD4553"/>
    <w:rsid w:val="5FFF4C68"/>
    <w:rsid w:val="673E4372"/>
    <w:rsid w:val="67FCD4B3"/>
    <w:rsid w:val="69AE2BB7"/>
    <w:rsid w:val="6ABE4265"/>
    <w:rsid w:val="6AFFBCF8"/>
    <w:rsid w:val="6BDEB174"/>
    <w:rsid w:val="6BF5FF3A"/>
    <w:rsid w:val="6C59E28E"/>
    <w:rsid w:val="6DBE20EF"/>
    <w:rsid w:val="6DF51FED"/>
    <w:rsid w:val="6E5EC62F"/>
    <w:rsid w:val="6EAF7B08"/>
    <w:rsid w:val="6F5F0E3E"/>
    <w:rsid w:val="6FAFA6BE"/>
    <w:rsid w:val="6FEEC896"/>
    <w:rsid w:val="6FFDDFED"/>
    <w:rsid w:val="6FFE6A2B"/>
    <w:rsid w:val="6FFF0DDE"/>
    <w:rsid w:val="6FFFF9F8"/>
    <w:rsid w:val="718B853D"/>
    <w:rsid w:val="71BF0748"/>
    <w:rsid w:val="71FB1DE2"/>
    <w:rsid w:val="723E8520"/>
    <w:rsid w:val="737E7B55"/>
    <w:rsid w:val="739B950E"/>
    <w:rsid w:val="73BE3F9B"/>
    <w:rsid w:val="73FFB66A"/>
    <w:rsid w:val="75F557DC"/>
    <w:rsid w:val="75FACEC3"/>
    <w:rsid w:val="75FBFB14"/>
    <w:rsid w:val="76BCEBE9"/>
    <w:rsid w:val="76C9F862"/>
    <w:rsid w:val="76FBE186"/>
    <w:rsid w:val="76FF1DCC"/>
    <w:rsid w:val="77A470C6"/>
    <w:rsid w:val="77E4F7E6"/>
    <w:rsid w:val="77F5E850"/>
    <w:rsid w:val="77FB2413"/>
    <w:rsid w:val="78F7B266"/>
    <w:rsid w:val="79FE8F1E"/>
    <w:rsid w:val="7ABDC0FD"/>
    <w:rsid w:val="7AFF8923"/>
    <w:rsid w:val="7B6DD396"/>
    <w:rsid w:val="7BBD1B16"/>
    <w:rsid w:val="7BCF1110"/>
    <w:rsid w:val="7BDF3674"/>
    <w:rsid w:val="7BEF6AEE"/>
    <w:rsid w:val="7BEFBD9F"/>
    <w:rsid w:val="7BEFD0E7"/>
    <w:rsid w:val="7BFE209D"/>
    <w:rsid w:val="7BFEA6A6"/>
    <w:rsid w:val="7BFF67AC"/>
    <w:rsid w:val="7BFFB136"/>
    <w:rsid w:val="7CBDA899"/>
    <w:rsid w:val="7D2DB801"/>
    <w:rsid w:val="7D5B3558"/>
    <w:rsid w:val="7D775255"/>
    <w:rsid w:val="7DBD98F8"/>
    <w:rsid w:val="7DE9DEE0"/>
    <w:rsid w:val="7DFD29B0"/>
    <w:rsid w:val="7DFDBDBB"/>
    <w:rsid w:val="7E5E7076"/>
    <w:rsid w:val="7E7FD9F3"/>
    <w:rsid w:val="7EA32A9B"/>
    <w:rsid w:val="7ECFCD2D"/>
    <w:rsid w:val="7ED76BAE"/>
    <w:rsid w:val="7ED7AC0F"/>
    <w:rsid w:val="7EFEA41C"/>
    <w:rsid w:val="7F3FF25A"/>
    <w:rsid w:val="7F73A85D"/>
    <w:rsid w:val="7F73F4EB"/>
    <w:rsid w:val="7F7F298A"/>
    <w:rsid w:val="7F7F8DEA"/>
    <w:rsid w:val="7FA83C3B"/>
    <w:rsid w:val="7FAC1F07"/>
    <w:rsid w:val="7FB80089"/>
    <w:rsid w:val="7FBFDDDB"/>
    <w:rsid w:val="7FDF45D4"/>
    <w:rsid w:val="7FE758E5"/>
    <w:rsid w:val="7FE76D95"/>
    <w:rsid w:val="7FEE4028"/>
    <w:rsid w:val="7FEF0EDE"/>
    <w:rsid w:val="7FF3F788"/>
    <w:rsid w:val="7FF5FDEF"/>
    <w:rsid w:val="7FF87744"/>
    <w:rsid w:val="7FFCCB0F"/>
    <w:rsid w:val="7FFEE5E5"/>
    <w:rsid w:val="7FFF7760"/>
    <w:rsid w:val="8BAE813C"/>
    <w:rsid w:val="8FBFA40A"/>
    <w:rsid w:val="933F82E5"/>
    <w:rsid w:val="97F7690C"/>
    <w:rsid w:val="9ADE40CA"/>
    <w:rsid w:val="9DBE2D20"/>
    <w:rsid w:val="9DDD1FE7"/>
    <w:rsid w:val="9DFDF138"/>
    <w:rsid w:val="9F174554"/>
    <w:rsid w:val="A5FBA527"/>
    <w:rsid w:val="A79E8EB7"/>
    <w:rsid w:val="A7B6C8E2"/>
    <w:rsid w:val="A7EBA2D6"/>
    <w:rsid w:val="AE7B014E"/>
    <w:rsid w:val="AEFF33DB"/>
    <w:rsid w:val="AFDF1880"/>
    <w:rsid w:val="AFE4D8FC"/>
    <w:rsid w:val="B1BE379F"/>
    <w:rsid w:val="B5FF4FBF"/>
    <w:rsid w:val="B6F74AC0"/>
    <w:rsid w:val="B6F7EC54"/>
    <w:rsid w:val="B77FA48F"/>
    <w:rsid w:val="B7BF3770"/>
    <w:rsid w:val="B7FEE4C6"/>
    <w:rsid w:val="B95EC06F"/>
    <w:rsid w:val="B9FC9F9F"/>
    <w:rsid w:val="BA27D355"/>
    <w:rsid w:val="BAFF0649"/>
    <w:rsid w:val="BAFF1CB4"/>
    <w:rsid w:val="BB2319D4"/>
    <w:rsid w:val="BBFC8991"/>
    <w:rsid w:val="BBFE76F4"/>
    <w:rsid w:val="BC716F5A"/>
    <w:rsid w:val="BDF6BD34"/>
    <w:rsid w:val="BE6FFBED"/>
    <w:rsid w:val="BE965889"/>
    <w:rsid w:val="BEAFA992"/>
    <w:rsid w:val="BECE7FFC"/>
    <w:rsid w:val="BEEA4D8D"/>
    <w:rsid w:val="BEFD8DEC"/>
    <w:rsid w:val="BF9E54A7"/>
    <w:rsid w:val="BFBBE011"/>
    <w:rsid w:val="BFBBEFC5"/>
    <w:rsid w:val="BFCF2F13"/>
    <w:rsid w:val="BFDBC05F"/>
    <w:rsid w:val="BFF2DBC2"/>
    <w:rsid w:val="BFFE4956"/>
    <w:rsid w:val="BFFF9F07"/>
    <w:rsid w:val="C3758280"/>
    <w:rsid w:val="C3EE2EFC"/>
    <w:rsid w:val="C3EEF0F1"/>
    <w:rsid w:val="C4EF4E61"/>
    <w:rsid w:val="C7CFFB64"/>
    <w:rsid w:val="CDBF9437"/>
    <w:rsid w:val="CDDD2FCF"/>
    <w:rsid w:val="CDFF9044"/>
    <w:rsid w:val="CE1F6517"/>
    <w:rsid w:val="CFFB5509"/>
    <w:rsid w:val="D5FFB6BE"/>
    <w:rsid w:val="D7F3B8DD"/>
    <w:rsid w:val="D81A71C7"/>
    <w:rsid w:val="D9F8E4EE"/>
    <w:rsid w:val="DB4B2F22"/>
    <w:rsid w:val="DB8B68C9"/>
    <w:rsid w:val="DB9BFC48"/>
    <w:rsid w:val="DCB79B74"/>
    <w:rsid w:val="DCFE4927"/>
    <w:rsid w:val="DD7F7A52"/>
    <w:rsid w:val="DDFBF31B"/>
    <w:rsid w:val="DE7F742B"/>
    <w:rsid w:val="DEFFFFF6"/>
    <w:rsid w:val="DF45E6FB"/>
    <w:rsid w:val="DF6D4503"/>
    <w:rsid w:val="DF7F8C6F"/>
    <w:rsid w:val="DF96CA1A"/>
    <w:rsid w:val="DFAE1DCE"/>
    <w:rsid w:val="DFCF5BC4"/>
    <w:rsid w:val="DFE042CA"/>
    <w:rsid w:val="DFEF4924"/>
    <w:rsid w:val="DFF79550"/>
    <w:rsid w:val="E3665DF5"/>
    <w:rsid w:val="E3DB7C1B"/>
    <w:rsid w:val="E58FCC83"/>
    <w:rsid w:val="E5CF7BB9"/>
    <w:rsid w:val="E6B282C5"/>
    <w:rsid w:val="E771871A"/>
    <w:rsid w:val="E7D3ADF8"/>
    <w:rsid w:val="E8FD0101"/>
    <w:rsid w:val="E9461A34"/>
    <w:rsid w:val="EBFE31AD"/>
    <w:rsid w:val="EC3E9AEE"/>
    <w:rsid w:val="ECB5E7ED"/>
    <w:rsid w:val="EDAE1CAE"/>
    <w:rsid w:val="EDBF233A"/>
    <w:rsid w:val="EDCFB1BB"/>
    <w:rsid w:val="EEBD5276"/>
    <w:rsid w:val="EEBDC779"/>
    <w:rsid w:val="EEDBB38F"/>
    <w:rsid w:val="EEF76018"/>
    <w:rsid w:val="EF7F519B"/>
    <w:rsid w:val="EF9FE996"/>
    <w:rsid w:val="EFA77D6D"/>
    <w:rsid w:val="EFBE3A92"/>
    <w:rsid w:val="EFCB015D"/>
    <w:rsid w:val="EFCE1B2E"/>
    <w:rsid w:val="EFDE0F04"/>
    <w:rsid w:val="EFDF5112"/>
    <w:rsid w:val="EFE3B47D"/>
    <w:rsid w:val="EFEA0990"/>
    <w:rsid w:val="EFEFE8C4"/>
    <w:rsid w:val="EFFC8131"/>
    <w:rsid w:val="EFFE4826"/>
    <w:rsid w:val="EFFFB33E"/>
    <w:rsid w:val="F27F31AF"/>
    <w:rsid w:val="F332A580"/>
    <w:rsid w:val="F34BE11E"/>
    <w:rsid w:val="F3976379"/>
    <w:rsid w:val="F3BBDC63"/>
    <w:rsid w:val="F3FFE922"/>
    <w:rsid w:val="F4B76F28"/>
    <w:rsid w:val="F4FDE886"/>
    <w:rsid w:val="F5E262D0"/>
    <w:rsid w:val="F5FF098B"/>
    <w:rsid w:val="F6DB66D7"/>
    <w:rsid w:val="F6EF2F97"/>
    <w:rsid w:val="F76F048C"/>
    <w:rsid w:val="F77F402A"/>
    <w:rsid w:val="F7997907"/>
    <w:rsid w:val="F7C5C2A8"/>
    <w:rsid w:val="F7EF3295"/>
    <w:rsid w:val="F7FC6536"/>
    <w:rsid w:val="F7FF3885"/>
    <w:rsid w:val="F7FF9B9B"/>
    <w:rsid w:val="F7FFE759"/>
    <w:rsid w:val="F9750339"/>
    <w:rsid w:val="F9774337"/>
    <w:rsid w:val="F97B7596"/>
    <w:rsid w:val="F9EE948D"/>
    <w:rsid w:val="FA7F0AC4"/>
    <w:rsid w:val="FAC710C5"/>
    <w:rsid w:val="FAFFB06C"/>
    <w:rsid w:val="FB773EA1"/>
    <w:rsid w:val="FB7DF911"/>
    <w:rsid w:val="FBAE2A40"/>
    <w:rsid w:val="FBCF4B0E"/>
    <w:rsid w:val="FBEECBCB"/>
    <w:rsid w:val="FBF086FA"/>
    <w:rsid w:val="FBF300DE"/>
    <w:rsid w:val="FBF7A052"/>
    <w:rsid w:val="FBFE1280"/>
    <w:rsid w:val="FBFF0038"/>
    <w:rsid w:val="FCDF00D8"/>
    <w:rsid w:val="FCF50573"/>
    <w:rsid w:val="FD7FDC47"/>
    <w:rsid w:val="FDDA309A"/>
    <w:rsid w:val="FDDFB89F"/>
    <w:rsid w:val="FDE79AFD"/>
    <w:rsid w:val="FE9C2061"/>
    <w:rsid w:val="FEDEBA2B"/>
    <w:rsid w:val="FEEEF1F0"/>
    <w:rsid w:val="FEF80244"/>
    <w:rsid w:val="FEFE1AD4"/>
    <w:rsid w:val="FEFE4027"/>
    <w:rsid w:val="FF07A037"/>
    <w:rsid w:val="FF34452A"/>
    <w:rsid w:val="FF3965CB"/>
    <w:rsid w:val="FF5E409C"/>
    <w:rsid w:val="FF6717CA"/>
    <w:rsid w:val="FF733DA0"/>
    <w:rsid w:val="FFA85C29"/>
    <w:rsid w:val="FFB7E37F"/>
    <w:rsid w:val="FFBCF12C"/>
    <w:rsid w:val="FFC7AD8C"/>
    <w:rsid w:val="FFDF062A"/>
    <w:rsid w:val="FFDF062D"/>
    <w:rsid w:val="FFDF3BF6"/>
    <w:rsid w:val="FFDFAF91"/>
    <w:rsid w:val="FFE98CCC"/>
    <w:rsid w:val="FFEFE72F"/>
    <w:rsid w:val="FFF1C23E"/>
    <w:rsid w:val="FFF3161D"/>
    <w:rsid w:val="FFF61FBE"/>
    <w:rsid w:val="FFF7F4C6"/>
    <w:rsid w:val="FFFB13B9"/>
    <w:rsid w:val="FFFC4444"/>
    <w:rsid w:val="FFFE49B3"/>
    <w:rsid w:val="FFFEBE13"/>
    <w:rsid w:val="FFFF591E"/>
    <w:rsid w:val="FFFF751D"/>
    <w:rsid w:val="FFFFA210"/>
    <w:rsid w:val="FFFFEDE6"/>
    <w:rsid w:val="FFFFF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F82D29"/>
  <w15:docId w15:val="{77CB3258-D7CB-4945-85B3-5DCD4F4F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093DA8"/>
    <w:pPr>
      <w:spacing w:line="360" w:lineRule="auto"/>
      <w:ind w:firstLine="709"/>
      <w:jc w:val="both"/>
    </w:pPr>
    <w:rPr>
      <w:rFonts w:eastAsiaTheme="minorEastAsia" w:cstheme="minorBidi"/>
      <w:sz w:val="28"/>
      <w:szCs w:val="28"/>
      <w:lang w:val="en-US" w:eastAsia="zh-CN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1">
    <w:name w:val="heading 3"/>
    <w:basedOn w:val="a1"/>
    <w:next w:val="a1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</w:rPr>
  </w:style>
  <w:style w:type="paragraph" w:styleId="51">
    <w:name w:val="heading 5"/>
    <w:basedOn w:val="a1"/>
    <w:next w:val="a1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</w:rPr>
  </w:style>
  <w:style w:type="paragraph" w:styleId="6">
    <w:name w:val="heading 6"/>
    <w:basedOn w:val="a1"/>
    <w:next w:val="a1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7">
    <w:name w:val="heading 7"/>
    <w:basedOn w:val="a1"/>
    <w:next w:val="a1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9">
    <w:name w:val="heading 9"/>
    <w:basedOn w:val="a1"/>
    <w:next w:val="a1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rPr>
      <w:sz w:val="16"/>
      <w:szCs w:val="16"/>
    </w:rPr>
  </w:style>
  <w:style w:type="paragraph" w:styleId="a6">
    <w:name w:val="Block Text"/>
    <w:basedOn w:val="a1"/>
    <w:pPr>
      <w:spacing w:after="120"/>
      <w:ind w:leftChars="700" w:left="1440" w:rightChars="700" w:right="1440"/>
    </w:pPr>
  </w:style>
  <w:style w:type="paragraph" w:styleId="a7">
    <w:name w:val="Body Text"/>
    <w:basedOn w:val="a1"/>
    <w:pPr>
      <w:spacing w:after="120"/>
    </w:pPr>
  </w:style>
  <w:style w:type="paragraph" w:styleId="22">
    <w:name w:val="Body Text 2"/>
    <w:basedOn w:val="a1"/>
    <w:pPr>
      <w:spacing w:after="120" w:line="480" w:lineRule="auto"/>
    </w:pPr>
  </w:style>
  <w:style w:type="paragraph" w:styleId="32">
    <w:name w:val="Body Text 3"/>
    <w:basedOn w:val="a1"/>
    <w:pPr>
      <w:spacing w:after="120"/>
    </w:pPr>
    <w:rPr>
      <w:sz w:val="16"/>
      <w:szCs w:val="16"/>
    </w:rPr>
  </w:style>
  <w:style w:type="paragraph" w:styleId="a8">
    <w:name w:val="Body Text First Indent"/>
    <w:basedOn w:val="a7"/>
    <w:pPr>
      <w:ind w:firstLineChars="100" w:firstLine="420"/>
    </w:pPr>
  </w:style>
  <w:style w:type="paragraph" w:styleId="a9">
    <w:name w:val="Body Text Indent"/>
    <w:basedOn w:val="a1"/>
    <w:pPr>
      <w:spacing w:after="120"/>
      <w:ind w:leftChars="200" w:left="420"/>
    </w:pPr>
  </w:style>
  <w:style w:type="paragraph" w:styleId="23">
    <w:name w:val="Body Text First Indent 2"/>
    <w:basedOn w:val="a9"/>
    <w:pPr>
      <w:ind w:firstLineChars="200" w:firstLine="420"/>
    </w:pPr>
  </w:style>
  <w:style w:type="paragraph" w:styleId="24">
    <w:name w:val="Body Text Indent 2"/>
    <w:basedOn w:val="a1"/>
    <w:pPr>
      <w:spacing w:after="120" w:line="480" w:lineRule="auto"/>
      <w:ind w:leftChars="200" w:left="420"/>
    </w:pPr>
  </w:style>
  <w:style w:type="paragraph" w:styleId="33">
    <w:name w:val="Body Text Indent 3"/>
    <w:basedOn w:val="a1"/>
    <w:pPr>
      <w:spacing w:after="120"/>
      <w:ind w:leftChars="200" w:left="420"/>
    </w:pPr>
    <w:rPr>
      <w:sz w:val="16"/>
      <w:szCs w:val="16"/>
    </w:rPr>
  </w:style>
  <w:style w:type="paragraph" w:styleId="aa">
    <w:name w:val="caption"/>
    <w:basedOn w:val="a1"/>
    <w:next w:val="a1"/>
    <w:semiHidden/>
    <w:unhideWhenUsed/>
    <w:qFormat/>
    <w:rPr>
      <w:rFonts w:ascii="Arial" w:eastAsia="SimHei" w:hAnsi="Arial" w:cs="Arial"/>
      <w:sz w:val="20"/>
    </w:rPr>
  </w:style>
  <w:style w:type="paragraph" w:styleId="ab">
    <w:name w:val="Closing"/>
    <w:basedOn w:val="a1"/>
    <w:pPr>
      <w:ind w:leftChars="2100" w:left="100"/>
    </w:pPr>
  </w:style>
  <w:style w:type="character" w:styleId="ac">
    <w:name w:val="annotation reference"/>
    <w:basedOn w:val="a2"/>
    <w:rPr>
      <w:sz w:val="21"/>
      <w:szCs w:val="21"/>
    </w:rPr>
  </w:style>
  <w:style w:type="paragraph" w:styleId="ad">
    <w:name w:val="annotation text"/>
    <w:basedOn w:val="a1"/>
    <w:pPr>
      <w:jc w:val="left"/>
    </w:pPr>
  </w:style>
  <w:style w:type="paragraph" w:styleId="ae">
    <w:name w:val="annotation subject"/>
    <w:basedOn w:val="ad"/>
    <w:next w:val="ad"/>
    <w:rPr>
      <w:b/>
      <w:bCs/>
    </w:rPr>
  </w:style>
  <w:style w:type="paragraph" w:styleId="af">
    <w:name w:val="Date"/>
    <w:basedOn w:val="a1"/>
    <w:next w:val="a1"/>
    <w:pPr>
      <w:ind w:leftChars="2500" w:left="100"/>
    </w:pPr>
  </w:style>
  <w:style w:type="paragraph" w:styleId="af0">
    <w:name w:val="Document Map"/>
    <w:basedOn w:val="a1"/>
    <w:pPr>
      <w:shd w:val="clear" w:color="auto" w:fill="000080"/>
    </w:pPr>
  </w:style>
  <w:style w:type="paragraph" w:styleId="af1">
    <w:name w:val="E-mail Signature"/>
    <w:basedOn w:val="a1"/>
  </w:style>
  <w:style w:type="character" w:styleId="af2">
    <w:name w:val="Emphasis"/>
    <w:basedOn w:val="a2"/>
    <w:qFormat/>
    <w:rPr>
      <w:i/>
      <w:iCs/>
    </w:rPr>
  </w:style>
  <w:style w:type="character" w:styleId="af3">
    <w:name w:val="endnote reference"/>
    <w:basedOn w:val="a2"/>
    <w:rPr>
      <w:vertAlign w:val="superscript"/>
    </w:rPr>
  </w:style>
  <w:style w:type="paragraph" w:styleId="af4">
    <w:name w:val="endnote text"/>
    <w:basedOn w:val="a1"/>
    <w:pPr>
      <w:snapToGrid w:val="0"/>
      <w:jc w:val="left"/>
    </w:pPr>
  </w:style>
  <w:style w:type="paragraph" w:styleId="af5">
    <w:name w:val="envelope address"/>
    <w:basedOn w:val="a1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envelope return"/>
    <w:basedOn w:val="a1"/>
    <w:pPr>
      <w:snapToGrid w:val="0"/>
    </w:pPr>
    <w:rPr>
      <w:rFonts w:ascii="Arial" w:hAnsi="Arial" w:cs="Arial"/>
    </w:rPr>
  </w:style>
  <w:style w:type="character" w:styleId="af6">
    <w:name w:val="FollowedHyperlink"/>
    <w:basedOn w:val="a2"/>
    <w:rPr>
      <w:color w:val="800080"/>
      <w:u w:val="single"/>
    </w:rPr>
  </w:style>
  <w:style w:type="paragraph" w:styleId="af7">
    <w:name w:val="footer"/>
    <w:basedOn w:val="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8">
    <w:name w:val="footnote reference"/>
    <w:basedOn w:val="a2"/>
    <w:rPr>
      <w:vertAlign w:val="superscript"/>
    </w:rPr>
  </w:style>
  <w:style w:type="paragraph" w:styleId="af9">
    <w:name w:val="footnote text"/>
    <w:basedOn w:val="a1"/>
    <w:pPr>
      <w:snapToGrid w:val="0"/>
      <w:jc w:val="left"/>
    </w:pPr>
    <w:rPr>
      <w:sz w:val="18"/>
      <w:szCs w:val="18"/>
    </w:rPr>
  </w:style>
  <w:style w:type="paragraph" w:styleId="afa">
    <w:name w:val="header"/>
    <w:basedOn w:val="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">
    <w:name w:val="HTML Acronym"/>
    <w:basedOn w:val="a2"/>
  </w:style>
  <w:style w:type="paragraph" w:styleId="HTML0">
    <w:name w:val="HTML Address"/>
    <w:basedOn w:val="a1"/>
    <w:rPr>
      <w:i/>
      <w:iCs/>
    </w:rPr>
  </w:style>
  <w:style w:type="character" w:styleId="HTML1">
    <w:name w:val="HTML Cite"/>
    <w:basedOn w:val="a2"/>
    <w:rPr>
      <w:i/>
      <w:iCs/>
    </w:rPr>
  </w:style>
  <w:style w:type="character" w:styleId="HTML2">
    <w:name w:val="HTML Code"/>
    <w:basedOn w:val="a2"/>
    <w:rPr>
      <w:rFonts w:ascii="Courier New" w:hAnsi="Courier New" w:cs="Courier New"/>
      <w:sz w:val="20"/>
      <w:szCs w:val="20"/>
    </w:rPr>
  </w:style>
  <w:style w:type="character" w:styleId="HTML3">
    <w:name w:val="HTML Definition"/>
    <w:basedOn w:val="a2"/>
    <w:rPr>
      <w:i/>
      <w:iCs/>
    </w:rPr>
  </w:style>
  <w:style w:type="character" w:styleId="HTML4">
    <w:name w:val="HTML Keyboard"/>
    <w:basedOn w:val="a2"/>
    <w:rPr>
      <w:rFonts w:ascii="Courier New" w:hAnsi="Courier New" w:cs="Courier New"/>
      <w:sz w:val="20"/>
      <w:szCs w:val="20"/>
    </w:rPr>
  </w:style>
  <w:style w:type="paragraph" w:styleId="HTML5">
    <w:name w:val="HTML Preformatted"/>
    <w:basedOn w:val="a1"/>
    <w:rPr>
      <w:rFonts w:ascii="Courier New" w:hAnsi="Courier New" w:cs="Courier New"/>
      <w:sz w:val="20"/>
    </w:rPr>
  </w:style>
  <w:style w:type="character" w:styleId="HTML6">
    <w:name w:val="HTML Sample"/>
    <w:basedOn w:val="a2"/>
    <w:rPr>
      <w:rFonts w:ascii="Courier New" w:hAnsi="Courier New" w:cs="Courier New"/>
    </w:rPr>
  </w:style>
  <w:style w:type="character" w:styleId="HTML7">
    <w:name w:val="HTML Typewriter"/>
    <w:basedOn w:val="a2"/>
    <w:rPr>
      <w:rFonts w:ascii="Courier New" w:hAnsi="Courier New" w:cs="Courier New"/>
      <w:sz w:val="20"/>
      <w:szCs w:val="20"/>
    </w:rPr>
  </w:style>
  <w:style w:type="character" w:styleId="HTML8">
    <w:name w:val="HTML Variable"/>
    <w:basedOn w:val="a2"/>
    <w:rPr>
      <w:i/>
      <w:iCs/>
    </w:rPr>
  </w:style>
  <w:style w:type="character" w:styleId="afb">
    <w:name w:val="Hyperlink"/>
    <w:basedOn w:val="a2"/>
    <w:rPr>
      <w:color w:val="0000FF"/>
      <w:u w:val="single"/>
    </w:rPr>
  </w:style>
  <w:style w:type="paragraph" w:styleId="10">
    <w:name w:val="index 1"/>
    <w:basedOn w:val="a1"/>
    <w:next w:val="a1"/>
  </w:style>
  <w:style w:type="paragraph" w:styleId="26">
    <w:name w:val="index 2"/>
    <w:basedOn w:val="a1"/>
    <w:next w:val="a1"/>
    <w:pPr>
      <w:ind w:leftChars="200" w:left="200"/>
    </w:pPr>
  </w:style>
  <w:style w:type="paragraph" w:styleId="34">
    <w:name w:val="index 3"/>
    <w:basedOn w:val="a1"/>
    <w:next w:val="a1"/>
    <w:pPr>
      <w:ind w:leftChars="400" w:left="400"/>
    </w:pPr>
  </w:style>
  <w:style w:type="paragraph" w:styleId="42">
    <w:name w:val="index 4"/>
    <w:basedOn w:val="a1"/>
    <w:next w:val="a1"/>
    <w:pPr>
      <w:ind w:leftChars="600" w:left="600"/>
    </w:pPr>
  </w:style>
  <w:style w:type="paragraph" w:styleId="52">
    <w:name w:val="index 5"/>
    <w:basedOn w:val="a1"/>
    <w:next w:val="a1"/>
    <w:pPr>
      <w:ind w:leftChars="800" w:left="800"/>
    </w:pPr>
  </w:style>
  <w:style w:type="paragraph" w:styleId="60">
    <w:name w:val="index 6"/>
    <w:basedOn w:val="a1"/>
    <w:next w:val="a1"/>
    <w:pPr>
      <w:ind w:leftChars="1000" w:left="1000"/>
    </w:pPr>
  </w:style>
  <w:style w:type="paragraph" w:styleId="70">
    <w:name w:val="index 7"/>
    <w:basedOn w:val="a1"/>
    <w:next w:val="a1"/>
    <w:pPr>
      <w:ind w:leftChars="1200" w:left="1200"/>
    </w:pPr>
  </w:style>
  <w:style w:type="paragraph" w:styleId="80">
    <w:name w:val="index 8"/>
    <w:basedOn w:val="a1"/>
    <w:next w:val="a1"/>
    <w:pPr>
      <w:ind w:leftChars="1400" w:left="1400"/>
    </w:pPr>
  </w:style>
  <w:style w:type="paragraph" w:styleId="90">
    <w:name w:val="index 9"/>
    <w:basedOn w:val="a1"/>
    <w:next w:val="a1"/>
    <w:pPr>
      <w:ind w:leftChars="1600" w:left="1600"/>
    </w:pPr>
  </w:style>
  <w:style w:type="paragraph" w:styleId="afc">
    <w:name w:val="index heading"/>
    <w:basedOn w:val="a1"/>
    <w:next w:val="10"/>
    <w:rPr>
      <w:rFonts w:ascii="Arial" w:hAnsi="Arial" w:cs="Arial"/>
      <w:b/>
      <w:bCs/>
    </w:rPr>
  </w:style>
  <w:style w:type="character" w:styleId="afd">
    <w:name w:val="line number"/>
    <w:basedOn w:val="a2"/>
  </w:style>
  <w:style w:type="paragraph" w:styleId="afe">
    <w:name w:val="List"/>
    <w:basedOn w:val="a1"/>
    <w:pPr>
      <w:ind w:left="200" w:hangingChars="200" w:hanging="200"/>
    </w:pPr>
  </w:style>
  <w:style w:type="paragraph" w:styleId="27">
    <w:name w:val="List 2"/>
    <w:basedOn w:val="a1"/>
    <w:pPr>
      <w:ind w:leftChars="200" w:left="100" w:hangingChars="200" w:hanging="200"/>
    </w:pPr>
  </w:style>
  <w:style w:type="paragraph" w:styleId="35">
    <w:name w:val="List 3"/>
    <w:basedOn w:val="a1"/>
    <w:pPr>
      <w:ind w:leftChars="400" w:left="100" w:hangingChars="200" w:hanging="200"/>
    </w:pPr>
  </w:style>
  <w:style w:type="paragraph" w:styleId="43">
    <w:name w:val="List 4"/>
    <w:basedOn w:val="a1"/>
    <w:pPr>
      <w:ind w:leftChars="600" w:left="100" w:hangingChars="200" w:hanging="200"/>
    </w:pPr>
  </w:style>
  <w:style w:type="paragraph" w:styleId="53">
    <w:name w:val="List 5"/>
    <w:basedOn w:val="a1"/>
    <w:pPr>
      <w:ind w:leftChars="800" w:left="100" w:hangingChars="200" w:hanging="200"/>
    </w:pPr>
  </w:style>
  <w:style w:type="paragraph" w:styleId="a0">
    <w:name w:val="List Bullet"/>
    <w:basedOn w:val="a1"/>
    <w:pPr>
      <w:numPr>
        <w:numId w:val="1"/>
      </w:numPr>
    </w:pPr>
  </w:style>
  <w:style w:type="paragraph" w:styleId="20">
    <w:name w:val="List Bullet 2"/>
    <w:basedOn w:val="a1"/>
    <w:pPr>
      <w:numPr>
        <w:numId w:val="2"/>
      </w:numPr>
    </w:pPr>
  </w:style>
  <w:style w:type="paragraph" w:styleId="30">
    <w:name w:val="List Bullet 3"/>
    <w:basedOn w:val="a1"/>
    <w:pPr>
      <w:numPr>
        <w:numId w:val="3"/>
      </w:numPr>
    </w:pPr>
  </w:style>
  <w:style w:type="paragraph" w:styleId="40">
    <w:name w:val="List Bullet 4"/>
    <w:basedOn w:val="a1"/>
    <w:pPr>
      <w:numPr>
        <w:numId w:val="4"/>
      </w:numPr>
    </w:pPr>
  </w:style>
  <w:style w:type="paragraph" w:styleId="50">
    <w:name w:val="List Bullet 5"/>
    <w:basedOn w:val="a1"/>
    <w:pPr>
      <w:numPr>
        <w:numId w:val="5"/>
      </w:numPr>
    </w:pPr>
  </w:style>
  <w:style w:type="paragraph" w:styleId="aff">
    <w:name w:val="List Continue"/>
    <w:basedOn w:val="a1"/>
    <w:pPr>
      <w:spacing w:after="120"/>
      <w:ind w:leftChars="200" w:left="420"/>
    </w:pPr>
  </w:style>
  <w:style w:type="paragraph" w:styleId="28">
    <w:name w:val="List Continue 2"/>
    <w:basedOn w:val="a1"/>
    <w:pPr>
      <w:spacing w:after="120"/>
      <w:ind w:leftChars="400" w:left="840"/>
    </w:pPr>
  </w:style>
  <w:style w:type="paragraph" w:styleId="36">
    <w:name w:val="List Continue 3"/>
    <w:basedOn w:val="a1"/>
    <w:pPr>
      <w:spacing w:after="120"/>
      <w:ind w:leftChars="600" w:left="1260"/>
    </w:pPr>
  </w:style>
  <w:style w:type="paragraph" w:styleId="44">
    <w:name w:val="List Continue 4"/>
    <w:basedOn w:val="a1"/>
    <w:pPr>
      <w:spacing w:after="120"/>
      <w:ind w:leftChars="800" w:left="1680"/>
    </w:pPr>
  </w:style>
  <w:style w:type="paragraph" w:styleId="54">
    <w:name w:val="List Continue 5"/>
    <w:basedOn w:val="a1"/>
    <w:pPr>
      <w:spacing w:after="120"/>
      <w:ind w:leftChars="1000" w:left="2100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f0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aff1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aff2">
    <w:name w:val="Normal (Web)"/>
    <w:basedOn w:val="a1"/>
    <w:rPr>
      <w:sz w:val="24"/>
      <w:szCs w:val="24"/>
    </w:rPr>
  </w:style>
  <w:style w:type="paragraph" w:styleId="aff3">
    <w:name w:val="Normal Indent"/>
    <w:basedOn w:val="a1"/>
    <w:pPr>
      <w:ind w:firstLineChars="200" w:firstLine="420"/>
    </w:pPr>
  </w:style>
  <w:style w:type="paragraph" w:styleId="aff4">
    <w:name w:val="Note Heading"/>
    <w:basedOn w:val="a1"/>
    <w:next w:val="a1"/>
    <w:pPr>
      <w:jc w:val="center"/>
    </w:pPr>
  </w:style>
  <w:style w:type="character" w:styleId="aff5">
    <w:name w:val="page number"/>
    <w:basedOn w:val="a2"/>
  </w:style>
  <w:style w:type="paragraph" w:styleId="aff6">
    <w:name w:val="Plain Text"/>
    <w:basedOn w:val="a1"/>
    <w:rPr>
      <w:rFonts w:ascii="SimSun" w:hAnsi="Courier New" w:cs="Courier New"/>
      <w:szCs w:val="21"/>
    </w:rPr>
  </w:style>
  <w:style w:type="paragraph" w:styleId="aff7">
    <w:name w:val="Salutation"/>
    <w:basedOn w:val="a1"/>
    <w:next w:val="a1"/>
  </w:style>
  <w:style w:type="paragraph" w:styleId="aff8">
    <w:name w:val="Signature"/>
    <w:basedOn w:val="a1"/>
    <w:pPr>
      <w:ind w:leftChars="2100" w:left="100"/>
    </w:pPr>
  </w:style>
  <w:style w:type="character" w:styleId="aff9">
    <w:name w:val="Strong"/>
    <w:basedOn w:val="a2"/>
    <w:qFormat/>
    <w:rPr>
      <w:b/>
      <w:bCs/>
    </w:rPr>
  </w:style>
  <w:style w:type="paragraph" w:styleId="affa">
    <w:name w:val="Subtitle"/>
    <w:basedOn w:val="a1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11">
    <w:name w:val="Table 3D effects 1"/>
    <w:basedOn w:val="a3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9">
    <w:name w:val="Table 3D effects 2"/>
    <w:basedOn w:val="a3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7">
    <w:name w:val="Table 3D effects 3"/>
    <w:basedOn w:val="a3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a">
    <w:name w:val="Table Classic 2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8">
    <w:name w:val="Table Classic 3"/>
    <w:basedOn w:val="a3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5">
    <w:name w:val="Table Classic 4"/>
    <w:basedOn w:val="a3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orful 1"/>
    <w:basedOn w:val="a3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b">
    <w:name w:val="Table Colorful 2"/>
    <w:basedOn w:val="a3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9">
    <w:name w:val="Table Colorful 3"/>
    <w:basedOn w:val="a3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">
    <w:name w:val="Table Columns 1"/>
    <w:basedOn w:val="a3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Columns 2"/>
    <w:basedOn w:val="a3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a">
    <w:name w:val="Table Columns 3"/>
    <w:basedOn w:val="a3"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6">
    <w:name w:val="Table Columns 4"/>
    <w:basedOn w:val="a3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b">
    <w:name w:val="Table Contemporary"/>
    <w:basedOn w:val="a3"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affc">
    <w:name w:val="Table Elegant"/>
    <w:basedOn w:val="a3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d">
    <w:name w:val="Table Grid"/>
    <w:basedOn w:val="a3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Grid 1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d">
    <w:name w:val="Table Grid 2"/>
    <w:basedOn w:val="a3"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b">
    <w:name w:val="Table Grid 3"/>
    <w:basedOn w:val="a3"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7">
    <w:name w:val="Table Grid 4"/>
    <w:basedOn w:val="a3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6">
    <w:name w:val="Table Grid 5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3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3"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1">
    <w:name w:val="Table List 1"/>
    <w:basedOn w:val="a3"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2">
    <w:name w:val="Table List 2"/>
    <w:basedOn w:val="a3"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Table List 3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-4">
    <w:name w:val="Table List 4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-5">
    <w:name w:val="Table List 5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6">
    <w:name w:val="Table List 6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7">
    <w:name w:val="Table List 7"/>
    <w:basedOn w:val="a3"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-8">
    <w:name w:val="Table List 8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affe">
    <w:name w:val="table of authorities"/>
    <w:basedOn w:val="a1"/>
    <w:next w:val="a1"/>
    <w:pPr>
      <w:ind w:leftChars="200" w:left="420"/>
    </w:pPr>
  </w:style>
  <w:style w:type="paragraph" w:styleId="afff">
    <w:name w:val="table of figures"/>
    <w:basedOn w:val="a1"/>
    <w:next w:val="a1"/>
    <w:pPr>
      <w:ind w:leftChars="200" w:left="200" w:hangingChars="200" w:hanging="200"/>
    </w:pPr>
  </w:style>
  <w:style w:type="table" w:styleId="afff0">
    <w:name w:val="Table Professional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6">
    <w:name w:val="Table Simple 1"/>
    <w:basedOn w:val="a3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e">
    <w:name w:val="Table Simple 2"/>
    <w:basedOn w:val="a3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7">
    <w:name w:val="Table Subtle 1"/>
    <w:basedOn w:val="a3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Subtle 2"/>
    <w:basedOn w:val="a3"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ff1">
    <w:name w:val="Table Theme"/>
    <w:basedOn w:val="a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0">
    <w:name w:val="Table Web 1"/>
    <w:basedOn w:val="a3"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Web 2"/>
    <w:basedOn w:val="a3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30">
    <w:name w:val="Table Web 3"/>
    <w:basedOn w:val="a3"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afff2">
    <w:name w:val="Title"/>
    <w:basedOn w:val="a1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f3">
    <w:name w:val="toa heading"/>
    <w:basedOn w:val="a1"/>
    <w:next w:val="a1"/>
    <w:pPr>
      <w:spacing w:before="120"/>
    </w:pPr>
    <w:rPr>
      <w:rFonts w:ascii="Arial" w:hAnsi="Arial" w:cs="Arial"/>
      <w:sz w:val="24"/>
      <w:szCs w:val="24"/>
    </w:rPr>
  </w:style>
  <w:style w:type="paragraph" w:styleId="18">
    <w:name w:val="toc 1"/>
    <w:basedOn w:val="a1"/>
    <w:next w:val="a1"/>
  </w:style>
  <w:style w:type="paragraph" w:styleId="2f0">
    <w:name w:val="toc 2"/>
    <w:basedOn w:val="a1"/>
    <w:next w:val="a1"/>
    <w:pPr>
      <w:ind w:leftChars="200" w:left="420"/>
    </w:pPr>
  </w:style>
  <w:style w:type="paragraph" w:styleId="3d">
    <w:name w:val="toc 3"/>
    <w:basedOn w:val="a1"/>
    <w:next w:val="a1"/>
    <w:pPr>
      <w:ind w:leftChars="400" w:left="840"/>
    </w:pPr>
  </w:style>
  <w:style w:type="paragraph" w:styleId="48">
    <w:name w:val="toc 4"/>
    <w:basedOn w:val="a1"/>
    <w:next w:val="a1"/>
    <w:pPr>
      <w:ind w:leftChars="600" w:left="1260"/>
    </w:pPr>
  </w:style>
  <w:style w:type="paragraph" w:styleId="57">
    <w:name w:val="toc 5"/>
    <w:basedOn w:val="a1"/>
    <w:next w:val="a1"/>
    <w:pPr>
      <w:ind w:leftChars="800" w:left="1680"/>
    </w:pPr>
  </w:style>
  <w:style w:type="paragraph" w:styleId="62">
    <w:name w:val="toc 6"/>
    <w:basedOn w:val="a1"/>
    <w:next w:val="a1"/>
    <w:pPr>
      <w:ind w:leftChars="1000" w:left="2100"/>
    </w:pPr>
  </w:style>
  <w:style w:type="paragraph" w:styleId="72">
    <w:name w:val="toc 7"/>
    <w:basedOn w:val="a1"/>
    <w:next w:val="a1"/>
    <w:pPr>
      <w:ind w:leftChars="1200" w:left="2520"/>
    </w:pPr>
  </w:style>
  <w:style w:type="paragraph" w:styleId="82">
    <w:name w:val="toc 8"/>
    <w:basedOn w:val="a1"/>
    <w:next w:val="a1"/>
    <w:pPr>
      <w:ind w:leftChars="1400" w:left="2940"/>
    </w:pPr>
  </w:style>
  <w:style w:type="paragraph" w:styleId="91">
    <w:name w:val="toc 9"/>
    <w:basedOn w:val="a1"/>
    <w:next w:val="a1"/>
    <w:pPr>
      <w:ind w:leftChars="1600" w:left="3360"/>
    </w:pPr>
  </w:style>
  <w:style w:type="table" w:styleId="afff4">
    <w:name w:val="Light Shading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1">
    <w:name w:val="Light Shading Accent 1"/>
    <w:basedOn w:val="a3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1">
    <w:name w:val="Light Shading Accent 2"/>
    <w:basedOn w:val="a3"/>
    <w:uiPriority w:val="60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1">
    <w:name w:val="Light Shading Accent 3"/>
    <w:basedOn w:val="a3"/>
    <w:uiPriority w:val="60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0">
    <w:name w:val="Light Shading Accent 4"/>
    <w:basedOn w:val="a3"/>
    <w:uiPriority w:val="60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0">
    <w:name w:val="Light Shading Accent 5"/>
    <w:basedOn w:val="a3"/>
    <w:uiPriority w:val="60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0">
    <w:name w:val="Light Shading Accent 6"/>
    <w:basedOn w:val="a3"/>
    <w:uiPriority w:val="60"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f5">
    <w:name w:val="Light List"/>
    <w:basedOn w:val="a3"/>
    <w:uiPriority w:val="61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2">
    <w:name w:val="Light List Accent 1"/>
    <w:basedOn w:val="a3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3"/>
    <w:uiPriority w:val="61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3"/>
    <w:uiPriority w:val="61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3"/>
    <w:uiPriority w:val="61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3"/>
    <w:uiPriority w:val="61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3"/>
    <w:uiPriority w:val="61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6">
    <w:name w:val="Light Grid"/>
    <w:basedOn w:val="a3"/>
    <w:uiPriority w:val="62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-13">
    <w:name w:val="Light Grid Accent 1"/>
    <w:basedOn w:val="a3"/>
    <w:uiPriority w:val="62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-23">
    <w:name w:val="Light Grid Accent 2"/>
    <w:basedOn w:val="a3"/>
    <w:uiPriority w:val="62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-33">
    <w:name w:val="Light Grid Accent 3"/>
    <w:basedOn w:val="a3"/>
    <w:uiPriority w:val="62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-42">
    <w:name w:val="Light Grid Accent 4"/>
    <w:basedOn w:val="a3"/>
    <w:uiPriority w:val="62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-52">
    <w:name w:val="Light Grid Accent 5"/>
    <w:basedOn w:val="a3"/>
    <w:uiPriority w:val="62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-62">
    <w:name w:val="Light Grid Accent 6"/>
    <w:basedOn w:val="a3"/>
    <w:uiPriority w:val="62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19">
    <w:name w:val="Medium Shading 1"/>
    <w:basedOn w:val="a3"/>
    <w:uiPriority w:val="63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a">
    <w:name w:val="Medium List 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6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6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f2">
    <w:name w:val="Medium List 2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b">
    <w:name w:val="Medium Grid 1"/>
    <w:basedOn w:val="a3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67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67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67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f3">
    <w:name w:val="Medium Grid 2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e">
    <w:name w:val="Medium Grid 3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afff7">
    <w:name w:val="Dark List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4">
    <w:name w:val="Dark List Accent 1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f8">
    <w:name w:val="Colorful Shading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5">
    <w:name w:val="Colorful Shading Accent 1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3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3"/>
    <w:uiPriority w:val="71"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3"/>
    <w:uiPriority w:val="71"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3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9">
    <w:name w:val="Colorful List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6">
    <w:name w:val="Colorful List Accent 1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6">
    <w:name w:val="Colorful List Accent 2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6">
    <w:name w:val="Colorful List Accent 3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5">
    <w:name w:val="Colorful List Accent 4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5">
    <w:name w:val="Colorful List Accent 5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5">
    <w:name w:val="Colorful List Accent 6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fa">
    <w:name w:val="Colorful Grid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7">
    <w:name w:val="Colorful Grid Accent 1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7">
    <w:name w:val="Colorful Grid Accent 2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7">
    <w:name w:val="Colorful Grid Accent 3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6">
    <w:name w:val="Colorful Grid Accent 4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6">
    <w:name w:val="Colorful Grid Accent 5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6">
    <w:name w:val="Colorful Grid Accent 6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fb">
    <w:name w:val="List Paragraph"/>
    <w:basedOn w:val="a1"/>
    <w:uiPriority w:val="34"/>
    <w:qFormat/>
    <w:pPr>
      <w:spacing w:after="160" w:line="278" w:lineRule="auto"/>
      <w:ind w:left="720" w:firstLine="0"/>
      <w:contextualSpacing/>
      <w:jc w:val="left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customStyle="1" w:styleId="p2">
    <w:name w:val="p2"/>
    <w:rPr>
      <w:rFonts w:ascii="menlo" w:eastAsia="menlo" w:hAnsi="menlo"/>
      <w:color w:val="000000"/>
      <w:sz w:val="22"/>
      <w:szCs w:val="22"/>
      <w:lang w:val="en-US" w:eastAsia="zh-CN"/>
    </w:rPr>
  </w:style>
  <w:style w:type="character" w:customStyle="1" w:styleId="s1">
    <w:name w:val="s1"/>
  </w:style>
  <w:style w:type="paragraph" w:customStyle="1" w:styleId="p1">
    <w:name w:val="p1"/>
    <w:rPr>
      <w:rFonts w:ascii="menlo" w:eastAsia="menlo" w:hAnsi="menlo"/>
      <w:color w:val="000000"/>
      <w:sz w:val="22"/>
      <w:szCs w:val="22"/>
      <w:lang w:val="en-US" w:eastAsia="zh-CN"/>
    </w:rPr>
  </w:style>
  <w:style w:type="character" w:styleId="afffc">
    <w:name w:val="Unresolved Mention"/>
    <w:basedOn w:val="a2"/>
    <w:uiPriority w:val="99"/>
    <w:semiHidden/>
    <w:unhideWhenUsed/>
    <w:rsid w:val="00DF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ip:5000.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22</Pages>
  <Words>2292</Words>
  <Characters>13065</Characters>
  <Application>Microsoft Office Word</Application>
  <DocSecurity>0</DocSecurity>
  <Lines>108</Lines>
  <Paragraphs>30</Paragraphs>
  <ScaleCrop>false</ScaleCrop>
  <Company/>
  <LinksUpToDate>false</LinksUpToDate>
  <CharactersWithSpaces>15327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Михайлов</dc:creator>
  <cp:lastModifiedBy>ChezZz</cp:lastModifiedBy>
  <cp:revision>13</cp:revision>
  <dcterms:created xsi:type="dcterms:W3CDTF">2026-05-05T04:42:00Z</dcterms:created>
  <dcterms:modified xsi:type="dcterms:W3CDTF">2026-05-20T17:11:00Z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1033-12.1.25880.25880</vt:lpwstr>
  </property>
  <property fmtid="{D5CDD505-2E9C-101B-9397-08002B2CF9AE}" pid="3" name="ICV">
    <vt:lpwstr>CB552CEBEE32462C35A2F869AF6E1965_41</vt:lpwstr>
  </property>
</Properties>
</file>