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7" w:type="dxa"/>
        <w:tblLook w:val="04A0" w:firstRow="1" w:lastRow="0" w:firstColumn="1" w:lastColumn="0" w:noHBand="0" w:noVBand="1"/>
      </w:tblPr>
      <w:tblGrid>
        <w:gridCol w:w="9637"/>
      </w:tblGrid>
      <w:tr w:rsidR="001735E9" w:rsidRPr="001735E9" w14:paraId="41CAC720" w14:textId="77777777" w:rsidTr="00B971E1">
        <w:trPr>
          <w:trHeight w:val="1418"/>
        </w:trPr>
        <w:tc>
          <w:tcPr>
            <w:tcW w:w="9637" w:type="dxa"/>
            <w:vAlign w:val="center"/>
          </w:tcPr>
          <w:p w14:paraId="4493AEB7" w14:textId="77777777" w:rsidR="001735E9" w:rsidRPr="001735E9" w:rsidRDefault="001735E9" w:rsidP="00B971E1">
            <w:pPr>
              <w:suppressAutoHyphens/>
              <w:spacing w:line="240" w:lineRule="auto"/>
              <w:ind w:left="-117"/>
              <w:jc w:val="center"/>
              <w:rPr>
                <w:sz w:val="24"/>
                <w:szCs w:val="24"/>
                <w:lang w:val="ru-RU" w:eastAsia="ar-SA"/>
              </w:rPr>
            </w:pPr>
            <w:r w:rsidRPr="001735E9">
              <w:rPr>
                <w:sz w:val="24"/>
                <w:szCs w:val="24"/>
                <w:lang w:val="ru-RU" w:eastAsia="ar-SA"/>
              </w:rPr>
              <w:t>Министерство науки и высшего образования Российской Федерации Федеральное государственное бюджетное образовательное учреждение высшего образования</w:t>
            </w:r>
            <w:r w:rsidRPr="001735E9">
              <w:rPr>
                <w:sz w:val="24"/>
                <w:szCs w:val="24"/>
                <w:lang w:val="ru-RU" w:eastAsia="ar-SA"/>
              </w:rPr>
              <w:br/>
              <w:t>«Новгородский государственный университет имени</w:t>
            </w:r>
            <w:r w:rsidRPr="001735E9">
              <w:rPr>
                <w:sz w:val="24"/>
                <w:szCs w:val="24"/>
                <w:lang w:val="ru-RU" w:eastAsia="ar-SA"/>
              </w:rPr>
              <w:br/>
              <w:t xml:space="preserve"> Ярослава Мудрого»</w:t>
            </w:r>
          </w:p>
          <w:p w14:paraId="70A27858" w14:textId="77777777" w:rsidR="001735E9" w:rsidRPr="001735E9" w:rsidRDefault="001735E9" w:rsidP="00B971E1">
            <w:pPr>
              <w:spacing w:line="240" w:lineRule="auto"/>
              <w:jc w:val="center"/>
              <w:rPr>
                <w:sz w:val="24"/>
                <w:szCs w:val="24"/>
                <w:lang w:val="ru-RU" w:eastAsia="ar-SA"/>
              </w:rPr>
            </w:pPr>
            <w:r w:rsidRPr="001735E9">
              <w:rPr>
                <w:sz w:val="24"/>
                <w:szCs w:val="24"/>
                <w:lang w:val="ru-RU" w:eastAsia="ar-SA"/>
              </w:rPr>
              <w:t>ИНСТИТУТ ЭЛЕКТРОННЫХ И ИНФОРМАЦИОННЫХ СИСТЕМ</w:t>
            </w:r>
          </w:p>
          <w:p w14:paraId="23EFCE51" w14:textId="77777777" w:rsidR="001735E9" w:rsidRPr="001735E9" w:rsidRDefault="001735E9" w:rsidP="00B971E1">
            <w:pPr>
              <w:spacing w:line="240" w:lineRule="auto"/>
              <w:jc w:val="center"/>
              <w:rPr>
                <w:lang w:val="ru-RU"/>
              </w:rPr>
            </w:pPr>
            <w:r w:rsidRPr="001735E9">
              <w:rPr>
                <w:sz w:val="24"/>
                <w:szCs w:val="24"/>
                <w:lang w:val="ru-RU" w:eastAsia="ar-SA"/>
              </w:rPr>
              <w:t>ПОЛИТЕХНИЧЕСКИЙ КОЛЛЕДЖ</w:t>
            </w:r>
          </w:p>
        </w:tc>
      </w:tr>
    </w:tbl>
    <w:p w14:paraId="1B45FE54" w14:textId="77777777" w:rsidR="001735E9" w:rsidRPr="001735E9" w:rsidRDefault="001735E9" w:rsidP="001735E9">
      <w:pPr>
        <w:autoSpaceDE w:val="0"/>
        <w:autoSpaceDN w:val="0"/>
        <w:adjustRightInd w:val="0"/>
        <w:spacing w:line="240" w:lineRule="auto"/>
        <w:jc w:val="center"/>
        <w:rPr>
          <w:rFonts w:eastAsia="Calibri"/>
          <w:sz w:val="23"/>
          <w:szCs w:val="23"/>
          <w:lang w:val="ru-RU" w:eastAsia="ru-RU"/>
        </w:rPr>
      </w:pPr>
    </w:p>
    <w:p w14:paraId="3572379B" w14:textId="77777777" w:rsidR="001735E9" w:rsidRPr="001735E9" w:rsidRDefault="001735E9" w:rsidP="001735E9">
      <w:pPr>
        <w:spacing w:line="240" w:lineRule="auto"/>
        <w:jc w:val="center"/>
        <w:rPr>
          <w:lang w:val="ru-RU" w:eastAsia="ru-RU"/>
        </w:rPr>
      </w:pPr>
    </w:p>
    <w:p w14:paraId="79CBFE83" w14:textId="77777777" w:rsidR="001735E9" w:rsidRPr="001735E9" w:rsidRDefault="001735E9" w:rsidP="001735E9">
      <w:pPr>
        <w:spacing w:line="240" w:lineRule="auto"/>
        <w:jc w:val="center"/>
        <w:rPr>
          <w:lang w:val="ru-RU" w:eastAsia="ru-RU"/>
        </w:rPr>
      </w:pPr>
      <w:r w:rsidRPr="001735E9">
        <w:rPr>
          <w:lang w:val="ru-RU" w:eastAsia="ru-RU"/>
        </w:rPr>
        <w:t xml:space="preserve">ПРОИЗВОДСТВЕННАЯ ПРАКТИКА </w:t>
      </w:r>
    </w:p>
    <w:p w14:paraId="21EFD330" w14:textId="77777777" w:rsidR="001735E9" w:rsidRPr="001735E9" w:rsidRDefault="001735E9" w:rsidP="001735E9">
      <w:pPr>
        <w:spacing w:line="240" w:lineRule="auto"/>
        <w:jc w:val="center"/>
        <w:rPr>
          <w:lang w:val="ru-RU" w:eastAsia="ru-RU"/>
        </w:rPr>
      </w:pPr>
      <w:r w:rsidRPr="001735E9">
        <w:rPr>
          <w:lang w:val="ru-RU" w:eastAsia="ru-RU"/>
        </w:rPr>
        <w:t>ПМ.11 РАЗРАБОТКА И АДМИНИСТРИРОВАНИЕ БАЗ ДАННЫХ</w:t>
      </w:r>
    </w:p>
    <w:p w14:paraId="0885ABFC" w14:textId="77777777" w:rsidR="001735E9" w:rsidRPr="001735E9" w:rsidRDefault="001735E9" w:rsidP="001735E9">
      <w:pPr>
        <w:spacing w:line="240" w:lineRule="auto"/>
        <w:jc w:val="center"/>
        <w:rPr>
          <w:lang w:val="ru-RU" w:eastAsia="ru-RU"/>
        </w:rPr>
      </w:pPr>
    </w:p>
    <w:p w14:paraId="0B23AA55" w14:textId="77777777" w:rsidR="001735E9" w:rsidRPr="001735E9" w:rsidRDefault="001735E9" w:rsidP="001735E9">
      <w:pPr>
        <w:spacing w:line="240" w:lineRule="auto"/>
        <w:jc w:val="center"/>
        <w:rPr>
          <w:i/>
          <w:u w:val="single"/>
          <w:lang w:val="ru-RU" w:eastAsia="ru-RU"/>
        </w:rPr>
      </w:pPr>
      <w:r w:rsidRPr="001735E9">
        <w:rPr>
          <w:lang w:val="ru-RU" w:eastAsia="ru-RU"/>
        </w:rPr>
        <w:t>09.02.07 Информационные системы и программирование</w:t>
      </w:r>
    </w:p>
    <w:p w14:paraId="724A32CD" w14:textId="77777777" w:rsidR="001735E9" w:rsidRPr="001735E9" w:rsidRDefault="001735E9" w:rsidP="001735E9">
      <w:pPr>
        <w:spacing w:line="240" w:lineRule="auto"/>
        <w:jc w:val="center"/>
        <w:rPr>
          <w:iCs/>
          <w:vertAlign w:val="superscript"/>
          <w:lang w:val="ru-RU" w:eastAsia="ru-RU"/>
        </w:rPr>
      </w:pPr>
      <w:r w:rsidRPr="001735E9">
        <w:rPr>
          <w:iCs/>
          <w:vertAlign w:val="superscript"/>
          <w:lang w:val="ru-RU" w:eastAsia="ru-RU"/>
        </w:rPr>
        <w:t>код и наименование специальности</w:t>
      </w:r>
    </w:p>
    <w:p w14:paraId="47CEC0AB" w14:textId="0E3088AE" w:rsidR="001735E9" w:rsidRPr="001735E9" w:rsidRDefault="001735E9" w:rsidP="001735E9">
      <w:pPr>
        <w:spacing w:before="360" w:after="720" w:line="240" w:lineRule="auto"/>
        <w:jc w:val="center"/>
        <w:rPr>
          <w:lang w:val="ru-RU" w:eastAsia="ru-RU"/>
        </w:rPr>
      </w:pPr>
      <w:r w:rsidRPr="001735E9">
        <w:rPr>
          <w:lang w:val="ru-RU" w:eastAsia="ru-RU"/>
        </w:rPr>
        <w:t>ОТЧЁТ</w:t>
      </w:r>
    </w:p>
    <w:p w14:paraId="61C23098" w14:textId="77777777" w:rsidR="001735E9" w:rsidRPr="001735E9" w:rsidRDefault="001735E9" w:rsidP="001735E9">
      <w:pPr>
        <w:spacing w:line="240" w:lineRule="auto"/>
        <w:ind w:left="5670"/>
        <w:rPr>
          <w:lang w:val="ru-RU"/>
        </w:rPr>
      </w:pPr>
      <w:bookmarkStart w:id="0" w:name="_Hlk40390464"/>
      <w:r w:rsidRPr="001735E9">
        <w:rPr>
          <w:lang w:val="ru-RU"/>
        </w:rPr>
        <w:t>Руководитель от организации:</w:t>
      </w:r>
    </w:p>
    <w:p w14:paraId="71CF1434" w14:textId="77777777" w:rsidR="001735E9" w:rsidRPr="001735E9" w:rsidRDefault="001735E9" w:rsidP="001735E9">
      <w:pPr>
        <w:tabs>
          <w:tab w:val="left" w:pos="9355"/>
        </w:tabs>
        <w:spacing w:line="240" w:lineRule="auto"/>
        <w:ind w:left="5670"/>
        <w:rPr>
          <w:u w:val="single"/>
          <w:lang w:val="ru-RU"/>
        </w:rPr>
      </w:pPr>
      <w:r w:rsidRPr="001735E9">
        <w:rPr>
          <w:u w:val="single"/>
          <w:lang w:val="ru-RU"/>
        </w:rPr>
        <w:tab/>
      </w:r>
    </w:p>
    <w:p w14:paraId="3046F8B1" w14:textId="77777777" w:rsidR="001735E9" w:rsidRPr="001735E9" w:rsidRDefault="001735E9" w:rsidP="001735E9">
      <w:pPr>
        <w:tabs>
          <w:tab w:val="left" w:pos="6379"/>
          <w:tab w:val="left" w:pos="8080"/>
          <w:tab w:val="left" w:pos="8789"/>
        </w:tabs>
        <w:spacing w:line="240" w:lineRule="auto"/>
        <w:ind w:left="5670"/>
        <w:rPr>
          <w:lang w:val="ru-RU"/>
        </w:rPr>
      </w:pPr>
      <w:r w:rsidRPr="001735E9">
        <w:rPr>
          <w:lang w:val="ru-RU"/>
        </w:rPr>
        <w:t>«</w:t>
      </w:r>
      <w:r w:rsidRPr="001735E9">
        <w:rPr>
          <w:lang w:val="ru-RU"/>
        </w:rPr>
        <w:tab/>
        <w:t xml:space="preserve">» </w:t>
      </w:r>
      <w:r w:rsidRPr="001735E9">
        <w:rPr>
          <w:lang w:val="ru-RU"/>
        </w:rPr>
        <w:tab/>
        <w:t xml:space="preserve">202_ г. </w:t>
      </w:r>
    </w:p>
    <w:p w14:paraId="2DBF640F" w14:textId="77777777" w:rsidR="001735E9" w:rsidRPr="001735E9" w:rsidRDefault="001735E9" w:rsidP="001735E9">
      <w:pPr>
        <w:spacing w:line="240" w:lineRule="auto"/>
        <w:ind w:left="5670"/>
        <w:rPr>
          <w:lang w:val="ru-RU"/>
        </w:rPr>
      </w:pPr>
    </w:p>
    <w:p w14:paraId="226E7169" w14:textId="77777777" w:rsidR="001735E9" w:rsidRPr="001735E9" w:rsidRDefault="001735E9" w:rsidP="001735E9">
      <w:pPr>
        <w:spacing w:line="240" w:lineRule="auto"/>
        <w:ind w:left="5670"/>
        <w:rPr>
          <w:lang w:val="ru-RU"/>
        </w:rPr>
      </w:pPr>
      <w:r w:rsidRPr="001735E9">
        <w:rPr>
          <w:lang w:val="ru-RU"/>
        </w:rPr>
        <w:t>Руководитель от колледжа:</w:t>
      </w:r>
    </w:p>
    <w:p w14:paraId="02019A72" w14:textId="7425CC56" w:rsidR="001735E9" w:rsidRPr="001735E9" w:rsidRDefault="005E4C39" w:rsidP="001735E9">
      <w:pPr>
        <w:tabs>
          <w:tab w:val="left" w:pos="9355"/>
        </w:tabs>
        <w:spacing w:line="240" w:lineRule="auto"/>
        <w:ind w:left="5670"/>
        <w:rPr>
          <w:u w:val="single"/>
          <w:lang w:val="ru-RU"/>
        </w:rPr>
      </w:pPr>
      <w:r>
        <w:rPr>
          <w:u w:val="single"/>
          <w:lang w:val="ru-RU"/>
        </w:rPr>
        <w:t>Цымбалюк Лариса Николаевна</w:t>
      </w:r>
    </w:p>
    <w:p w14:paraId="128EBDF7" w14:textId="77777777" w:rsidR="001735E9" w:rsidRPr="001735E9" w:rsidRDefault="001735E9" w:rsidP="001735E9">
      <w:pPr>
        <w:tabs>
          <w:tab w:val="left" w:pos="6379"/>
          <w:tab w:val="left" w:pos="8080"/>
          <w:tab w:val="left" w:pos="8789"/>
        </w:tabs>
        <w:spacing w:line="240" w:lineRule="auto"/>
        <w:ind w:left="5670"/>
        <w:rPr>
          <w:lang w:val="ru-RU"/>
        </w:rPr>
      </w:pPr>
      <w:r w:rsidRPr="001735E9">
        <w:rPr>
          <w:lang w:val="ru-RU"/>
        </w:rPr>
        <w:t>«</w:t>
      </w:r>
      <w:r w:rsidRPr="001735E9">
        <w:rPr>
          <w:lang w:val="ru-RU"/>
        </w:rPr>
        <w:tab/>
        <w:t xml:space="preserve">» </w:t>
      </w:r>
      <w:r w:rsidRPr="001735E9">
        <w:rPr>
          <w:lang w:val="ru-RU"/>
        </w:rPr>
        <w:tab/>
        <w:t xml:space="preserve">202_ г. </w:t>
      </w:r>
    </w:p>
    <w:p w14:paraId="091A6934" w14:textId="77777777" w:rsidR="001735E9" w:rsidRPr="001735E9" w:rsidRDefault="001735E9" w:rsidP="001735E9">
      <w:pPr>
        <w:spacing w:line="240" w:lineRule="auto"/>
        <w:ind w:left="5670"/>
        <w:rPr>
          <w:lang w:val="ru-RU"/>
        </w:rPr>
      </w:pPr>
    </w:p>
    <w:p w14:paraId="5542AA69" w14:textId="77777777" w:rsidR="001735E9" w:rsidRPr="001735E9" w:rsidRDefault="001735E9" w:rsidP="001735E9">
      <w:pPr>
        <w:spacing w:line="240" w:lineRule="auto"/>
        <w:ind w:left="5670"/>
        <w:rPr>
          <w:lang w:val="ru-RU"/>
        </w:rPr>
      </w:pPr>
      <w:r w:rsidRPr="001735E9">
        <w:rPr>
          <w:lang w:val="ru-RU"/>
        </w:rPr>
        <w:t>Выполнил:</w:t>
      </w:r>
    </w:p>
    <w:p w14:paraId="799052A9" w14:textId="44163222" w:rsidR="001735E9" w:rsidRPr="001735E9" w:rsidRDefault="001735E9" w:rsidP="001735E9">
      <w:pPr>
        <w:tabs>
          <w:tab w:val="left" w:pos="8222"/>
        </w:tabs>
        <w:spacing w:line="240" w:lineRule="auto"/>
        <w:ind w:left="5670"/>
        <w:rPr>
          <w:lang w:val="ru-RU"/>
        </w:rPr>
      </w:pPr>
      <w:r w:rsidRPr="001735E9">
        <w:rPr>
          <w:lang w:val="ru-RU"/>
        </w:rPr>
        <w:t>Студент гр.</w:t>
      </w:r>
      <w:r w:rsidRPr="001735E9">
        <w:rPr>
          <w:u w:val="single"/>
          <w:lang w:val="ru-RU"/>
        </w:rPr>
        <w:t xml:space="preserve">  </w:t>
      </w:r>
      <w:r w:rsidR="005E4C39">
        <w:rPr>
          <w:u w:val="single"/>
          <w:lang w:val="ru-RU"/>
        </w:rPr>
        <w:t>3991</w:t>
      </w:r>
    </w:p>
    <w:bookmarkEnd w:id="0"/>
    <w:p w14:paraId="30C01967" w14:textId="07A7E46D" w:rsidR="001735E9" w:rsidRPr="001735E9" w:rsidRDefault="005E4C39" w:rsidP="001735E9">
      <w:pPr>
        <w:tabs>
          <w:tab w:val="left" w:pos="9355"/>
        </w:tabs>
        <w:spacing w:line="240" w:lineRule="auto"/>
        <w:ind w:left="5670"/>
        <w:rPr>
          <w:u w:val="single"/>
          <w:lang w:val="ru-RU"/>
        </w:rPr>
      </w:pPr>
      <w:r>
        <w:rPr>
          <w:u w:val="single"/>
          <w:lang w:val="ru-RU"/>
        </w:rPr>
        <w:t>Гаранин Георгий Игоревич</w:t>
      </w:r>
      <w:r w:rsidR="001735E9" w:rsidRPr="001735E9">
        <w:rPr>
          <w:u w:val="single"/>
          <w:lang w:val="ru-RU"/>
        </w:rPr>
        <w:tab/>
      </w:r>
    </w:p>
    <w:p w14:paraId="549B4F92" w14:textId="77777777" w:rsidR="001735E9" w:rsidRPr="001735E9" w:rsidRDefault="001735E9" w:rsidP="001735E9">
      <w:pPr>
        <w:tabs>
          <w:tab w:val="left" w:pos="6379"/>
          <w:tab w:val="left" w:pos="8080"/>
          <w:tab w:val="left" w:pos="8789"/>
        </w:tabs>
        <w:spacing w:line="240" w:lineRule="auto"/>
        <w:ind w:left="5670"/>
        <w:rPr>
          <w:lang w:val="ru-RU"/>
        </w:rPr>
      </w:pPr>
      <w:r w:rsidRPr="001735E9">
        <w:rPr>
          <w:lang w:val="ru-RU"/>
        </w:rPr>
        <w:t>«</w:t>
      </w:r>
      <w:r w:rsidRPr="001735E9">
        <w:rPr>
          <w:lang w:val="ru-RU"/>
        </w:rPr>
        <w:tab/>
        <w:t xml:space="preserve">» </w:t>
      </w:r>
      <w:r w:rsidRPr="001735E9">
        <w:rPr>
          <w:lang w:val="ru-RU"/>
        </w:rPr>
        <w:tab/>
        <w:t xml:space="preserve">202_ г. </w:t>
      </w:r>
    </w:p>
    <w:p w14:paraId="64383A0A" w14:textId="77777777" w:rsidR="00037BB9" w:rsidRPr="001735E9" w:rsidRDefault="00000000" w:rsidP="001735E9">
      <w:pPr>
        <w:pStyle w:val="1"/>
        <w:jc w:val="center"/>
        <w:rPr>
          <w:b w:val="0"/>
          <w:bCs w:val="0"/>
          <w:lang w:val="ru-RU"/>
        </w:rPr>
      </w:pPr>
      <w:bookmarkStart w:id="1" w:name="_Toc231227229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Содержание</w:t>
      </w:r>
      <w:bookmarkEnd w:id="1"/>
    </w:p>
    <w:sdt>
      <w:sdtPr>
        <w:rPr>
          <w:lang w:val="ru-RU"/>
        </w:rPr>
        <w:id w:val="1650702418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theme="minorBidi"/>
          <w:color w:val="auto"/>
          <w:szCs w:val="22"/>
          <w:lang w:val="en-US"/>
        </w:rPr>
      </w:sdtEndPr>
      <w:sdtContent>
        <w:p w14:paraId="63ED6F8D" w14:textId="3B6BEA1D" w:rsidR="003C6466" w:rsidRDefault="003C6466">
          <w:pPr>
            <w:pStyle w:val="aff"/>
          </w:pPr>
        </w:p>
        <w:p w14:paraId="117DA884" w14:textId="5E8908E5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227230" w:history="1">
            <w:r w:rsidRPr="00F8186F">
              <w:rPr>
                <w:rStyle w:val="aff8"/>
                <w:noProof/>
                <w:lang w:val="ru-RU"/>
              </w:rPr>
              <w:t>Постановка задачи на практику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68F7F" w14:textId="7A5DFB9D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31" w:history="1">
            <w:r w:rsidRPr="00F8186F">
              <w:rPr>
                <w:rStyle w:val="aff8"/>
                <w:noProof/>
                <w:lang w:val="ru-RU"/>
              </w:rPr>
              <w:t>1 Инструкция по технике безопасности на рабочем месте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ABAFD0" w14:textId="700BAE99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32" w:history="1">
            <w:r w:rsidRPr="00F8186F">
              <w:rPr>
                <w:rStyle w:val="aff8"/>
                <w:noProof/>
                <w:lang w:val="ru-RU"/>
              </w:rPr>
              <w:t>2 Должностные обязанности специалиста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48CA4" w14:textId="514628AB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33" w:history="1">
            <w:r w:rsidRPr="00F8186F">
              <w:rPr>
                <w:rStyle w:val="aff8"/>
                <w:noProof/>
                <w:lang w:val="ru-RU"/>
              </w:rPr>
              <w:t>3 Выполнение индивидуального задания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42D66" w14:textId="7DFEEF2E" w:rsidR="003C6466" w:rsidRDefault="003C6466">
          <w:pPr>
            <w:pStyle w:val="2c"/>
            <w:tabs>
              <w:tab w:val="right" w:leader="dot" w:pos="9679"/>
            </w:tabs>
            <w:rPr>
              <w:noProof/>
            </w:rPr>
          </w:pPr>
          <w:hyperlink w:anchor="_Toc231227234" w:history="1">
            <w:r w:rsidRPr="00F8186F">
              <w:rPr>
                <w:rStyle w:val="aff8"/>
                <w:noProof/>
                <w:lang w:val="ru-RU"/>
              </w:rPr>
              <w:t>3.1 Проектирование модели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1E4FEA" w14:textId="4912B311" w:rsidR="003C6466" w:rsidRDefault="003C6466">
          <w:pPr>
            <w:pStyle w:val="2c"/>
            <w:tabs>
              <w:tab w:val="right" w:leader="dot" w:pos="9679"/>
            </w:tabs>
            <w:rPr>
              <w:noProof/>
            </w:rPr>
          </w:pPr>
          <w:hyperlink w:anchor="_Toc231227235" w:history="1">
            <w:r w:rsidRPr="00F8186F">
              <w:rPr>
                <w:rStyle w:val="aff8"/>
                <w:noProof/>
                <w:lang w:val="ru-RU"/>
              </w:rPr>
              <w:t>3.2 Словарь данных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C7DC7" w14:textId="559708AD" w:rsidR="003C6466" w:rsidRDefault="003C6466">
          <w:pPr>
            <w:pStyle w:val="2c"/>
            <w:tabs>
              <w:tab w:val="right" w:leader="dot" w:pos="9679"/>
            </w:tabs>
            <w:rPr>
              <w:noProof/>
            </w:rPr>
          </w:pPr>
          <w:hyperlink w:anchor="_Toc231227236" w:history="1">
            <w:r w:rsidRPr="00F8186F">
              <w:rPr>
                <w:rStyle w:val="aff8"/>
                <w:noProof/>
              </w:rPr>
              <w:t>3.3 Создание объектов базы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216DC" w14:textId="7016D832" w:rsidR="003C6466" w:rsidRDefault="003C6466">
          <w:pPr>
            <w:pStyle w:val="2c"/>
            <w:tabs>
              <w:tab w:val="right" w:leader="dot" w:pos="9679"/>
            </w:tabs>
            <w:rPr>
              <w:noProof/>
            </w:rPr>
          </w:pPr>
          <w:hyperlink w:anchor="_Toc231227237" w:history="1">
            <w:r w:rsidRPr="00F8186F">
              <w:rPr>
                <w:rStyle w:val="aff8"/>
                <w:noProof/>
              </w:rPr>
              <w:t>3.4 Руководство пользователя/администратора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3A80D" w14:textId="197FED3F" w:rsidR="003C6466" w:rsidRDefault="003C6466">
          <w:pPr>
            <w:pStyle w:val="2c"/>
            <w:tabs>
              <w:tab w:val="right" w:leader="dot" w:pos="9679"/>
            </w:tabs>
            <w:rPr>
              <w:noProof/>
            </w:rPr>
          </w:pPr>
          <w:hyperlink w:anchor="_Toc231227238" w:history="1">
            <w:r w:rsidRPr="00F8186F">
              <w:rPr>
                <w:rStyle w:val="aff8"/>
                <w:noProof/>
                <w:lang w:val="ru-RU"/>
              </w:rPr>
              <w:t>3.5 Методы защиты данных в базе данных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2C20E" w14:textId="681AEF85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39" w:history="1">
            <w:r w:rsidRPr="00F8186F">
              <w:rPr>
                <w:rStyle w:val="aff8"/>
                <w:noProof/>
                <w:lang w:val="ru-RU"/>
              </w:rPr>
              <w:t>4 Задание от предприятия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BB69ED" w14:textId="66CE846F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40" w:history="1">
            <w:r w:rsidRPr="00F8186F">
              <w:rPr>
                <w:rStyle w:val="aff8"/>
                <w:noProof/>
                <w:lang w:val="ru-RU"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B96F2" w14:textId="35FA0C08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41" w:history="1">
            <w:r w:rsidRPr="00F8186F">
              <w:rPr>
                <w:rStyle w:val="aff8"/>
                <w:noProof/>
                <w:lang w:val="ru-RU"/>
              </w:rPr>
              <w:t>Приложение 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A8054" w14:textId="335CB5EF" w:rsidR="003C6466" w:rsidRDefault="003C6466">
          <w:pPr>
            <w:pStyle w:val="14"/>
            <w:tabs>
              <w:tab w:val="right" w:leader="dot" w:pos="9679"/>
            </w:tabs>
            <w:rPr>
              <w:noProof/>
            </w:rPr>
          </w:pPr>
          <w:hyperlink w:anchor="_Toc231227242" w:history="1">
            <w:r w:rsidRPr="00F8186F">
              <w:rPr>
                <w:rStyle w:val="aff8"/>
                <w:noProof/>
                <w:lang w:val="ru-RU"/>
              </w:rPr>
              <w:t>Приложение Б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_Toc231227242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D4EE3" w14:textId="06BC71F6" w:rsidR="003C6466" w:rsidRDefault="003C6466">
          <w:r>
            <w:rPr>
              <w:b/>
              <w:bCs/>
            </w:rPr>
            <w:fldChar w:fldCharType="end"/>
          </w:r>
        </w:p>
      </w:sdtContent>
    </w:sdt>
    <w:p w14:paraId="0DFDE8B3" w14:textId="77777777" w:rsidR="00037BB9" w:rsidRPr="001735E9" w:rsidRDefault="00000000" w:rsidP="001735E9">
      <w:pPr>
        <w:spacing w:line="360" w:lineRule="auto"/>
        <w:ind w:firstLine="851"/>
        <w:rPr>
          <w:lang w:val="ru-RU"/>
        </w:rPr>
      </w:pPr>
      <w:r w:rsidRPr="001735E9">
        <w:rPr>
          <w:lang w:val="ru-RU"/>
        </w:rPr>
        <w:br w:type="page"/>
      </w:r>
    </w:p>
    <w:p w14:paraId="60D4D731" w14:textId="779A0585" w:rsidR="00037BB9" w:rsidRPr="001735E9" w:rsidRDefault="00000000" w:rsidP="001735E9">
      <w:pPr>
        <w:pStyle w:val="1"/>
        <w:spacing w:line="360" w:lineRule="auto"/>
        <w:ind w:firstLine="851"/>
        <w:rPr>
          <w:b w:val="0"/>
          <w:bCs w:val="0"/>
          <w:lang w:val="ru-RU"/>
        </w:rPr>
      </w:pPr>
      <w:bookmarkStart w:id="2" w:name="_Toc231227230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Постановка задачи на практику</w:t>
      </w:r>
      <w:bookmarkEnd w:id="2"/>
      <w:r w:rsidR="001735E9">
        <w:rPr>
          <w:rFonts w:ascii="Times New Roman" w:hAnsi="Times New Roman"/>
          <w:b w:val="0"/>
          <w:bCs w:val="0"/>
          <w:lang w:val="ru-RU"/>
        </w:rPr>
        <w:br/>
      </w:r>
    </w:p>
    <w:p w14:paraId="60506D88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Задачей данного задания по модулю является проектирование и разработка базы данных, а также графического приложения для работы с ней. В качестве предметной области выбрана система автопроката, предназначенная для учета марок автомобилей, автомобилей, клиентов и договоров аренды.</w:t>
      </w:r>
    </w:p>
    <w:p w14:paraId="0886E87B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Графическое приложение должно обеспечивать вход пользователя в систему, просмотр данных из базы данных, ввод новых записей, поиск, редактирование, удаление, а также формирование отчетных документов. Для разработки приложения выбрана технология </w:t>
      </w:r>
      <w:r w:rsidRPr="001735E9">
        <w:t>Windows</w:t>
      </w:r>
      <w:r w:rsidRPr="001735E9">
        <w:rPr>
          <w:lang w:val="ru-RU"/>
        </w:rPr>
        <w:t xml:space="preserve"> </w:t>
      </w:r>
      <w:r w:rsidRPr="001735E9">
        <w:t>Forms</w:t>
      </w:r>
      <w:r w:rsidRPr="001735E9">
        <w:rPr>
          <w:lang w:val="ru-RU"/>
        </w:rPr>
        <w:t xml:space="preserve"> на языке </w:t>
      </w:r>
      <w:r w:rsidRPr="001735E9">
        <w:t>C</w:t>
      </w:r>
      <w:r w:rsidRPr="001735E9">
        <w:rPr>
          <w:lang w:val="ru-RU"/>
        </w:rPr>
        <w:t xml:space="preserve">#, а в качестве СУБД используется </w:t>
      </w:r>
      <w:r w:rsidRPr="001735E9">
        <w:t>PostgreSQL</w:t>
      </w:r>
      <w:r w:rsidRPr="001735E9">
        <w:rPr>
          <w:lang w:val="ru-RU"/>
        </w:rPr>
        <w:t>.</w:t>
      </w:r>
    </w:p>
    <w:p w14:paraId="3A9163A4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Так как проектируемая система является многопользовательской, были спроектированы роли пользователей: администратор, менеджер и пользователь просмотра. Для защиты данных реализованы ограничения целостности на уровне базы данных, параметризованные запросы в приложении, разграничение прав и журналирование операций.</w:t>
      </w:r>
    </w:p>
    <w:p w14:paraId="76A863D1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Задание по модулю ПМ.11 считается завершенным при выполнении следующих этапов работ:</w:t>
      </w:r>
    </w:p>
    <w:p w14:paraId="350A2F94" w14:textId="77777777" w:rsidR="00037BB9" w:rsidRPr="001735E9" w:rsidRDefault="00000000" w:rsidP="001735E9">
      <w:pPr>
        <w:pStyle w:val="ae"/>
        <w:numPr>
          <w:ilvl w:val="0"/>
          <w:numId w:val="10"/>
        </w:numPr>
        <w:spacing w:line="360" w:lineRule="auto"/>
        <w:rPr>
          <w:lang w:val="ru-RU"/>
        </w:rPr>
      </w:pPr>
      <w:r w:rsidRPr="001735E9">
        <w:rPr>
          <w:lang w:val="ru-RU"/>
        </w:rPr>
        <w:t>проектирование модели базы данных;</w:t>
      </w:r>
    </w:p>
    <w:p w14:paraId="62D014E9" w14:textId="77777777" w:rsidR="00037BB9" w:rsidRPr="001735E9" w:rsidRDefault="00000000" w:rsidP="001735E9">
      <w:pPr>
        <w:pStyle w:val="ae"/>
        <w:numPr>
          <w:ilvl w:val="0"/>
          <w:numId w:val="10"/>
        </w:numPr>
        <w:spacing w:line="360" w:lineRule="auto"/>
        <w:rPr>
          <w:lang w:val="ru-RU"/>
        </w:rPr>
      </w:pPr>
      <w:r w:rsidRPr="001735E9">
        <w:rPr>
          <w:lang w:val="ru-RU"/>
        </w:rPr>
        <w:t xml:space="preserve">разработка базы данных в СУБД </w:t>
      </w:r>
      <w:r w:rsidRPr="001735E9">
        <w:t>PostgreSQL</w:t>
      </w:r>
      <w:r w:rsidRPr="001735E9">
        <w:rPr>
          <w:lang w:val="ru-RU"/>
        </w:rPr>
        <w:t>;</w:t>
      </w:r>
    </w:p>
    <w:p w14:paraId="63BF07CF" w14:textId="77777777" w:rsidR="00037BB9" w:rsidRPr="001735E9" w:rsidRDefault="00000000" w:rsidP="001735E9">
      <w:pPr>
        <w:pStyle w:val="ae"/>
        <w:numPr>
          <w:ilvl w:val="0"/>
          <w:numId w:val="10"/>
        </w:numPr>
        <w:spacing w:line="360" w:lineRule="auto"/>
        <w:rPr>
          <w:lang w:val="ru-RU"/>
        </w:rPr>
      </w:pPr>
      <w:r w:rsidRPr="001735E9">
        <w:rPr>
          <w:lang w:val="ru-RU"/>
        </w:rPr>
        <w:t>разработка приложения для работы с базой данных;</w:t>
      </w:r>
    </w:p>
    <w:p w14:paraId="329B6FE2" w14:textId="77777777" w:rsidR="00037BB9" w:rsidRPr="001735E9" w:rsidRDefault="00000000" w:rsidP="001735E9">
      <w:pPr>
        <w:pStyle w:val="ae"/>
        <w:numPr>
          <w:ilvl w:val="0"/>
          <w:numId w:val="10"/>
        </w:numPr>
        <w:spacing w:line="360" w:lineRule="auto"/>
        <w:rPr>
          <w:lang w:val="ru-RU"/>
        </w:rPr>
      </w:pPr>
      <w:r w:rsidRPr="001735E9">
        <w:rPr>
          <w:lang w:val="ru-RU"/>
        </w:rPr>
        <w:t>реализация методов защиты на уровне БД и приложения;</w:t>
      </w:r>
    </w:p>
    <w:p w14:paraId="10200938" w14:textId="77777777" w:rsidR="00037BB9" w:rsidRPr="001735E9" w:rsidRDefault="00000000" w:rsidP="001735E9">
      <w:pPr>
        <w:pStyle w:val="ae"/>
        <w:numPr>
          <w:ilvl w:val="0"/>
          <w:numId w:val="10"/>
        </w:numPr>
        <w:spacing w:line="360" w:lineRule="auto"/>
        <w:rPr>
          <w:lang w:val="ru-RU"/>
        </w:rPr>
      </w:pPr>
      <w:r w:rsidRPr="001735E9">
        <w:rPr>
          <w:lang w:val="ru-RU"/>
        </w:rPr>
        <w:t>оформление отчета о выполнении индивидуального задания.</w:t>
      </w:r>
    </w:p>
    <w:p w14:paraId="380E7433" w14:textId="6DA89647" w:rsidR="00037BB9" w:rsidRPr="001735E9" w:rsidRDefault="00000000" w:rsidP="001735E9">
      <w:pPr>
        <w:pStyle w:val="1"/>
        <w:spacing w:line="360" w:lineRule="auto"/>
        <w:ind w:firstLine="851"/>
        <w:rPr>
          <w:b w:val="0"/>
          <w:bCs w:val="0"/>
          <w:lang w:val="ru-RU"/>
        </w:rPr>
      </w:pPr>
      <w:bookmarkStart w:id="3" w:name="_Toc231227231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1 Инструкция по технике безопасности на рабочем месте</w:t>
      </w:r>
      <w:bookmarkEnd w:id="3"/>
      <w:r w:rsidR="001735E9">
        <w:rPr>
          <w:rFonts w:ascii="Times New Roman" w:hAnsi="Times New Roman"/>
          <w:b w:val="0"/>
          <w:bCs w:val="0"/>
          <w:lang w:val="ru-RU"/>
        </w:rPr>
        <w:br/>
      </w:r>
    </w:p>
    <w:p w14:paraId="1D8C8D9D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При работе за компьютером необходимо соблюдать требования техники безопасности, правила эксплуатации оборудования и меры защиты информации. Рабочее место должно быть организовано так, чтобы исключить повышенную нагрузку на зрение, опорно-двигательный аппарат и нервную систему.</w:t>
      </w:r>
    </w:p>
    <w:p w14:paraId="342185A5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перед началом работы проверить исправность компьютера, монитора, клавиатуры и мыши;</w:t>
      </w:r>
    </w:p>
    <w:p w14:paraId="0510DAF8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не работать с оборудованием при поврежденных кабелях и разъемах;</w:t>
      </w:r>
    </w:p>
    <w:p w14:paraId="72AD0F44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соблюдать расстояние от глаз до монитора не менее 50-70 см;</w:t>
      </w:r>
    </w:p>
    <w:p w14:paraId="742FA63A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делать перерывы при длительной работе за компьютером;</w:t>
      </w:r>
    </w:p>
    <w:p w14:paraId="6308E918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использовать сложные пароли и не передавать учетные данные другим лицам;</w:t>
      </w:r>
    </w:p>
    <w:p w14:paraId="67E31874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не открывать подозрительные файлы и ссылки;</w:t>
      </w:r>
    </w:p>
    <w:p w14:paraId="0E2E1913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регулярно сохранять результаты работы и создавать резервные копии;</w:t>
      </w:r>
    </w:p>
    <w:p w14:paraId="198495D8" w14:textId="77777777" w:rsidR="00037BB9" w:rsidRPr="001735E9" w:rsidRDefault="00000000" w:rsidP="001735E9">
      <w:pPr>
        <w:pStyle w:val="ae"/>
        <w:numPr>
          <w:ilvl w:val="0"/>
          <w:numId w:val="11"/>
        </w:numPr>
        <w:spacing w:line="360" w:lineRule="auto"/>
        <w:rPr>
          <w:lang w:val="ru-RU"/>
        </w:rPr>
      </w:pPr>
      <w:r w:rsidRPr="001735E9">
        <w:rPr>
          <w:lang w:val="ru-RU"/>
        </w:rPr>
        <w:t>по окончании работы корректно завершать работу программ и выходить из учетной записи.</w:t>
      </w:r>
    </w:p>
    <w:p w14:paraId="10B90695" w14:textId="77777777" w:rsidR="001735E9" w:rsidRDefault="001735E9">
      <w:pPr>
        <w:rPr>
          <w:rFonts w:eastAsiaTheme="majorEastAsia" w:cstheme="majorBidi"/>
          <w:color w:val="000000"/>
          <w:szCs w:val="28"/>
          <w:lang w:val="ru-RU"/>
        </w:rPr>
      </w:pPr>
      <w:r>
        <w:rPr>
          <w:b/>
          <w:bCs/>
          <w:lang w:val="ru-RU"/>
        </w:rPr>
        <w:br w:type="page"/>
      </w:r>
    </w:p>
    <w:p w14:paraId="0E752BD4" w14:textId="31D342DE" w:rsidR="00037BB9" w:rsidRDefault="00000000" w:rsidP="001735E9">
      <w:pPr>
        <w:pStyle w:val="1"/>
        <w:spacing w:line="360" w:lineRule="auto"/>
        <w:ind w:firstLine="851"/>
        <w:rPr>
          <w:rFonts w:ascii="Times New Roman" w:hAnsi="Times New Roman"/>
          <w:b w:val="0"/>
          <w:bCs w:val="0"/>
          <w:lang w:val="ru-RU"/>
        </w:rPr>
      </w:pPr>
      <w:bookmarkStart w:id="4" w:name="_Toc231227232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2 Должностные обязанности специалиста</w:t>
      </w:r>
      <w:bookmarkEnd w:id="4"/>
    </w:p>
    <w:p w14:paraId="60C33426" w14:textId="77777777" w:rsidR="001735E9" w:rsidRPr="001735E9" w:rsidRDefault="001735E9" w:rsidP="001735E9">
      <w:pPr>
        <w:rPr>
          <w:lang w:val="ru-RU"/>
        </w:rPr>
      </w:pPr>
    </w:p>
    <w:p w14:paraId="401F2BDF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В рамках выполнения задания специалист осуществляет анализ предметной области, проектирование структуры базы данных, создание таблиц и связей, разработку пользовательского приложения, настройку доступа и документирование результата.</w:t>
      </w:r>
    </w:p>
    <w:p w14:paraId="06E2EB46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К основным обязанностям специалиста при выполнении работы относятся: проектирование </w:t>
      </w:r>
      <w:r w:rsidRPr="001735E9">
        <w:t>ER</w:t>
      </w:r>
      <w:r w:rsidRPr="001735E9">
        <w:rPr>
          <w:lang w:val="ru-RU"/>
        </w:rPr>
        <w:t xml:space="preserve">-модели, создание нормализованной реляционной схемы, разработка </w:t>
      </w:r>
      <w:r w:rsidRPr="001735E9">
        <w:t>SQL</w:t>
      </w:r>
      <w:r w:rsidRPr="001735E9">
        <w:rPr>
          <w:lang w:val="ru-RU"/>
        </w:rPr>
        <w:t>-скриптов, заполнение базы тестовыми данными, создание приложения для ввода и обработки данных, реализация защиты информации и подготовка отчета.</w:t>
      </w:r>
    </w:p>
    <w:p w14:paraId="16428690" w14:textId="77777777" w:rsidR="001735E9" w:rsidRDefault="001735E9">
      <w:pPr>
        <w:rPr>
          <w:rFonts w:eastAsiaTheme="majorEastAsia" w:cstheme="majorBidi"/>
          <w:color w:val="000000"/>
          <w:szCs w:val="28"/>
          <w:lang w:val="ru-RU"/>
        </w:rPr>
      </w:pPr>
      <w:r>
        <w:rPr>
          <w:b/>
          <w:bCs/>
          <w:lang w:val="ru-RU"/>
        </w:rPr>
        <w:br w:type="page"/>
      </w:r>
    </w:p>
    <w:p w14:paraId="4A688710" w14:textId="3BB47D95" w:rsidR="00037BB9" w:rsidRPr="001735E9" w:rsidRDefault="00000000" w:rsidP="001735E9">
      <w:pPr>
        <w:pStyle w:val="1"/>
        <w:spacing w:line="360" w:lineRule="auto"/>
        <w:ind w:firstLine="851"/>
        <w:rPr>
          <w:b w:val="0"/>
          <w:bCs w:val="0"/>
          <w:lang w:val="ru-RU"/>
        </w:rPr>
      </w:pPr>
      <w:bookmarkStart w:id="5" w:name="_Toc231227233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3 Выполнение индивидуального задания</w:t>
      </w:r>
      <w:bookmarkEnd w:id="5"/>
    </w:p>
    <w:p w14:paraId="27125837" w14:textId="77777777" w:rsidR="00037BB9" w:rsidRPr="001735E9" w:rsidRDefault="00000000" w:rsidP="001735E9">
      <w:pPr>
        <w:pStyle w:val="21"/>
        <w:spacing w:line="360" w:lineRule="auto"/>
        <w:ind w:firstLine="851"/>
        <w:rPr>
          <w:b w:val="0"/>
          <w:bCs w:val="0"/>
          <w:lang w:val="ru-RU"/>
        </w:rPr>
      </w:pPr>
      <w:bookmarkStart w:id="6" w:name="_Toc231227234"/>
      <w:r w:rsidRPr="001735E9">
        <w:rPr>
          <w:rFonts w:ascii="Times New Roman" w:hAnsi="Times New Roman"/>
          <w:b w:val="0"/>
          <w:bCs w:val="0"/>
          <w:lang w:val="ru-RU"/>
        </w:rPr>
        <w:t>3.1 Проектирование модели базы данных</w:t>
      </w:r>
      <w:bookmarkEnd w:id="6"/>
    </w:p>
    <w:p w14:paraId="05CF02F0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В ходе выполнения индивидуального задания была спроектирована база данных «Автопрокат». База данных приведена к третьей нормальной форме. Основными сущностями являются: марка автомобиля, автомобиль, клиент и договор аренды.</w:t>
      </w:r>
    </w:p>
    <w:p w14:paraId="71B05334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Связи между таблицами имеют следующий вид: одна марка может иметь несколько автомобилей; один автомобиль может участвовать в нескольких договорах аренды; один клиент может оформить несколько договоров аренды. Центральной таблицей предметной области является </w:t>
      </w:r>
      <w:r w:rsidRPr="001735E9">
        <w:t>rental</w:t>
      </w:r>
      <w:r w:rsidRPr="001735E9">
        <w:rPr>
          <w:lang w:val="ru-RU"/>
        </w:rPr>
        <w:t>, связывающая клиента и автомобиль.</w:t>
      </w:r>
    </w:p>
    <w:p w14:paraId="1474DD91" w14:textId="77777777" w:rsidR="00037BB9" w:rsidRPr="001735E9" w:rsidRDefault="00000000" w:rsidP="001735E9">
      <w:pPr>
        <w:pStyle w:val="21"/>
        <w:spacing w:line="360" w:lineRule="auto"/>
        <w:ind w:firstLine="851"/>
        <w:rPr>
          <w:b w:val="0"/>
          <w:bCs w:val="0"/>
          <w:lang w:val="ru-RU"/>
        </w:rPr>
      </w:pPr>
      <w:bookmarkStart w:id="7" w:name="_Toc231227235"/>
      <w:r w:rsidRPr="001735E9">
        <w:rPr>
          <w:rFonts w:ascii="Times New Roman" w:hAnsi="Times New Roman"/>
          <w:b w:val="0"/>
          <w:bCs w:val="0"/>
          <w:lang w:val="ru-RU"/>
        </w:rPr>
        <w:t>3.2 Словарь данных базы данных</w:t>
      </w:r>
      <w:bookmarkEnd w:id="7"/>
    </w:p>
    <w:p w14:paraId="6264B7E6" w14:textId="77777777" w:rsidR="00037BB9" w:rsidRPr="001735E9" w:rsidRDefault="00000000" w:rsidP="001735E9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База данных состоит из следующих основных таблиц:</w:t>
      </w:r>
    </w:p>
    <w:p w14:paraId="4CEFE38C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brand</w:t>
      </w:r>
      <w:r w:rsidRPr="001735E9">
        <w:rPr>
          <w:lang w:val="ru-RU"/>
        </w:rPr>
        <w:t xml:space="preserve"> - справочник марок автомобилей;</w:t>
      </w:r>
    </w:p>
    <w:p w14:paraId="29F94867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car</w:t>
      </w:r>
      <w:r w:rsidRPr="001735E9">
        <w:rPr>
          <w:lang w:val="ru-RU"/>
        </w:rPr>
        <w:t xml:space="preserve"> - автомобили автопарка;</w:t>
      </w:r>
    </w:p>
    <w:p w14:paraId="5B5B6963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client</w:t>
      </w:r>
      <w:r w:rsidRPr="001735E9">
        <w:rPr>
          <w:lang w:val="ru-RU"/>
        </w:rPr>
        <w:t xml:space="preserve"> - клиенты автопроката;</w:t>
      </w:r>
    </w:p>
    <w:p w14:paraId="5CE6F03A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rental</w:t>
      </w:r>
      <w:r w:rsidRPr="001735E9">
        <w:rPr>
          <w:lang w:val="ru-RU"/>
        </w:rPr>
        <w:t xml:space="preserve"> - договоры аренды;</w:t>
      </w:r>
    </w:p>
    <w:p w14:paraId="229AC52D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app</w:t>
      </w:r>
      <w:r w:rsidRPr="001735E9">
        <w:rPr>
          <w:lang w:val="ru-RU"/>
        </w:rPr>
        <w:t>_</w:t>
      </w:r>
      <w:r w:rsidRPr="001735E9">
        <w:t>user</w:t>
      </w:r>
      <w:r w:rsidRPr="001735E9">
        <w:rPr>
          <w:lang w:val="ru-RU"/>
        </w:rPr>
        <w:t xml:space="preserve"> - учетные записи приложения;</w:t>
      </w:r>
    </w:p>
    <w:p w14:paraId="268B1C9A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audit</w:t>
      </w:r>
      <w:r w:rsidRPr="001735E9">
        <w:rPr>
          <w:lang w:val="ru-RU"/>
        </w:rPr>
        <w:t>_</w:t>
      </w:r>
      <w:r w:rsidRPr="001735E9">
        <w:t>log</w:t>
      </w:r>
      <w:r w:rsidRPr="001735E9">
        <w:rPr>
          <w:lang w:val="ru-RU"/>
        </w:rPr>
        <w:t xml:space="preserve"> - журнал операций;</w:t>
      </w:r>
    </w:p>
    <w:p w14:paraId="41D4FDD6" w14:textId="77777777" w:rsidR="00037BB9" w:rsidRPr="001735E9" w:rsidRDefault="00000000" w:rsidP="001735E9">
      <w:pPr>
        <w:pStyle w:val="ae"/>
        <w:numPr>
          <w:ilvl w:val="0"/>
          <w:numId w:val="12"/>
        </w:numPr>
        <w:spacing w:line="360" w:lineRule="auto"/>
        <w:rPr>
          <w:lang w:val="ru-RU"/>
        </w:rPr>
      </w:pPr>
      <w:r w:rsidRPr="001735E9">
        <w:t>app</w:t>
      </w:r>
      <w:r w:rsidRPr="001735E9">
        <w:rPr>
          <w:lang w:val="ru-RU"/>
        </w:rPr>
        <w:t>_</w:t>
      </w:r>
      <w:r w:rsidRPr="001735E9">
        <w:t>context</w:t>
      </w:r>
      <w:r w:rsidRPr="001735E9">
        <w:rPr>
          <w:lang w:val="ru-RU"/>
        </w:rPr>
        <w:t xml:space="preserve"> - служебный контекст текущего пользователя приложения.</w:t>
      </w:r>
    </w:p>
    <w:p w14:paraId="231AD5EF" w14:textId="0E3B3CA8" w:rsidR="001735E9" w:rsidRDefault="00000000" w:rsidP="001735E9">
      <w:pPr>
        <w:rPr>
          <w:sz w:val="24"/>
        </w:rPr>
      </w:pPr>
      <w:proofErr w:type="spellStart"/>
      <w:r w:rsidRPr="001735E9">
        <w:rPr>
          <w:sz w:val="24"/>
        </w:rPr>
        <w:t>Таблица</w:t>
      </w:r>
      <w:proofErr w:type="spellEnd"/>
      <w:r w:rsidRPr="001735E9">
        <w:rPr>
          <w:sz w:val="24"/>
        </w:rPr>
        <w:t xml:space="preserve"> 1 - </w:t>
      </w:r>
      <w:proofErr w:type="spellStart"/>
      <w:r w:rsidRPr="001735E9">
        <w:rPr>
          <w:sz w:val="24"/>
        </w:rPr>
        <w:t>Таблица</w:t>
      </w:r>
      <w:proofErr w:type="spellEnd"/>
      <w:r w:rsidRPr="001735E9">
        <w:rPr>
          <w:sz w:val="24"/>
        </w:rPr>
        <w:t xml:space="preserve"> brand</w:t>
      </w:r>
    </w:p>
    <w:p w14:paraId="6ACE7A6B" w14:textId="2465128A" w:rsidR="00037BB9" w:rsidRPr="001735E9" w:rsidRDefault="00037BB9" w:rsidP="001735E9">
      <w:pPr>
        <w:rPr>
          <w:sz w:val="24"/>
          <w:lang w:val="ru-RU"/>
        </w:rPr>
      </w:pP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037BB9" w:rsidRPr="001735E9" w14:paraId="7ACCA300" w14:textId="77777777" w:rsidTr="001735E9">
        <w:trPr>
          <w:jc w:val="center"/>
        </w:trPr>
        <w:tc>
          <w:tcPr>
            <w:tcW w:w="2422" w:type="dxa"/>
            <w:shd w:val="clear" w:color="auto" w:fill="auto"/>
            <w:vAlign w:val="center"/>
          </w:tcPr>
          <w:p w14:paraId="578DE779" w14:textId="77777777" w:rsidR="00037BB9" w:rsidRPr="001735E9" w:rsidRDefault="00000000">
            <w:proofErr w:type="spellStart"/>
            <w:r w:rsidRPr="001735E9">
              <w:rPr>
                <w:sz w:val="24"/>
              </w:rPr>
              <w:t>Название</w:t>
            </w:r>
            <w:proofErr w:type="spellEnd"/>
            <w:r w:rsidRPr="001735E9">
              <w:rPr>
                <w:sz w:val="24"/>
              </w:rPr>
              <w:t xml:space="preserve"> </w:t>
            </w:r>
            <w:proofErr w:type="spellStart"/>
            <w:r w:rsidRPr="001735E9">
              <w:rPr>
                <w:sz w:val="24"/>
              </w:rPr>
              <w:t>атрибута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14:paraId="79F5E8E4" w14:textId="77777777" w:rsidR="00037BB9" w:rsidRPr="001735E9" w:rsidRDefault="00000000">
            <w:r w:rsidRPr="001735E9">
              <w:rPr>
                <w:sz w:val="24"/>
              </w:rPr>
              <w:t>Тип данных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F46E28" w14:textId="77777777" w:rsidR="00037BB9" w:rsidRPr="001735E9" w:rsidRDefault="00000000">
            <w:r w:rsidRPr="001735E9">
              <w:rPr>
                <w:sz w:val="24"/>
              </w:rPr>
              <w:t>Назначение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32F422" w14:textId="77777777" w:rsidR="00037BB9" w:rsidRPr="001735E9" w:rsidRDefault="00000000">
            <w:r w:rsidRPr="001735E9">
              <w:rPr>
                <w:sz w:val="24"/>
              </w:rPr>
              <w:t>Ключевое поле</w:t>
            </w:r>
          </w:p>
        </w:tc>
      </w:tr>
      <w:tr w:rsidR="00037BB9" w:rsidRPr="001735E9" w14:paraId="30F7FD93" w14:textId="77777777">
        <w:trPr>
          <w:jc w:val="center"/>
        </w:trPr>
        <w:tc>
          <w:tcPr>
            <w:tcW w:w="2422" w:type="dxa"/>
            <w:vAlign w:val="center"/>
          </w:tcPr>
          <w:p w14:paraId="1796315C" w14:textId="77777777" w:rsidR="00037BB9" w:rsidRPr="001735E9" w:rsidRDefault="00000000">
            <w:r w:rsidRPr="001735E9">
              <w:rPr>
                <w:sz w:val="24"/>
              </w:rPr>
              <w:t>brand_id</w:t>
            </w:r>
          </w:p>
        </w:tc>
        <w:tc>
          <w:tcPr>
            <w:tcW w:w="2422" w:type="dxa"/>
            <w:vAlign w:val="center"/>
          </w:tcPr>
          <w:p w14:paraId="77F061B9" w14:textId="77777777" w:rsidR="00037BB9" w:rsidRPr="001735E9" w:rsidRDefault="00000000">
            <w:r w:rsidRPr="001735E9">
              <w:rPr>
                <w:sz w:val="24"/>
              </w:rPr>
              <w:t>SERIAL</w:t>
            </w:r>
          </w:p>
        </w:tc>
        <w:tc>
          <w:tcPr>
            <w:tcW w:w="2422" w:type="dxa"/>
            <w:vAlign w:val="center"/>
          </w:tcPr>
          <w:p w14:paraId="5BE1E519" w14:textId="77777777" w:rsidR="00037BB9" w:rsidRPr="001735E9" w:rsidRDefault="00000000">
            <w:r w:rsidRPr="001735E9">
              <w:rPr>
                <w:sz w:val="24"/>
              </w:rPr>
              <w:t>Уникальный идентификатор марки</w:t>
            </w:r>
          </w:p>
        </w:tc>
        <w:tc>
          <w:tcPr>
            <w:tcW w:w="2422" w:type="dxa"/>
            <w:vAlign w:val="center"/>
          </w:tcPr>
          <w:p w14:paraId="041EE9B2" w14:textId="77777777" w:rsidR="00037BB9" w:rsidRPr="001735E9" w:rsidRDefault="00000000">
            <w:r w:rsidRPr="001735E9">
              <w:rPr>
                <w:sz w:val="24"/>
              </w:rPr>
              <w:t>Primary key</w:t>
            </w:r>
          </w:p>
        </w:tc>
      </w:tr>
      <w:tr w:rsidR="00037BB9" w:rsidRPr="001735E9" w14:paraId="68E1A1A7" w14:textId="77777777">
        <w:trPr>
          <w:jc w:val="center"/>
        </w:trPr>
        <w:tc>
          <w:tcPr>
            <w:tcW w:w="2422" w:type="dxa"/>
            <w:vAlign w:val="center"/>
          </w:tcPr>
          <w:p w14:paraId="34C7B4D0" w14:textId="77777777" w:rsidR="00037BB9" w:rsidRPr="001735E9" w:rsidRDefault="00000000">
            <w:r w:rsidRPr="001735E9">
              <w:rPr>
                <w:sz w:val="24"/>
              </w:rPr>
              <w:t>name</w:t>
            </w:r>
          </w:p>
        </w:tc>
        <w:tc>
          <w:tcPr>
            <w:tcW w:w="2422" w:type="dxa"/>
            <w:vAlign w:val="center"/>
          </w:tcPr>
          <w:p w14:paraId="6C70632E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50)</w:t>
            </w:r>
          </w:p>
        </w:tc>
        <w:tc>
          <w:tcPr>
            <w:tcW w:w="2422" w:type="dxa"/>
            <w:vAlign w:val="center"/>
          </w:tcPr>
          <w:p w14:paraId="2E99D0D3" w14:textId="77777777" w:rsidR="00037BB9" w:rsidRPr="001735E9" w:rsidRDefault="00000000">
            <w:r w:rsidRPr="001735E9">
              <w:rPr>
                <w:sz w:val="24"/>
              </w:rPr>
              <w:t xml:space="preserve">Название марки </w:t>
            </w:r>
            <w:r w:rsidRPr="001735E9">
              <w:rPr>
                <w:sz w:val="24"/>
              </w:rPr>
              <w:lastRenderedPageBreak/>
              <w:t>автомобиля</w:t>
            </w:r>
          </w:p>
        </w:tc>
        <w:tc>
          <w:tcPr>
            <w:tcW w:w="2422" w:type="dxa"/>
            <w:vAlign w:val="center"/>
          </w:tcPr>
          <w:p w14:paraId="5DED04E5" w14:textId="77777777" w:rsidR="00037BB9" w:rsidRPr="001735E9" w:rsidRDefault="00000000">
            <w:r w:rsidRPr="001735E9">
              <w:rPr>
                <w:sz w:val="24"/>
              </w:rPr>
              <w:lastRenderedPageBreak/>
              <w:t>UNIQUE</w:t>
            </w:r>
          </w:p>
        </w:tc>
      </w:tr>
      <w:tr w:rsidR="00037BB9" w:rsidRPr="001735E9" w14:paraId="2C713523" w14:textId="77777777">
        <w:trPr>
          <w:jc w:val="center"/>
        </w:trPr>
        <w:tc>
          <w:tcPr>
            <w:tcW w:w="2422" w:type="dxa"/>
            <w:vAlign w:val="center"/>
          </w:tcPr>
          <w:p w14:paraId="3303630E" w14:textId="77777777" w:rsidR="00037BB9" w:rsidRPr="001735E9" w:rsidRDefault="00000000">
            <w:r w:rsidRPr="001735E9">
              <w:rPr>
                <w:sz w:val="24"/>
              </w:rPr>
              <w:t>country</w:t>
            </w:r>
          </w:p>
        </w:tc>
        <w:tc>
          <w:tcPr>
            <w:tcW w:w="2422" w:type="dxa"/>
            <w:vAlign w:val="center"/>
          </w:tcPr>
          <w:p w14:paraId="23FBCC55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50)</w:t>
            </w:r>
          </w:p>
        </w:tc>
        <w:tc>
          <w:tcPr>
            <w:tcW w:w="2422" w:type="dxa"/>
            <w:vAlign w:val="center"/>
          </w:tcPr>
          <w:p w14:paraId="0DDA8DDB" w14:textId="77777777" w:rsidR="00037BB9" w:rsidRPr="001735E9" w:rsidRDefault="00000000">
            <w:r w:rsidRPr="001735E9">
              <w:rPr>
                <w:sz w:val="24"/>
              </w:rPr>
              <w:t>Страна-производитель</w:t>
            </w:r>
          </w:p>
        </w:tc>
        <w:tc>
          <w:tcPr>
            <w:tcW w:w="2422" w:type="dxa"/>
            <w:vAlign w:val="center"/>
          </w:tcPr>
          <w:p w14:paraId="1480CE26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</w:tbl>
    <w:p w14:paraId="0E105570" w14:textId="77777777" w:rsidR="00037BB9" w:rsidRPr="001735E9" w:rsidRDefault="00037BB9"/>
    <w:p w14:paraId="23AA555F" w14:textId="77777777" w:rsidR="00037BB9" w:rsidRPr="001735E9" w:rsidRDefault="00000000" w:rsidP="001735E9">
      <w:r w:rsidRPr="001735E9">
        <w:rPr>
          <w:sz w:val="24"/>
        </w:rPr>
        <w:t>Таблица 2 - Таблица car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037BB9" w:rsidRPr="001735E9" w14:paraId="117FDE9F" w14:textId="77777777" w:rsidTr="001735E9">
        <w:trPr>
          <w:jc w:val="center"/>
        </w:trPr>
        <w:tc>
          <w:tcPr>
            <w:tcW w:w="2422" w:type="dxa"/>
            <w:shd w:val="clear" w:color="auto" w:fill="auto"/>
            <w:vAlign w:val="center"/>
          </w:tcPr>
          <w:p w14:paraId="5899F361" w14:textId="77777777" w:rsidR="00037BB9" w:rsidRPr="001735E9" w:rsidRDefault="00000000">
            <w:r w:rsidRPr="001735E9">
              <w:rPr>
                <w:sz w:val="24"/>
              </w:rPr>
              <w:t>Название атрибута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1AB039" w14:textId="77777777" w:rsidR="00037BB9" w:rsidRPr="001735E9" w:rsidRDefault="00000000">
            <w:r w:rsidRPr="001735E9">
              <w:rPr>
                <w:sz w:val="24"/>
              </w:rPr>
              <w:t>Тип данных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E74856" w14:textId="77777777" w:rsidR="00037BB9" w:rsidRPr="001735E9" w:rsidRDefault="00000000">
            <w:r w:rsidRPr="001735E9">
              <w:rPr>
                <w:sz w:val="24"/>
              </w:rPr>
              <w:t>Назначение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2CEC59D" w14:textId="77777777" w:rsidR="00037BB9" w:rsidRPr="001735E9" w:rsidRDefault="00000000">
            <w:r w:rsidRPr="001735E9">
              <w:rPr>
                <w:sz w:val="24"/>
              </w:rPr>
              <w:t>Ключевое поле</w:t>
            </w:r>
          </w:p>
        </w:tc>
      </w:tr>
      <w:tr w:rsidR="00037BB9" w:rsidRPr="001735E9" w14:paraId="1E06366D" w14:textId="77777777">
        <w:trPr>
          <w:jc w:val="center"/>
        </w:trPr>
        <w:tc>
          <w:tcPr>
            <w:tcW w:w="2422" w:type="dxa"/>
            <w:vAlign w:val="center"/>
          </w:tcPr>
          <w:p w14:paraId="718C3148" w14:textId="77777777" w:rsidR="00037BB9" w:rsidRPr="001735E9" w:rsidRDefault="00000000">
            <w:r w:rsidRPr="001735E9">
              <w:rPr>
                <w:sz w:val="24"/>
              </w:rPr>
              <w:t>car_id</w:t>
            </w:r>
          </w:p>
        </w:tc>
        <w:tc>
          <w:tcPr>
            <w:tcW w:w="2422" w:type="dxa"/>
            <w:vAlign w:val="center"/>
          </w:tcPr>
          <w:p w14:paraId="2A4B87DA" w14:textId="77777777" w:rsidR="00037BB9" w:rsidRPr="001735E9" w:rsidRDefault="00000000">
            <w:r w:rsidRPr="001735E9">
              <w:rPr>
                <w:sz w:val="24"/>
              </w:rPr>
              <w:t>SERIAL</w:t>
            </w:r>
          </w:p>
        </w:tc>
        <w:tc>
          <w:tcPr>
            <w:tcW w:w="2422" w:type="dxa"/>
            <w:vAlign w:val="center"/>
          </w:tcPr>
          <w:p w14:paraId="2EA770DE" w14:textId="77777777" w:rsidR="00037BB9" w:rsidRPr="001735E9" w:rsidRDefault="00000000">
            <w:r w:rsidRPr="001735E9">
              <w:rPr>
                <w:sz w:val="24"/>
              </w:rPr>
              <w:t>Уникальный идентификатор автомобиля</w:t>
            </w:r>
          </w:p>
        </w:tc>
        <w:tc>
          <w:tcPr>
            <w:tcW w:w="2422" w:type="dxa"/>
            <w:vAlign w:val="center"/>
          </w:tcPr>
          <w:p w14:paraId="68A1B0BD" w14:textId="77777777" w:rsidR="00037BB9" w:rsidRPr="001735E9" w:rsidRDefault="00000000">
            <w:r w:rsidRPr="001735E9">
              <w:rPr>
                <w:sz w:val="24"/>
              </w:rPr>
              <w:t>Primary key</w:t>
            </w:r>
          </w:p>
        </w:tc>
      </w:tr>
      <w:tr w:rsidR="00037BB9" w:rsidRPr="001735E9" w14:paraId="4D6F2F06" w14:textId="77777777">
        <w:trPr>
          <w:jc w:val="center"/>
        </w:trPr>
        <w:tc>
          <w:tcPr>
            <w:tcW w:w="2422" w:type="dxa"/>
            <w:vAlign w:val="center"/>
          </w:tcPr>
          <w:p w14:paraId="6F62BF6C" w14:textId="77777777" w:rsidR="00037BB9" w:rsidRPr="001735E9" w:rsidRDefault="00000000">
            <w:r w:rsidRPr="001735E9">
              <w:rPr>
                <w:sz w:val="24"/>
              </w:rPr>
              <w:t>license_plate</w:t>
            </w:r>
          </w:p>
        </w:tc>
        <w:tc>
          <w:tcPr>
            <w:tcW w:w="2422" w:type="dxa"/>
            <w:vAlign w:val="center"/>
          </w:tcPr>
          <w:p w14:paraId="3A568B8B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15)</w:t>
            </w:r>
          </w:p>
        </w:tc>
        <w:tc>
          <w:tcPr>
            <w:tcW w:w="2422" w:type="dxa"/>
            <w:vAlign w:val="center"/>
          </w:tcPr>
          <w:p w14:paraId="25343056" w14:textId="77777777" w:rsidR="00037BB9" w:rsidRPr="001735E9" w:rsidRDefault="00000000">
            <w:r w:rsidRPr="001735E9">
              <w:rPr>
                <w:sz w:val="24"/>
              </w:rPr>
              <w:t>Государственный номер</w:t>
            </w:r>
          </w:p>
        </w:tc>
        <w:tc>
          <w:tcPr>
            <w:tcW w:w="2422" w:type="dxa"/>
            <w:vAlign w:val="center"/>
          </w:tcPr>
          <w:p w14:paraId="5E2F08BD" w14:textId="77777777" w:rsidR="00037BB9" w:rsidRPr="001735E9" w:rsidRDefault="00000000">
            <w:r w:rsidRPr="001735E9">
              <w:rPr>
                <w:sz w:val="24"/>
              </w:rPr>
              <w:t>UNIQUE</w:t>
            </w:r>
          </w:p>
        </w:tc>
      </w:tr>
      <w:tr w:rsidR="00037BB9" w:rsidRPr="001735E9" w14:paraId="2CAE3421" w14:textId="77777777">
        <w:trPr>
          <w:jc w:val="center"/>
        </w:trPr>
        <w:tc>
          <w:tcPr>
            <w:tcW w:w="2422" w:type="dxa"/>
            <w:vAlign w:val="center"/>
          </w:tcPr>
          <w:p w14:paraId="3D6BD664" w14:textId="77777777" w:rsidR="00037BB9" w:rsidRPr="001735E9" w:rsidRDefault="00000000">
            <w:r w:rsidRPr="001735E9">
              <w:rPr>
                <w:sz w:val="24"/>
              </w:rPr>
              <w:t>brand_id</w:t>
            </w:r>
          </w:p>
        </w:tc>
        <w:tc>
          <w:tcPr>
            <w:tcW w:w="2422" w:type="dxa"/>
            <w:vAlign w:val="center"/>
          </w:tcPr>
          <w:p w14:paraId="6D0C92AB" w14:textId="77777777" w:rsidR="00037BB9" w:rsidRPr="001735E9" w:rsidRDefault="00000000">
            <w:r w:rsidRPr="001735E9">
              <w:rPr>
                <w:sz w:val="24"/>
              </w:rPr>
              <w:t>INT</w:t>
            </w:r>
          </w:p>
        </w:tc>
        <w:tc>
          <w:tcPr>
            <w:tcW w:w="2422" w:type="dxa"/>
            <w:vAlign w:val="center"/>
          </w:tcPr>
          <w:p w14:paraId="166389E2" w14:textId="77777777" w:rsidR="00037BB9" w:rsidRPr="001735E9" w:rsidRDefault="00000000">
            <w:r w:rsidRPr="001735E9">
              <w:rPr>
                <w:sz w:val="24"/>
              </w:rPr>
              <w:t>Ссылка на марку автомобиля</w:t>
            </w:r>
          </w:p>
        </w:tc>
        <w:tc>
          <w:tcPr>
            <w:tcW w:w="2422" w:type="dxa"/>
            <w:vAlign w:val="center"/>
          </w:tcPr>
          <w:p w14:paraId="03AD5BFA" w14:textId="77777777" w:rsidR="00037BB9" w:rsidRPr="001735E9" w:rsidRDefault="00000000">
            <w:r w:rsidRPr="001735E9">
              <w:rPr>
                <w:sz w:val="24"/>
              </w:rPr>
              <w:t>Foreign key</w:t>
            </w:r>
          </w:p>
        </w:tc>
      </w:tr>
      <w:tr w:rsidR="00037BB9" w:rsidRPr="001735E9" w14:paraId="66D2C7D1" w14:textId="77777777">
        <w:trPr>
          <w:jc w:val="center"/>
        </w:trPr>
        <w:tc>
          <w:tcPr>
            <w:tcW w:w="2422" w:type="dxa"/>
            <w:vAlign w:val="center"/>
          </w:tcPr>
          <w:p w14:paraId="32129335" w14:textId="77777777" w:rsidR="00037BB9" w:rsidRPr="001735E9" w:rsidRDefault="00000000">
            <w:r w:rsidRPr="001735E9">
              <w:rPr>
                <w:sz w:val="24"/>
              </w:rPr>
              <w:t>year</w:t>
            </w:r>
          </w:p>
        </w:tc>
        <w:tc>
          <w:tcPr>
            <w:tcW w:w="2422" w:type="dxa"/>
            <w:vAlign w:val="center"/>
          </w:tcPr>
          <w:p w14:paraId="0DA61B18" w14:textId="77777777" w:rsidR="00037BB9" w:rsidRPr="001735E9" w:rsidRDefault="00000000">
            <w:r w:rsidRPr="001735E9">
              <w:rPr>
                <w:sz w:val="24"/>
              </w:rPr>
              <w:t>SMALLINT</w:t>
            </w:r>
          </w:p>
        </w:tc>
        <w:tc>
          <w:tcPr>
            <w:tcW w:w="2422" w:type="dxa"/>
            <w:vAlign w:val="center"/>
          </w:tcPr>
          <w:p w14:paraId="386A1C18" w14:textId="77777777" w:rsidR="00037BB9" w:rsidRPr="001735E9" w:rsidRDefault="00000000">
            <w:r w:rsidRPr="001735E9">
              <w:rPr>
                <w:sz w:val="24"/>
              </w:rPr>
              <w:t>Год выпуска автомобиля</w:t>
            </w:r>
          </w:p>
        </w:tc>
        <w:tc>
          <w:tcPr>
            <w:tcW w:w="2422" w:type="dxa"/>
            <w:vAlign w:val="center"/>
          </w:tcPr>
          <w:p w14:paraId="59C49D48" w14:textId="77777777" w:rsidR="00037BB9" w:rsidRPr="001735E9" w:rsidRDefault="00000000">
            <w:r w:rsidRPr="001735E9">
              <w:rPr>
                <w:sz w:val="24"/>
              </w:rPr>
              <w:t>CHECK</w:t>
            </w:r>
          </w:p>
        </w:tc>
      </w:tr>
      <w:tr w:rsidR="00037BB9" w:rsidRPr="001735E9" w14:paraId="58C4F195" w14:textId="77777777">
        <w:trPr>
          <w:jc w:val="center"/>
        </w:trPr>
        <w:tc>
          <w:tcPr>
            <w:tcW w:w="2422" w:type="dxa"/>
            <w:vAlign w:val="center"/>
          </w:tcPr>
          <w:p w14:paraId="3F489603" w14:textId="77777777" w:rsidR="00037BB9" w:rsidRPr="001735E9" w:rsidRDefault="00000000">
            <w:r w:rsidRPr="001735E9">
              <w:rPr>
                <w:sz w:val="24"/>
              </w:rPr>
              <w:t>daily_rate</w:t>
            </w:r>
          </w:p>
        </w:tc>
        <w:tc>
          <w:tcPr>
            <w:tcW w:w="2422" w:type="dxa"/>
            <w:vAlign w:val="center"/>
          </w:tcPr>
          <w:p w14:paraId="5EAFB8F2" w14:textId="77777777" w:rsidR="00037BB9" w:rsidRPr="001735E9" w:rsidRDefault="00000000">
            <w:proofErr w:type="gramStart"/>
            <w:r w:rsidRPr="001735E9">
              <w:rPr>
                <w:sz w:val="24"/>
              </w:rPr>
              <w:t>NUMERIC(</w:t>
            </w:r>
            <w:proofErr w:type="gramEnd"/>
            <w:r w:rsidRPr="001735E9">
              <w:rPr>
                <w:sz w:val="24"/>
              </w:rPr>
              <w:t>10,2)</w:t>
            </w:r>
          </w:p>
        </w:tc>
        <w:tc>
          <w:tcPr>
            <w:tcW w:w="2422" w:type="dxa"/>
            <w:vAlign w:val="center"/>
          </w:tcPr>
          <w:p w14:paraId="1656FD2D" w14:textId="77777777" w:rsidR="00037BB9" w:rsidRPr="001735E9" w:rsidRDefault="00000000">
            <w:r w:rsidRPr="001735E9">
              <w:rPr>
                <w:sz w:val="24"/>
              </w:rPr>
              <w:t>Стоимость аренды за день</w:t>
            </w:r>
          </w:p>
        </w:tc>
        <w:tc>
          <w:tcPr>
            <w:tcW w:w="2422" w:type="dxa"/>
            <w:vAlign w:val="center"/>
          </w:tcPr>
          <w:p w14:paraId="223B51FC" w14:textId="77777777" w:rsidR="00037BB9" w:rsidRPr="001735E9" w:rsidRDefault="00000000">
            <w:r w:rsidRPr="001735E9">
              <w:rPr>
                <w:sz w:val="24"/>
              </w:rPr>
              <w:t>CHECK</w:t>
            </w:r>
          </w:p>
        </w:tc>
      </w:tr>
      <w:tr w:rsidR="00037BB9" w:rsidRPr="001735E9" w14:paraId="5578C4A0" w14:textId="77777777">
        <w:trPr>
          <w:jc w:val="center"/>
        </w:trPr>
        <w:tc>
          <w:tcPr>
            <w:tcW w:w="2422" w:type="dxa"/>
            <w:vAlign w:val="center"/>
          </w:tcPr>
          <w:p w14:paraId="1674D472" w14:textId="77777777" w:rsidR="00037BB9" w:rsidRPr="001735E9" w:rsidRDefault="00000000">
            <w:r w:rsidRPr="001735E9">
              <w:rPr>
                <w:sz w:val="24"/>
              </w:rPr>
              <w:t>status</w:t>
            </w:r>
          </w:p>
        </w:tc>
        <w:tc>
          <w:tcPr>
            <w:tcW w:w="2422" w:type="dxa"/>
            <w:vAlign w:val="center"/>
          </w:tcPr>
          <w:p w14:paraId="1B06E1CC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20)</w:t>
            </w:r>
          </w:p>
        </w:tc>
        <w:tc>
          <w:tcPr>
            <w:tcW w:w="2422" w:type="dxa"/>
            <w:vAlign w:val="center"/>
          </w:tcPr>
          <w:p w14:paraId="7211146A" w14:textId="77777777" w:rsidR="00037BB9" w:rsidRPr="001735E9" w:rsidRDefault="00000000">
            <w:r w:rsidRPr="001735E9">
              <w:rPr>
                <w:sz w:val="24"/>
              </w:rPr>
              <w:t>Статус автомобиля</w:t>
            </w:r>
          </w:p>
        </w:tc>
        <w:tc>
          <w:tcPr>
            <w:tcW w:w="2422" w:type="dxa"/>
            <w:vAlign w:val="center"/>
          </w:tcPr>
          <w:p w14:paraId="14492763" w14:textId="77777777" w:rsidR="00037BB9" w:rsidRPr="001735E9" w:rsidRDefault="00000000">
            <w:r w:rsidRPr="001735E9">
              <w:rPr>
                <w:sz w:val="24"/>
              </w:rPr>
              <w:t>CHECK</w:t>
            </w:r>
          </w:p>
        </w:tc>
      </w:tr>
    </w:tbl>
    <w:p w14:paraId="151C08CB" w14:textId="77777777" w:rsidR="00037BB9" w:rsidRPr="001735E9" w:rsidRDefault="00037BB9"/>
    <w:p w14:paraId="6F89FEFA" w14:textId="77777777" w:rsidR="00037BB9" w:rsidRPr="001735E9" w:rsidRDefault="00000000" w:rsidP="001735E9">
      <w:r w:rsidRPr="001735E9">
        <w:rPr>
          <w:sz w:val="24"/>
        </w:rPr>
        <w:t>Таблица 3 - Таблица client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037BB9" w:rsidRPr="001735E9" w14:paraId="434580CF" w14:textId="77777777" w:rsidTr="001735E9">
        <w:trPr>
          <w:jc w:val="center"/>
        </w:trPr>
        <w:tc>
          <w:tcPr>
            <w:tcW w:w="2422" w:type="dxa"/>
            <w:shd w:val="clear" w:color="auto" w:fill="auto"/>
            <w:vAlign w:val="center"/>
          </w:tcPr>
          <w:p w14:paraId="1C07B59B" w14:textId="77777777" w:rsidR="00037BB9" w:rsidRPr="001735E9" w:rsidRDefault="00000000">
            <w:r w:rsidRPr="001735E9">
              <w:rPr>
                <w:sz w:val="24"/>
              </w:rPr>
              <w:t>Название атрибута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CECDA7" w14:textId="77777777" w:rsidR="00037BB9" w:rsidRPr="001735E9" w:rsidRDefault="00000000">
            <w:r w:rsidRPr="001735E9">
              <w:rPr>
                <w:sz w:val="24"/>
              </w:rPr>
              <w:t>Тип данных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B4716A" w14:textId="77777777" w:rsidR="00037BB9" w:rsidRPr="001735E9" w:rsidRDefault="00000000">
            <w:r w:rsidRPr="001735E9">
              <w:rPr>
                <w:sz w:val="24"/>
              </w:rPr>
              <w:t>Назначение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6F98CB" w14:textId="77777777" w:rsidR="00037BB9" w:rsidRPr="001735E9" w:rsidRDefault="00000000">
            <w:r w:rsidRPr="001735E9">
              <w:rPr>
                <w:sz w:val="24"/>
              </w:rPr>
              <w:t>Ключевое поле</w:t>
            </w:r>
          </w:p>
        </w:tc>
      </w:tr>
      <w:tr w:rsidR="00037BB9" w:rsidRPr="001735E9" w14:paraId="480C9DD9" w14:textId="77777777">
        <w:trPr>
          <w:jc w:val="center"/>
        </w:trPr>
        <w:tc>
          <w:tcPr>
            <w:tcW w:w="2422" w:type="dxa"/>
            <w:vAlign w:val="center"/>
          </w:tcPr>
          <w:p w14:paraId="5C6B4F9A" w14:textId="77777777" w:rsidR="00037BB9" w:rsidRPr="001735E9" w:rsidRDefault="00000000">
            <w:r w:rsidRPr="001735E9">
              <w:rPr>
                <w:sz w:val="24"/>
              </w:rPr>
              <w:t>client_id</w:t>
            </w:r>
          </w:p>
        </w:tc>
        <w:tc>
          <w:tcPr>
            <w:tcW w:w="2422" w:type="dxa"/>
            <w:vAlign w:val="center"/>
          </w:tcPr>
          <w:p w14:paraId="1BD9AEF3" w14:textId="77777777" w:rsidR="00037BB9" w:rsidRPr="001735E9" w:rsidRDefault="00000000">
            <w:r w:rsidRPr="001735E9">
              <w:rPr>
                <w:sz w:val="24"/>
              </w:rPr>
              <w:t>SERIAL</w:t>
            </w:r>
          </w:p>
        </w:tc>
        <w:tc>
          <w:tcPr>
            <w:tcW w:w="2422" w:type="dxa"/>
            <w:vAlign w:val="center"/>
          </w:tcPr>
          <w:p w14:paraId="09195841" w14:textId="77777777" w:rsidR="00037BB9" w:rsidRPr="001735E9" w:rsidRDefault="00000000">
            <w:r w:rsidRPr="001735E9">
              <w:rPr>
                <w:sz w:val="24"/>
              </w:rPr>
              <w:t>Уникальный идентификатор клиента</w:t>
            </w:r>
          </w:p>
        </w:tc>
        <w:tc>
          <w:tcPr>
            <w:tcW w:w="2422" w:type="dxa"/>
            <w:vAlign w:val="center"/>
          </w:tcPr>
          <w:p w14:paraId="2C5B5D07" w14:textId="77777777" w:rsidR="00037BB9" w:rsidRPr="001735E9" w:rsidRDefault="00000000">
            <w:r w:rsidRPr="001735E9">
              <w:rPr>
                <w:sz w:val="24"/>
              </w:rPr>
              <w:t>Primary key</w:t>
            </w:r>
          </w:p>
        </w:tc>
      </w:tr>
      <w:tr w:rsidR="00037BB9" w:rsidRPr="001735E9" w14:paraId="4B0922A0" w14:textId="77777777">
        <w:trPr>
          <w:jc w:val="center"/>
        </w:trPr>
        <w:tc>
          <w:tcPr>
            <w:tcW w:w="2422" w:type="dxa"/>
            <w:vAlign w:val="center"/>
          </w:tcPr>
          <w:p w14:paraId="2710728A" w14:textId="77777777" w:rsidR="00037BB9" w:rsidRPr="001735E9" w:rsidRDefault="00000000">
            <w:r w:rsidRPr="001735E9">
              <w:rPr>
                <w:sz w:val="24"/>
              </w:rPr>
              <w:t>full_name</w:t>
            </w:r>
          </w:p>
        </w:tc>
        <w:tc>
          <w:tcPr>
            <w:tcW w:w="2422" w:type="dxa"/>
            <w:vAlign w:val="center"/>
          </w:tcPr>
          <w:p w14:paraId="3D06D068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100)</w:t>
            </w:r>
          </w:p>
        </w:tc>
        <w:tc>
          <w:tcPr>
            <w:tcW w:w="2422" w:type="dxa"/>
            <w:vAlign w:val="center"/>
          </w:tcPr>
          <w:p w14:paraId="4975E911" w14:textId="77777777" w:rsidR="00037BB9" w:rsidRPr="001735E9" w:rsidRDefault="00000000">
            <w:r w:rsidRPr="001735E9">
              <w:rPr>
                <w:sz w:val="24"/>
              </w:rPr>
              <w:t>ФИО клиента</w:t>
            </w:r>
          </w:p>
        </w:tc>
        <w:tc>
          <w:tcPr>
            <w:tcW w:w="2422" w:type="dxa"/>
            <w:vAlign w:val="center"/>
          </w:tcPr>
          <w:p w14:paraId="4B7B0F5C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4F94C477" w14:textId="77777777">
        <w:trPr>
          <w:jc w:val="center"/>
        </w:trPr>
        <w:tc>
          <w:tcPr>
            <w:tcW w:w="2422" w:type="dxa"/>
            <w:vAlign w:val="center"/>
          </w:tcPr>
          <w:p w14:paraId="388224AC" w14:textId="77777777" w:rsidR="00037BB9" w:rsidRPr="001735E9" w:rsidRDefault="00000000">
            <w:r w:rsidRPr="001735E9">
              <w:rPr>
                <w:sz w:val="24"/>
              </w:rPr>
              <w:t>phone</w:t>
            </w:r>
          </w:p>
        </w:tc>
        <w:tc>
          <w:tcPr>
            <w:tcW w:w="2422" w:type="dxa"/>
            <w:vAlign w:val="center"/>
          </w:tcPr>
          <w:p w14:paraId="73C5BE70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20)</w:t>
            </w:r>
          </w:p>
        </w:tc>
        <w:tc>
          <w:tcPr>
            <w:tcW w:w="2422" w:type="dxa"/>
            <w:vAlign w:val="center"/>
          </w:tcPr>
          <w:p w14:paraId="0427B45F" w14:textId="77777777" w:rsidR="00037BB9" w:rsidRPr="001735E9" w:rsidRDefault="00000000">
            <w:r w:rsidRPr="001735E9">
              <w:rPr>
                <w:sz w:val="24"/>
              </w:rPr>
              <w:t>Контактный телефон</w:t>
            </w:r>
          </w:p>
        </w:tc>
        <w:tc>
          <w:tcPr>
            <w:tcW w:w="2422" w:type="dxa"/>
            <w:vAlign w:val="center"/>
          </w:tcPr>
          <w:p w14:paraId="023F405C" w14:textId="77777777" w:rsidR="00037BB9" w:rsidRPr="001735E9" w:rsidRDefault="00000000">
            <w:r w:rsidRPr="001735E9">
              <w:rPr>
                <w:sz w:val="24"/>
              </w:rPr>
              <w:t>UNIQUE</w:t>
            </w:r>
          </w:p>
        </w:tc>
      </w:tr>
      <w:tr w:rsidR="00037BB9" w:rsidRPr="001735E9" w14:paraId="13F851BD" w14:textId="77777777">
        <w:trPr>
          <w:jc w:val="center"/>
        </w:trPr>
        <w:tc>
          <w:tcPr>
            <w:tcW w:w="2422" w:type="dxa"/>
            <w:vAlign w:val="center"/>
          </w:tcPr>
          <w:p w14:paraId="1941E82B" w14:textId="77777777" w:rsidR="00037BB9" w:rsidRPr="001735E9" w:rsidRDefault="00000000">
            <w:r w:rsidRPr="001735E9">
              <w:rPr>
                <w:sz w:val="24"/>
              </w:rPr>
              <w:t>address</w:t>
            </w:r>
          </w:p>
        </w:tc>
        <w:tc>
          <w:tcPr>
            <w:tcW w:w="2422" w:type="dxa"/>
            <w:vAlign w:val="center"/>
          </w:tcPr>
          <w:p w14:paraId="1074896C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61C8B8DE" w14:textId="77777777" w:rsidR="00037BB9" w:rsidRPr="001735E9" w:rsidRDefault="00000000">
            <w:r w:rsidRPr="001735E9">
              <w:rPr>
                <w:sz w:val="24"/>
              </w:rPr>
              <w:t>Адрес проживания</w:t>
            </w:r>
          </w:p>
        </w:tc>
        <w:tc>
          <w:tcPr>
            <w:tcW w:w="2422" w:type="dxa"/>
            <w:vAlign w:val="center"/>
          </w:tcPr>
          <w:p w14:paraId="6C69052C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7E6E85D4" w14:textId="77777777">
        <w:trPr>
          <w:jc w:val="center"/>
        </w:trPr>
        <w:tc>
          <w:tcPr>
            <w:tcW w:w="2422" w:type="dxa"/>
            <w:vAlign w:val="center"/>
          </w:tcPr>
          <w:p w14:paraId="386470BD" w14:textId="77777777" w:rsidR="00037BB9" w:rsidRPr="001735E9" w:rsidRDefault="00000000">
            <w:r w:rsidRPr="001735E9">
              <w:rPr>
                <w:sz w:val="24"/>
              </w:rPr>
              <w:t>license_no</w:t>
            </w:r>
          </w:p>
        </w:tc>
        <w:tc>
          <w:tcPr>
            <w:tcW w:w="2422" w:type="dxa"/>
            <w:vAlign w:val="center"/>
          </w:tcPr>
          <w:p w14:paraId="0045DB88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20)</w:t>
            </w:r>
          </w:p>
        </w:tc>
        <w:tc>
          <w:tcPr>
            <w:tcW w:w="2422" w:type="dxa"/>
            <w:vAlign w:val="center"/>
          </w:tcPr>
          <w:p w14:paraId="13038DDB" w14:textId="77777777" w:rsidR="00037BB9" w:rsidRPr="001735E9" w:rsidRDefault="00000000">
            <w:r w:rsidRPr="001735E9">
              <w:rPr>
                <w:sz w:val="24"/>
              </w:rPr>
              <w:t>Номер водительского удостоверения</w:t>
            </w:r>
          </w:p>
        </w:tc>
        <w:tc>
          <w:tcPr>
            <w:tcW w:w="2422" w:type="dxa"/>
            <w:vAlign w:val="center"/>
          </w:tcPr>
          <w:p w14:paraId="0A65CCCD" w14:textId="77777777" w:rsidR="00037BB9" w:rsidRPr="001735E9" w:rsidRDefault="00000000">
            <w:r w:rsidRPr="001735E9">
              <w:rPr>
                <w:sz w:val="24"/>
              </w:rPr>
              <w:t>UNIQUE</w:t>
            </w:r>
          </w:p>
        </w:tc>
      </w:tr>
      <w:tr w:rsidR="00037BB9" w:rsidRPr="001735E9" w14:paraId="0180E0CF" w14:textId="77777777">
        <w:trPr>
          <w:jc w:val="center"/>
        </w:trPr>
        <w:tc>
          <w:tcPr>
            <w:tcW w:w="2422" w:type="dxa"/>
            <w:vAlign w:val="center"/>
          </w:tcPr>
          <w:p w14:paraId="7111129A" w14:textId="77777777" w:rsidR="00037BB9" w:rsidRPr="001735E9" w:rsidRDefault="00000000">
            <w:r w:rsidRPr="001735E9">
              <w:rPr>
                <w:sz w:val="24"/>
              </w:rPr>
              <w:t>created_at</w:t>
            </w:r>
          </w:p>
        </w:tc>
        <w:tc>
          <w:tcPr>
            <w:tcW w:w="2422" w:type="dxa"/>
            <w:vAlign w:val="center"/>
          </w:tcPr>
          <w:p w14:paraId="37038246" w14:textId="77777777" w:rsidR="00037BB9" w:rsidRPr="001735E9" w:rsidRDefault="00000000">
            <w:r w:rsidRPr="001735E9">
              <w:rPr>
                <w:sz w:val="24"/>
              </w:rPr>
              <w:t>TIMESTAMPTZ</w:t>
            </w:r>
          </w:p>
        </w:tc>
        <w:tc>
          <w:tcPr>
            <w:tcW w:w="2422" w:type="dxa"/>
            <w:vAlign w:val="center"/>
          </w:tcPr>
          <w:p w14:paraId="1CA999AA" w14:textId="77777777" w:rsidR="00037BB9" w:rsidRPr="001735E9" w:rsidRDefault="00000000">
            <w:r w:rsidRPr="001735E9">
              <w:rPr>
                <w:sz w:val="24"/>
              </w:rPr>
              <w:t>Дата регистрации</w:t>
            </w:r>
          </w:p>
        </w:tc>
        <w:tc>
          <w:tcPr>
            <w:tcW w:w="2422" w:type="dxa"/>
            <w:vAlign w:val="center"/>
          </w:tcPr>
          <w:p w14:paraId="3178C741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</w:tbl>
    <w:p w14:paraId="483D10A8" w14:textId="77777777" w:rsidR="00037BB9" w:rsidRPr="001735E9" w:rsidRDefault="00037BB9"/>
    <w:p w14:paraId="69B4E45B" w14:textId="77777777" w:rsidR="00037BB9" w:rsidRPr="001735E9" w:rsidRDefault="00000000" w:rsidP="001735E9">
      <w:r w:rsidRPr="001735E9">
        <w:rPr>
          <w:sz w:val="24"/>
        </w:rPr>
        <w:t>Таблица 4 - Таблица rental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037BB9" w:rsidRPr="001735E9" w14:paraId="102C6813" w14:textId="77777777" w:rsidTr="001735E9">
        <w:trPr>
          <w:jc w:val="center"/>
        </w:trPr>
        <w:tc>
          <w:tcPr>
            <w:tcW w:w="2422" w:type="dxa"/>
            <w:shd w:val="clear" w:color="auto" w:fill="auto"/>
            <w:vAlign w:val="center"/>
          </w:tcPr>
          <w:p w14:paraId="5BA96EDE" w14:textId="77777777" w:rsidR="00037BB9" w:rsidRPr="001735E9" w:rsidRDefault="00000000">
            <w:r w:rsidRPr="001735E9">
              <w:rPr>
                <w:sz w:val="24"/>
              </w:rPr>
              <w:t>Название атрибута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0F2580" w14:textId="77777777" w:rsidR="00037BB9" w:rsidRPr="001735E9" w:rsidRDefault="00000000">
            <w:r w:rsidRPr="001735E9">
              <w:rPr>
                <w:sz w:val="24"/>
              </w:rPr>
              <w:t>Тип данных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1E53B9" w14:textId="77777777" w:rsidR="00037BB9" w:rsidRPr="001735E9" w:rsidRDefault="00000000">
            <w:r w:rsidRPr="001735E9">
              <w:rPr>
                <w:sz w:val="24"/>
              </w:rPr>
              <w:t>Назначение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7ED134" w14:textId="77777777" w:rsidR="00037BB9" w:rsidRPr="001735E9" w:rsidRDefault="00000000">
            <w:r w:rsidRPr="001735E9">
              <w:rPr>
                <w:sz w:val="24"/>
              </w:rPr>
              <w:t>Ключевое поле</w:t>
            </w:r>
          </w:p>
        </w:tc>
      </w:tr>
      <w:tr w:rsidR="00037BB9" w:rsidRPr="001735E9" w14:paraId="5BA4E325" w14:textId="77777777">
        <w:trPr>
          <w:jc w:val="center"/>
        </w:trPr>
        <w:tc>
          <w:tcPr>
            <w:tcW w:w="2422" w:type="dxa"/>
            <w:vAlign w:val="center"/>
          </w:tcPr>
          <w:p w14:paraId="12A14C84" w14:textId="77777777" w:rsidR="00037BB9" w:rsidRPr="001735E9" w:rsidRDefault="00000000">
            <w:r w:rsidRPr="001735E9">
              <w:rPr>
                <w:sz w:val="24"/>
              </w:rPr>
              <w:t>rental_id</w:t>
            </w:r>
          </w:p>
        </w:tc>
        <w:tc>
          <w:tcPr>
            <w:tcW w:w="2422" w:type="dxa"/>
            <w:vAlign w:val="center"/>
          </w:tcPr>
          <w:p w14:paraId="51010C7D" w14:textId="77777777" w:rsidR="00037BB9" w:rsidRPr="001735E9" w:rsidRDefault="00000000">
            <w:r w:rsidRPr="001735E9">
              <w:rPr>
                <w:sz w:val="24"/>
              </w:rPr>
              <w:t>SERIAL</w:t>
            </w:r>
          </w:p>
        </w:tc>
        <w:tc>
          <w:tcPr>
            <w:tcW w:w="2422" w:type="dxa"/>
            <w:vAlign w:val="center"/>
          </w:tcPr>
          <w:p w14:paraId="3048FB84" w14:textId="77777777" w:rsidR="00037BB9" w:rsidRPr="001735E9" w:rsidRDefault="00000000">
            <w:r w:rsidRPr="001735E9">
              <w:rPr>
                <w:sz w:val="24"/>
              </w:rPr>
              <w:t>Уникальный идентификатор договора</w:t>
            </w:r>
          </w:p>
        </w:tc>
        <w:tc>
          <w:tcPr>
            <w:tcW w:w="2422" w:type="dxa"/>
            <w:vAlign w:val="center"/>
          </w:tcPr>
          <w:p w14:paraId="7AE5C433" w14:textId="77777777" w:rsidR="00037BB9" w:rsidRPr="001735E9" w:rsidRDefault="00000000">
            <w:r w:rsidRPr="001735E9">
              <w:rPr>
                <w:sz w:val="24"/>
              </w:rPr>
              <w:t>Primary key</w:t>
            </w:r>
          </w:p>
        </w:tc>
      </w:tr>
      <w:tr w:rsidR="00037BB9" w:rsidRPr="001735E9" w14:paraId="6B03F0DB" w14:textId="77777777">
        <w:trPr>
          <w:jc w:val="center"/>
        </w:trPr>
        <w:tc>
          <w:tcPr>
            <w:tcW w:w="2422" w:type="dxa"/>
            <w:vAlign w:val="center"/>
          </w:tcPr>
          <w:p w14:paraId="5FAADDC7" w14:textId="77777777" w:rsidR="00037BB9" w:rsidRPr="001735E9" w:rsidRDefault="00000000">
            <w:r w:rsidRPr="001735E9">
              <w:rPr>
                <w:sz w:val="24"/>
              </w:rPr>
              <w:t>car_id</w:t>
            </w:r>
          </w:p>
        </w:tc>
        <w:tc>
          <w:tcPr>
            <w:tcW w:w="2422" w:type="dxa"/>
            <w:vAlign w:val="center"/>
          </w:tcPr>
          <w:p w14:paraId="390B053E" w14:textId="77777777" w:rsidR="00037BB9" w:rsidRPr="001735E9" w:rsidRDefault="00000000">
            <w:r w:rsidRPr="001735E9">
              <w:rPr>
                <w:sz w:val="24"/>
              </w:rPr>
              <w:t>INT</w:t>
            </w:r>
          </w:p>
        </w:tc>
        <w:tc>
          <w:tcPr>
            <w:tcW w:w="2422" w:type="dxa"/>
            <w:vAlign w:val="center"/>
          </w:tcPr>
          <w:p w14:paraId="76D4EF37" w14:textId="77777777" w:rsidR="00037BB9" w:rsidRPr="001735E9" w:rsidRDefault="00000000">
            <w:r w:rsidRPr="001735E9">
              <w:rPr>
                <w:sz w:val="24"/>
              </w:rPr>
              <w:t>Ссылка на автомобиль</w:t>
            </w:r>
          </w:p>
        </w:tc>
        <w:tc>
          <w:tcPr>
            <w:tcW w:w="2422" w:type="dxa"/>
            <w:vAlign w:val="center"/>
          </w:tcPr>
          <w:p w14:paraId="61EA0D0F" w14:textId="77777777" w:rsidR="00037BB9" w:rsidRPr="001735E9" w:rsidRDefault="00000000">
            <w:r w:rsidRPr="001735E9">
              <w:rPr>
                <w:sz w:val="24"/>
              </w:rPr>
              <w:t>Foreign key</w:t>
            </w:r>
          </w:p>
        </w:tc>
      </w:tr>
      <w:tr w:rsidR="00037BB9" w:rsidRPr="001735E9" w14:paraId="60333DD2" w14:textId="77777777">
        <w:trPr>
          <w:jc w:val="center"/>
        </w:trPr>
        <w:tc>
          <w:tcPr>
            <w:tcW w:w="2422" w:type="dxa"/>
            <w:vAlign w:val="center"/>
          </w:tcPr>
          <w:p w14:paraId="113BFDCB" w14:textId="77777777" w:rsidR="00037BB9" w:rsidRPr="001735E9" w:rsidRDefault="00000000">
            <w:r w:rsidRPr="001735E9">
              <w:rPr>
                <w:sz w:val="24"/>
              </w:rPr>
              <w:t>client_id</w:t>
            </w:r>
          </w:p>
        </w:tc>
        <w:tc>
          <w:tcPr>
            <w:tcW w:w="2422" w:type="dxa"/>
            <w:vAlign w:val="center"/>
          </w:tcPr>
          <w:p w14:paraId="45840E84" w14:textId="77777777" w:rsidR="00037BB9" w:rsidRPr="001735E9" w:rsidRDefault="00000000">
            <w:r w:rsidRPr="001735E9">
              <w:rPr>
                <w:sz w:val="24"/>
              </w:rPr>
              <w:t>INT</w:t>
            </w:r>
          </w:p>
        </w:tc>
        <w:tc>
          <w:tcPr>
            <w:tcW w:w="2422" w:type="dxa"/>
            <w:vAlign w:val="center"/>
          </w:tcPr>
          <w:p w14:paraId="762DB983" w14:textId="77777777" w:rsidR="00037BB9" w:rsidRPr="001735E9" w:rsidRDefault="00000000">
            <w:r w:rsidRPr="001735E9">
              <w:rPr>
                <w:sz w:val="24"/>
              </w:rPr>
              <w:t>Ссылка на клиента</w:t>
            </w:r>
          </w:p>
        </w:tc>
        <w:tc>
          <w:tcPr>
            <w:tcW w:w="2422" w:type="dxa"/>
            <w:vAlign w:val="center"/>
          </w:tcPr>
          <w:p w14:paraId="5332D571" w14:textId="77777777" w:rsidR="00037BB9" w:rsidRPr="001735E9" w:rsidRDefault="00000000">
            <w:r w:rsidRPr="001735E9">
              <w:rPr>
                <w:sz w:val="24"/>
              </w:rPr>
              <w:t>Foreign key</w:t>
            </w:r>
          </w:p>
        </w:tc>
      </w:tr>
      <w:tr w:rsidR="00037BB9" w:rsidRPr="001735E9" w14:paraId="16BC71F1" w14:textId="77777777">
        <w:trPr>
          <w:jc w:val="center"/>
        </w:trPr>
        <w:tc>
          <w:tcPr>
            <w:tcW w:w="2422" w:type="dxa"/>
            <w:vAlign w:val="center"/>
          </w:tcPr>
          <w:p w14:paraId="28D77F1A" w14:textId="77777777" w:rsidR="00037BB9" w:rsidRPr="001735E9" w:rsidRDefault="00000000">
            <w:r w:rsidRPr="001735E9">
              <w:rPr>
                <w:sz w:val="24"/>
              </w:rPr>
              <w:t>start_date</w:t>
            </w:r>
          </w:p>
        </w:tc>
        <w:tc>
          <w:tcPr>
            <w:tcW w:w="2422" w:type="dxa"/>
            <w:vAlign w:val="center"/>
          </w:tcPr>
          <w:p w14:paraId="6E33CBCE" w14:textId="77777777" w:rsidR="00037BB9" w:rsidRPr="001735E9" w:rsidRDefault="00000000">
            <w:r w:rsidRPr="001735E9">
              <w:rPr>
                <w:sz w:val="24"/>
              </w:rPr>
              <w:t>DATE</w:t>
            </w:r>
          </w:p>
        </w:tc>
        <w:tc>
          <w:tcPr>
            <w:tcW w:w="2422" w:type="dxa"/>
            <w:vAlign w:val="center"/>
          </w:tcPr>
          <w:p w14:paraId="541E82FD" w14:textId="77777777" w:rsidR="00037BB9" w:rsidRPr="001735E9" w:rsidRDefault="00000000">
            <w:r w:rsidRPr="001735E9">
              <w:rPr>
                <w:sz w:val="24"/>
              </w:rPr>
              <w:t>Дата начала аренды</w:t>
            </w:r>
          </w:p>
        </w:tc>
        <w:tc>
          <w:tcPr>
            <w:tcW w:w="2422" w:type="dxa"/>
            <w:vAlign w:val="center"/>
          </w:tcPr>
          <w:p w14:paraId="31940624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6F46F84C" w14:textId="77777777">
        <w:trPr>
          <w:jc w:val="center"/>
        </w:trPr>
        <w:tc>
          <w:tcPr>
            <w:tcW w:w="2422" w:type="dxa"/>
            <w:vAlign w:val="center"/>
          </w:tcPr>
          <w:p w14:paraId="566BDC61" w14:textId="77777777" w:rsidR="00037BB9" w:rsidRPr="001735E9" w:rsidRDefault="00000000">
            <w:r w:rsidRPr="001735E9">
              <w:rPr>
                <w:sz w:val="24"/>
              </w:rPr>
              <w:t>end_date</w:t>
            </w:r>
          </w:p>
        </w:tc>
        <w:tc>
          <w:tcPr>
            <w:tcW w:w="2422" w:type="dxa"/>
            <w:vAlign w:val="center"/>
          </w:tcPr>
          <w:p w14:paraId="02F24710" w14:textId="77777777" w:rsidR="00037BB9" w:rsidRPr="001735E9" w:rsidRDefault="00000000">
            <w:r w:rsidRPr="001735E9">
              <w:rPr>
                <w:sz w:val="24"/>
              </w:rPr>
              <w:t>DATE</w:t>
            </w:r>
          </w:p>
        </w:tc>
        <w:tc>
          <w:tcPr>
            <w:tcW w:w="2422" w:type="dxa"/>
            <w:vAlign w:val="center"/>
          </w:tcPr>
          <w:p w14:paraId="239CF1C7" w14:textId="77777777" w:rsidR="00037BB9" w:rsidRPr="001735E9" w:rsidRDefault="00000000">
            <w:r w:rsidRPr="001735E9">
              <w:rPr>
                <w:sz w:val="24"/>
              </w:rPr>
              <w:t xml:space="preserve">Плановая дата </w:t>
            </w:r>
            <w:r w:rsidRPr="001735E9">
              <w:rPr>
                <w:sz w:val="24"/>
              </w:rPr>
              <w:lastRenderedPageBreak/>
              <w:t>возврата</w:t>
            </w:r>
          </w:p>
        </w:tc>
        <w:tc>
          <w:tcPr>
            <w:tcW w:w="2422" w:type="dxa"/>
            <w:vAlign w:val="center"/>
          </w:tcPr>
          <w:p w14:paraId="56F42547" w14:textId="77777777" w:rsidR="00037BB9" w:rsidRPr="001735E9" w:rsidRDefault="00000000">
            <w:r w:rsidRPr="001735E9">
              <w:rPr>
                <w:sz w:val="24"/>
              </w:rPr>
              <w:lastRenderedPageBreak/>
              <w:t>CHECK</w:t>
            </w:r>
          </w:p>
        </w:tc>
      </w:tr>
      <w:tr w:rsidR="00037BB9" w:rsidRPr="001735E9" w14:paraId="4C35E01D" w14:textId="77777777">
        <w:trPr>
          <w:jc w:val="center"/>
        </w:trPr>
        <w:tc>
          <w:tcPr>
            <w:tcW w:w="2422" w:type="dxa"/>
            <w:vAlign w:val="center"/>
          </w:tcPr>
          <w:p w14:paraId="10B05DD8" w14:textId="77777777" w:rsidR="00037BB9" w:rsidRPr="001735E9" w:rsidRDefault="00000000">
            <w:r w:rsidRPr="001735E9">
              <w:rPr>
                <w:sz w:val="24"/>
              </w:rPr>
              <w:t>actual_return</w:t>
            </w:r>
          </w:p>
        </w:tc>
        <w:tc>
          <w:tcPr>
            <w:tcW w:w="2422" w:type="dxa"/>
            <w:vAlign w:val="center"/>
          </w:tcPr>
          <w:p w14:paraId="590CE00A" w14:textId="77777777" w:rsidR="00037BB9" w:rsidRPr="001735E9" w:rsidRDefault="00000000">
            <w:r w:rsidRPr="001735E9">
              <w:rPr>
                <w:sz w:val="24"/>
              </w:rPr>
              <w:t>DATE</w:t>
            </w:r>
          </w:p>
        </w:tc>
        <w:tc>
          <w:tcPr>
            <w:tcW w:w="2422" w:type="dxa"/>
            <w:vAlign w:val="center"/>
          </w:tcPr>
          <w:p w14:paraId="5DFBBECA" w14:textId="77777777" w:rsidR="00037BB9" w:rsidRPr="001735E9" w:rsidRDefault="00000000">
            <w:r w:rsidRPr="001735E9">
              <w:rPr>
                <w:sz w:val="24"/>
              </w:rPr>
              <w:t>Фактическая дата возврата</w:t>
            </w:r>
          </w:p>
        </w:tc>
        <w:tc>
          <w:tcPr>
            <w:tcW w:w="2422" w:type="dxa"/>
            <w:vAlign w:val="center"/>
          </w:tcPr>
          <w:p w14:paraId="1DD33F73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2CABB0E0" w14:textId="77777777">
        <w:trPr>
          <w:jc w:val="center"/>
        </w:trPr>
        <w:tc>
          <w:tcPr>
            <w:tcW w:w="2422" w:type="dxa"/>
            <w:vAlign w:val="center"/>
          </w:tcPr>
          <w:p w14:paraId="49E3A15C" w14:textId="77777777" w:rsidR="00037BB9" w:rsidRPr="001735E9" w:rsidRDefault="00000000">
            <w:r w:rsidRPr="001735E9">
              <w:rPr>
                <w:sz w:val="24"/>
              </w:rPr>
              <w:t>total_cost</w:t>
            </w:r>
          </w:p>
        </w:tc>
        <w:tc>
          <w:tcPr>
            <w:tcW w:w="2422" w:type="dxa"/>
            <w:vAlign w:val="center"/>
          </w:tcPr>
          <w:p w14:paraId="3CB224AF" w14:textId="77777777" w:rsidR="00037BB9" w:rsidRPr="001735E9" w:rsidRDefault="00000000">
            <w:proofErr w:type="gramStart"/>
            <w:r w:rsidRPr="001735E9">
              <w:rPr>
                <w:sz w:val="24"/>
              </w:rPr>
              <w:t>NUMERIC(</w:t>
            </w:r>
            <w:proofErr w:type="gramEnd"/>
            <w:r w:rsidRPr="001735E9">
              <w:rPr>
                <w:sz w:val="24"/>
              </w:rPr>
              <w:t>10,2)</w:t>
            </w:r>
          </w:p>
        </w:tc>
        <w:tc>
          <w:tcPr>
            <w:tcW w:w="2422" w:type="dxa"/>
            <w:vAlign w:val="center"/>
          </w:tcPr>
          <w:p w14:paraId="19361462" w14:textId="77777777" w:rsidR="00037BB9" w:rsidRPr="001735E9" w:rsidRDefault="00000000">
            <w:r w:rsidRPr="001735E9">
              <w:rPr>
                <w:sz w:val="24"/>
              </w:rPr>
              <w:t>Итоговая стоимость</w:t>
            </w:r>
          </w:p>
        </w:tc>
        <w:tc>
          <w:tcPr>
            <w:tcW w:w="2422" w:type="dxa"/>
            <w:vAlign w:val="center"/>
          </w:tcPr>
          <w:p w14:paraId="4AB8C007" w14:textId="77777777" w:rsidR="00037BB9" w:rsidRPr="001735E9" w:rsidRDefault="00000000">
            <w:r w:rsidRPr="001735E9">
              <w:rPr>
                <w:sz w:val="24"/>
              </w:rPr>
              <w:t>CHECK</w:t>
            </w:r>
          </w:p>
        </w:tc>
      </w:tr>
      <w:tr w:rsidR="00037BB9" w:rsidRPr="001735E9" w14:paraId="56FD8CA2" w14:textId="77777777">
        <w:trPr>
          <w:jc w:val="center"/>
        </w:trPr>
        <w:tc>
          <w:tcPr>
            <w:tcW w:w="2422" w:type="dxa"/>
            <w:vAlign w:val="center"/>
          </w:tcPr>
          <w:p w14:paraId="51AD3D2B" w14:textId="77777777" w:rsidR="00037BB9" w:rsidRPr="001735E9" w:rsidRDefault="00000000">
            <w:r w:rsidRPr="001735E9">
              <w:rPr>
                <w:sz w:val="24"/>
              </w:rPr>
              <w:t>status</w:t>
            </w:r>
          </w:p>
        </w:tc>
        <w:tc>
          <w:tcPr>
            <w:tcW w:w="2422" w:type="dxa"/>
            <w:vAlign w:val="center"/>
          </w:tcPr>
          <w:p w14:paraId="7E107282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20)</w:t>
            </w:r>
          </w:p>
        </w:tc>
        <w:tc>
          <w:tcPr>
            <w:tcW w:w="2422" w:type="dxa"/>
            <w:vAlign w:val="center"/>
          </w:tcPr>
          <w:p w14:paraId="5805E7E6" w14:textId="77777777" w:rsidR="00037BB9" w:rsidRPr="001735E9" w:rsidRDefault="00000000">
            <w:r w:rsidRPr="001735E9">
              <w:rPr>
                <w:sz w:val="24"/>
              </w:rPr>
              <w:t>Статус договора</w:t>
            </w:r>
          </w:p>
        </w:tc>
        <w:tc>
          <w:tcPr>
            <w:tcW w:w="2422" w:type="dxa"/>
            <w:vAlign w:val="center"/>
          </w:tcPr>
          <w:p w14:paraId="759E5A5D" w14:textId="77777777" w:rsidR="00037BB9" w:rsidRPr="001735E9" w:rsidRDefault="00000000">
            <w:r w:rsidRPr="001735E9">
              <w:rPr>
                <w:sz w:val="24"/>
              </w:rPr>
              <w:t>CHECK</w:t>
            </w:r>
          </w:p>
        </w:tc>
      </w:tr>
    </w:tbl>
    <w:p w14:paraId="5808FD97" w14:textId="77777777" w:rsidR="00037BB9" w:rsidRPr="001735E9" w:rsidRDefault="00037BB9"/>
    <w:p w14:paraId="6BF5626B" w14:textId="77777777" w:rsidR="00037BB9" w:rsidRPr="001735E9" w:rsidRDefault="00000000" w:rsidP="001735E9">
      <w:r w:rsidRPr="001735E9">
        <w:rPr>
          <w:sz w:val="24"/>
        </w:rPr>
        <w:t>Таблица 5 - Таблица app_user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037BB9" w:rsidRPr="001735E9" w14:paraId="2E3DD7AA" w14:textId="77777777" w:rsidTr="001735E9">
        <w:trPr>
          <w:jc w:val="center"/>
        </w:trPr>
        <w:tc>
          <w:tcPr>
            <w:tcW w:w="2422" w:type="dxa"/>
            <w:shd w:val="clear" w:color="auto" w:fill="auto"/>
            <w:vAlign w:val="center"/>
          </w:tcPr>
          <w:p w14:paraId="3FCD9789" w14:textId="77777777" w:rsidR="00037BB9" w:rsidRPr="001735E9" w:rsidRDefault="00000000">
            <w:r w:rsidRPr="001735E9">
              <w:rPr>
                <w:sz w:val="24"/>
              </w:rPr>
              <w:t>Название атрибута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3B3591" w14:textId="77777777" w:rsidR="00037BB9" w:rsidRPr="001735E9" w:rsidRDefault="00000000">
            <w:r w:rsidRPr="001735E9">
              <w:rPr>
                <w:sz w:val="24"/>
              </w:rPr>
              <w:t>Тип данных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82CA7F" w14:textId="77777777" w:rsidR="00037BB9" w:rsidRPr="001735E9" w:rsidRDefault="00000000">
            <w:r w:rsidRPr="001735E9">
              <w:rPr>
                <w:sz w:val="24"/>
              </w:rPr>
              <w:t>Назначение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B9F6DA2" w14:textId="77777777" w:rsidR="00037BB9" w:rsidRPr="001735E9" w:rsidRDefault="00000000">
            <w:r w:rsidRPr="001735E9">
              <w:rPr>
                <w:sz w:val="24"/>
              </w:rPr>
              <w:t>Ключевое поле</w:t>
            </w:r>
          </w:p>
        </w:tc>
      </w:tr>
      <w:tr w:rsidR="00037BB9" w:rsidRPr="001735E9" w14:paraId="4E963BD0" w14:textId="77777777">
        <w:trPr>
          <w:jc w:val="center"/>
        </w:trPr>
        <w:tc>
          <w:tcPr>
            <w:tcW w:w="2422" w:type="dxa"/>
            <w:vAlign w:val="center"/>
          </w:tcPr>
          <w:p w14:paraId="15875952" w14:textId="77777777" w:rsidR="00037BB9" w:rsidRPr="001735E9" w:rsidRDefault="00000000">
            <w:r w:rsidRPr="001735E9">
              <w:rPr>
                <w:sz w:val="24"/>
              </w:rPr>
              <w:t>user_id</w:t>
            </w:r>
          </w:p>
        </w:tc>
        <w:tc>
          <w:tcPr>
            <w:tcW w:w="2422" w:type="dxa"/>
            <w:vAlign w:val="center"/>
          </w:tcPr>
          <w:p w14:paraId="047A59FD" w14:textId="77777777" w:rsidR="00037BB9" w:rsidRPr="001735E9" w:rsidRDefault="00000000">
            <w:r w:rsidRPr="001735E9">
              <w:rPr>
                <w:sz w:val="24"/>
              </w:rPr>
              <w:t>SERIAL</w:t>
            </w:r>
          </w:p>
        </w:tc>
        <w:tc>
          <w:tcPr>
            <w:tcW w:w="2422" w:type="dxa"/>
            <w:vAlign w:val="center"/>
          </w:tcPr>
          <w:p w14:paraId="64DADF0D" w14:textId="77777777" w:rsidR="00037BB9" w:rsidRPr="001735E9" w:rsidRDefault="00000000">
            <w:r w:rsidRPr="001735E9">
              <w:rPr>
                <w:sz w:val="24"/>
              </w:rPr>
              <w:t>Уникальный идентификатор пользователя</w:t>
            </w:r>
          </w:p>
        </w:tc>
        <w:tc>
          <w:tcPr>
            <w:tcW w:w="2422" w:type="dxa"/>
            <w:vAlign w:val="center"/>
          </w:tcPr>
          <w:p w14:paraId="3BABF301" w14:textId="77777777" w:rsidR="00037BB9" w:rsidRPr="001735E9" w:rsidRDefault="00000000">
            <w:r w:rsidRPr="001735E9">
              <w:rPr>
                <w:sz w:val="24"/>
              </w:rPr>
              <w:t>Primary key</w:t>
            </w:r>
          </w:p>
        </w:tc>
      </w:tr>
      <w:tr w:rsidR="00037BB9" w:rsidRPr="001735E9" w14:paraId="05ACC043" w14:textId="77777777">
        <w:trPr>
          <w:jc w:val="center"/>
        </w:trPr>
        <w:tc>
          <w:tcPr>
            <w:tcW w:w="2422" w:type="dxa"/>
            <w:vAlign w:val="center"/>
          </w:tcPr>
          <w:p w14:paraId="74817B38" w14:textId="77777777" w:rsidR="00037BB9" w:rsidRPr="001735E9" w:rsidRDefault="00000000">
            <w:r w:rsidRPr="001735E9">
              <w:rPr>
                <w:sz w:val="24"/>
              </w:rPr>
              <w:t>login</w:t>
            </w:r>
          </w:p>
        </w:tc>
        <w:tc>
          <w:tcPr>
            <w:tcW w:w="2422" w:type="dxa"/>
            <w:vAlign w:val="center"/>
          </w:tcPr>
          <w:p w14:paraId="2660F953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50)</w:t>
            </w:r>
          </w:p>
        </w:tc>
        <w:tc>
          <w:tcPr>
            <w:tcW w:w="2422" w:type="dxa"/>
            <w:vAlign w:val="center"/>
          </w:tcPr>
          <w:p w14:paraId="7149A0DE" w14:textId="77777777" w:rsidR="00037BB9" w:rsidRPr="001735E9" w:rsidRDefault="00000000">
            <w:r w:rsidRPr="001735E9">
              <w:rPr>
                <w:sz w:val="24"/>
              </w:rPr>
              <w:t>Логин пользователя</w:t>
            </w:r>
          </w:p>
        </w:tc>
        <w:tc>
          <w:tcPr>
            <w:tcW w:w="2422" w:type="dxa"/>
            <w:vAlign w:val="center"/>
          </w:tcPr>
          <w:p w14:paraId="30AD5BEF" w14:textId="77777777" w:rsidR="00037BB9" w:rsidRPr="001735E9" w:rsidRDefault="00000000">
            <w:r w:rsidRPr="001735E9">
              <w:rPr>
                <w:sz w:val="24"/>
              </w:rPr>
              <w:t>UNIQUE</w:t>
            </w:r>
          </w:p>
        </w:tc>
      </w:tr>
      <w:tr w:rsidR="00037BB9" w:rsidRPr="001735E9" w14:paraId="354FAF28" w14:textId="77777777">
        <w:trPr>
          <w:jc w:val="center"/>
        </w:trPr>
        <w:tc>
          <w:tcPr>
            <w:tcW w:w="2422" w:type="dxa"/>
            <w:vAlign w:val="center"/>
          </w:tcPr>
          <w:p w14:paraId="4F58750C" w14:textId="77777777" w:rsidR="00037BB9" w:rsidRPr="001735E9" w:rsidRDefault="00000000">
            <w:r w:rsidRPr="001735E9">
              <w:rPr>
                <w:sz w:val="24"/>
              </w:rPr>
              <w:t>full_name</w:t>
            </w:r>
          </w:p>
        </w:tc>
        <w:tc>
          <w:tcPr>
            <w:tcW w:w="2422" w:type="dxa"/>
            <w:vAlign w:val="center"/>
          </w:tcPr>
          <w:p w14:paraId="0F8F3BBB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100)</w:t>
            </w:r>
          </w:p>
        </w:tc>
        <w:tc>
          <w:tcPr>
            <w:tcW w:w="2422" w:type="dxa"/>
            <w:vAlign w:val="center"/>
          </w:tcPr>
          <w:p w14:paraId="04F33DC5" w14:textId="77777777" w:rsidR="00037BB9" w:rsidRPr="001735E9" w:rsidRDefault="00000000">
            <w:r w:rsidRPr="001735E9">
              <w:rPr>
                <w:sz w:val="24"/>
              </w:rPr>
              <w:t>ФИО или наименование пользователя</w:t>
            </w:r>
          </w:p>
        </w:tc>
        <w:tc>
          <w:tcPr>
            <w:tcW w:w="2422" w:type="dxa"/>
            <w:vAlign w:val="center"/>
          </w:tcPr>
          <w:p w14:paraId="029550F6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55D85618" w14:textId="77777777">
        <w:trPr>
          <w:jc w:val="center"/>
        </w:trPr>
        <w:tc>
          <w:tcPr>
            <w:tcW w:w="2422" w:type="dxa"/>
            <w:vAlign w:val="center"/>
          </w:tcPr>
          <w:p w14:paraId="4CFF5771" w14:textId="77777777" w:rsidR="00037BB9" w:rsidRPr="001735E9" w:rsidRDefault="00000000">
            <w:r w:rsidRPr="001735E9">
              <w:rPr>
                <w:sz w:val="24"/>
              </w:rPr>
              <w:t>role</w:t>
            </w:r>
          </w:p>
        </w:tc>
        <w:tc>
          <w:tcPr>
            <w:tcW w:w="2422" w:type="dxa"/>
            <w:vAlign w:val="center"/>
          </w:tcPr>
          <w:p w14:paraId="7ACA6695" w14:textId="77777777" w:rsidR="00037BB9" w:rsidRPr="001735E9" w:rsidRDefault="00000000">
            <w:proofErr w:type="gramStart"/>
            <w:r w:rsidRPr="001735E9">
              <w:rPr>
                <w:sz w:val="24"/>
              </w:rPr>
              <w:t>VARCHAR(</w:t>
            </w:r>
            <w:proofErr w:type="gramEnd"/>
            <w:r w:rsidRPr="001735E9">
              <w:rPr>
                <w:sz w:val="24"/>
              </w:rPr>
              <w:t>20)</w:t>
            </w:r>
          </w:p>
        </w:tc>
        <w:tc>
          <w:tcPr>
            <w:tcW w:w="2422" w:type="dxa"/>
            <w:vAlign w:val="center"/>
          </w:tcPr>
          <w:p w14:paraId="41CE6ED8" w14:textId="77777777" w:rsidR="00037BB9" w:rsidRPr="001735E9" w:rsidRDefault="00000000">
            <w:r w:rsidRPr="001735E9">
              <w:rPr>
                <w:sz w:val="24"/>
              </w:rPr>
              <w:t>Роль пользователя</w:t>
            </w:r>
          </w:p>
        </w:tc>
        <w:tc>
          <w:tcPr>
            <w:tcW w:w="2422" w:type="dxa"/>
            <w:vAlign w:val="center"/>
          </w:tcPr>
          <w:p w14:paraId="277F331B" w14:textId="77777777" w:rsidR="00037BB9" w:rsidRPr="001735E9" w:rsidRDefault="00000000">
            <w:r w:rsidRPr="001735E9">
              <w:rPr>
                <w:sz w:val="24"/>
              </w:rPr>
              <w:t>CHECK</w:t>
            </w:r>
          </w:p>
        </w:tc>
      </w:tr>
      <w:tr w:rsidR="00037BB9" w:rsidRPr="001735E9" w14:paraId="2519C7D9" w14:textId="77777777">
        <w:trPr>
          <w:jc w:val="center"/>
        </w:trPr>
        <w:tc>
          <w:tcPr>
            <w:tcW w:w="2422" w:type="dxa"/>
            <w:vAlign w:val="center"/>
          </w:tcPr>
          <w:p w14:paraId="676BB4E7" w14:textId="77777777" w:rsidR="00037BB9" w:rsidRPr="001735E9" w:rsidRDefault="00000000">
            <w:r w:rsidRPr="001735E9">
              <w:rPr>
                <w:sz w:val="24"/>
              </w:rPr>
              <w:t>password_hash</w:t>
            </w:r>
          </w:p>
        </w:tc>
        <w:tc>
          <w:tcPr>
            <w:tcW w:w="2422" w:type="dxa"/>
            <w:vAlign w:val="center"/>
          </w:tcPr>
          <w:p w14:paraId="2A07E81F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0C60BDD0" w14:textId="77777777" w:rsidR="00037BB9" w:rsidRPr="001735E9" w:rsidRDefault="00000000">
            <w:r w:rsidRPr="001735E9">
              <w:rPr>
                <w:sz w:val="24"/>
              </w:rPr>
              <w:t>Хеш пароля</w:t>
            </w:r>
          </w:p>
        </w:tc>
        <w:tc>
          <w:tcPr>
            <w:tcW w:w="2422" w:type="dxa"/>
            <w:vAlign w:val="center"/>
          </w:tcPr>
          <w:p w14:paraId="765E9227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1D5A9D72" w14:textId="77777777">
        <w:trPr>
          <w:jc w:val="center"/>
        </w:trPr>
        <w:tc>
          <w:tcPr>
            <w:tcW w:w="2422" w:type="dxa"/>
            <w:vAlign w:val="center"/>
          </w:tcPr>
          <w:p w14:paraId="6914960A" w14:textId="77777777" w:rsidR="00037BB9" w:rsidRPr="001735E9" w:rsidRDefault="00000000">
            <w:r w:rsidRPr="001735E9">
              <w:rPr>
                <w:sz w:val="24"/>
              </w:rPr>
              <w:t>password_salt</w:t>
            </w:r>
          </w:p>
        </w:tc>
        <w:tc>
          <w:tcPr>
            <w:tcW w:w="2422" w:type="dxa"/>
            <w:vAlign w:val="center"/>
          </w:tcPr>
          <w:p w14:paraId="55CCDF0A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2F956191" w14:textId="77777777" w:rsidR="00037BB9" w:rsidRPr="001735E9" w:rsidRDefault="00000000">
            <w:r w:rsidRPr="001735E9">
              <w:rPr>
                <w:sz w:val="24"/>
              </w:rPr>
              <w:t>Соль пароля</w:t>
            </w:r>
          </w:p>
        </w:tc>
        <w:tc>
          <w:tcPr>
            <w:tcW w:w="2422" w:type="dxa"/>
            <w:vAlign w:val="center"/>
          </w:tcPr>
          <w:p w14:paraId="10CCD6D7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6669C8D8" w14:textId="77777777">
        <w:trPr>
          <w:jc w:val="center"/>
        </w:trPr>
        <w:tc>
          <w:tcPr>
            <w:tcW w:w="2422" w:type="dxa"/>
            <w:vAlign w:val="center"/>
          </w:tcPr>
          <w:p w14:paraId="3856DFC1" w14:textId="77777777" w:rsidR="00037BB9" w:rsidRPr="001735E9" w:rsidRDefault="00000000">
            <w:r w:rsidRPr="001735E9">
              <w:rPr>
                <w:sz w:val="24"/>
              </w:rPr>
              <w:t>is_active</w:t>
            </w:r>
          </w:p>
        </w:tc>
        <w:tc>
          <w:tcPr>
            <w:tcW w:w="2422" w:type="dxa"/>
            <w:vAlign w:val="center"/>
          </w:tcPr>
          <w:p w14:paraId="77D2B192" w14:textId="77777777" w:rsidR="00037BB9" w:rsidRPr="001735E9" w:rsidRDefault="00000000">
            <w:r w:rsidRPr="001735E9">
              <w:rPr>
                <w:sz w:val="24"/>
              </w:rPr>
              <w:t>BOOLEAN</w:t>
            </w:r>
          </w:p>
        </w:tc>
        <w:tc>
          <w:tcPr>
            <w:tcW w:w="2422" w:type="dxa"/>
            <w:vAlign w:val="center"/>
          </w:tcPr>
          <w:p w14:paraId="68F332A9" w14:textId="77777777" w:rsidR="00037BB9" w:rsidRPr="001735E9" w:rsidRDefault="00000000">
            <w:r w:rsidRPr="001735E9">
              <w:rPr>
                <w:sz w:val="24"/>
              </w:rPr>
              <w:t>Признак активности учетной записи</w:t>
            </w:r>
          </w:p>
        </w:tc>
        <w:tc>
          <w:tcPr>
            <w:tcW w:w="2422" w:type="dxa"/>
            <w:vAlign w:val="center"/>
          </w:tcPr>
          <w:p w14:paraId="54EB6AB7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</w:tbl>
    <w:p w14:paraId="034AE28F" w14:textId="77777777" w:rsidR="00037BB9" w:rsidRPr="001735E9" w:rsidRDefault="00037BB9"/>
    <w:p w14:paraId="6AE2447D" w14:textId="77777777" w:rsidR="00037BB9" w:rsidRPr="001735E9" w:rsidRDefault="00000000" w:rsidP="001735E9">
      <w:r w:rsidRPr="001735E9">
        <w:rPr>
          <w:sz w:val="24"/>
        </w:rPr>
        <w:t>Таблица 6 - Таблица audit_log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422"/>
        <w:gridCol w:w="2422"/>
        <w:gridCol w:w="2422"/>
      </w:tblGrid>
      <w:tr w:rsidR="00037BB9" w:rsidRPr="001735E9" w14:paraId="3260D2D8" w14:textId="77777777" w:rsidTr="001735E9">
        <w:trPr>
          <w:jc w:val="center"/>
        </w:trPr>
        <w:tc>
          <w:tcPr>
            <w:tcW w:w="2422" w:type="dxa"/>
            <w:shd w:val="clear" w:color="auto" w:fill="auto"/>
            <w:vAlign w:val="center"/>
          </w:tcPr>
          <w:p w14:paraId="056A66A1" w14:textId="77777777" w:rsidR="00037BB9" w:rsidRPr="001735E9" w:rsidRDefault="00000000">
            <w:r w:rsidRPr="001735E9">
              <w:rPr>
                <w:sz w:val="24"/>
              </w:rPr>
              <w:t>Название атрибута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DEFD23A" w14:textId="77777777" w:rsidR="00037BB9" w:rsidRPr="001735E9" w:rsidRDefault="00000000">
            <w:r w:rsidRPr="001735E9">
              <w:rPr>
                <w:sz w:val="24"/>
              </w:rPr>
              <w:t>Тип данных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460ED8F" w14:textId="77777777" w:rsidR="00037BB9" w:rsidRPr="001735E9" w:rsidRDefault="00000000">
            <w:r w:rsidRPr="001735E9">
              <w:rPr>
                <w:sz w:val="24"/>
              </w:rPr>
              <w:t>Назначение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8675C5" w14:textId="77777777" w:rsidR="00037BB9" w:rsidRPr="001735E9" w:rsidRDefault="00000000">
            <w:r w:rsidRPr="001735E9">
              <w:rPr>
                <w:sz w:val="24"/>
              </w:rPr>
              <w:t>Ключевое поле</w:t>
            </w:r>
          </w:p>
        </w:tc>
      </w:tr>
      <w:tr w:rsidR="00037BB9" w:rsidRPr="001735E9" w14:paraId="643AC738" w14:textId="77777777">
        <w:trPr>
          <w:jc w:val="center"/>
        </w:trPr>
        <w:tc>
          <w:tcPr>
            <w:tcW w:w="2422" w:type="dxa"/>
            <w:vAlign w:val="center"/>
          </w:tcPr>
          <w:p w14:paraId="47857EDC" w14:textId="77777777" w:rsidR="00037BB9" w:rsidRPr="001735E9" w:rsidRDefault="00000000">
            <w:r w:rsidRPr="001735E9">
              <w:rPr>
                <w:sz w:val="24"/>
              </w:rPr>
              <w:t>audit_id</w:t>
            </w:r>
          </w:p>
        </w:tc>
        <w:tc>
          <w:tcPr>
            <w:tcW w:w="2422" w:type="dxa"/>
            <w:vAlign w:val="center"/>
          </w:tcPr>
          <w:p w14:paraId="6760A851" w14:textId="77777777" w:rsidR="00037BB9" w:rsidRPr="001735E9" w:rsidRDefault="00000000">
            <w:r w:rsidRPr="001735E9">
              <w:rPr>
                <w:sz w:val="24"/>
              </w:rPr>
              <w:t>BIGSERIAL</w:t>
            </w:r>
          </w:p>
        </w:tc>
        <w:tc>
          <w:tcPr>
            <w:tcW w:w="2422" w:type="dxa"/>
            <w:vAlign w:val="center"/>
          </w:tcPr>
          <w:p w14:paraId="022628EF" w14:textId="77777777" w:rsidR="00037BB9" w:rsidRPr="001735E9" w:rsidRDefault="00000000">
            <w:r w:rsidRPr="001735E9">
              <w:rPr>
                <w:sz w:val="24"/>
              </w:rPr>
              <w:t>Уникальный номер события</w:t>
            </w:r>
          </w:p>
        </w:tc>
        <w:tc>
          <w:tcPr>
            <w:tcW w:w="2422" w:type="dxa"/>
            <w:vAlign w:val="center"/>
          </w:tcPr>
          <w:p w14:paraId="0CFD15D2" w14:textId="77777777" w:rsidR="00037BB9" w:rsidRPr="001735E9" w:rsidRDefault="00000000">
            <w:r w:rsidRPr="001735E9">
              <w:rPr>
                <w:sz w:val="24"/>
              </w:rPr>
              <w:t>Primary key</w:t>
            </w:r>
          </w:p>
        </w:tc>
      </w:tr>
      <w:tr w:rsidR="00037BB9" w:rsidRPr="001735E9" w14:paraId="7AA5ACAA" w14:textId="77777777">
        <w:trPr>
          <w:jc w:val="center"/>
        </w:trPr>
        <w:tc>
          <w:tcPr>
            <w:tcW w:w="2422" w:type="dxa"/>
            <w:vAlign w:val="center"/>
          </w:tcPr>
          <w:p w14:paraId="3DF9AD70" w14:textId="77777777" w:rsidR="00037BB9" w:rsidRPr="001735E9" w:rsidRDefault="00000000">
            <w:r w:rsidRPr="001735E9">
              <w:rPr>
                <w:sz w:val="24"/>
              </w:rPr>
              <w:t>changed_at</w:t>
            </w:r>
          </w:p>
        </w:tc>
        <w:tc>
          <w:tcPr>
            <w:tcW w:w="2422" w:type="dxa"/>
            <w:vAlign w:val="center"/>
          </w:tcPr>
          <w:p w14:paraId="2E7F8724" w14:textId="77777777" w:rsidR="00037BB9" w:rsidRPr="001735E9" w:rsidRDefault="00000000">
            <w:r w:rsidRPr="001735E9">
              <w:rPr>
                <w:sz w:val="24"/>
              </w:rPr>
              <w:t>TIMESTAMPTZ</w:t>
            </w:r>
          </w:p>
        </w:tc>
        <w:tc>
          <w:tcPr>
            <w:tcW w:w="2422" w:type="dxa"/>
            <w:vAlign w:val="center"/>
          </w:tcPr>
          <w:p w14:paraId="6D7047AB" w14:textId="77777777" w:rsidR="00037BB9" w:rsidRPr="001735E9" w:rsidRDefault="00000000">
            <w:r w:rsidRPr="001735E9">
              <w:rPr>
                <w:sz w:val="24"/>
              </w:rPr>
              <w:t>Дата и время операции</w:t>
            </w:r>
          </w:p>
        </w:tc>
        <w:tc>
          <w:tcPr>
            <w:tcW w:w="2422" w:type="dxa"/>
            <w:vAlign w:val="center"/>
          </w:tcPr>
          <w:p w14:paraId="077A51ED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4E381F65" w14:textId="77777777">
        <w:trPr>
          <w:jc w:val="center"/>
        </w:trPr>
        <w:tc>
          <w:tcPr>
            <w:tcW w:w="2422" w:type="dxa"/>
            <w:vAlign w:val="center"/>
          </w:tcPr>
          <w:p w14:paraId="40DDDF1B" w14:textId="77777777" w:rsidR="00037BB9" w:rsidRPr="001735E9" w:rsidRDefault="00000000">
            <w:r w:rsidRPr="001735E9">
              <w:rPr>
                <w:sz w:val="24"/>
              </w:rPr>
              <w:t>user_login</w:t>
            </w:r>
          </w:p>
        </w:tc>
        <w:tc>
          <w:tcPr>
            <w:tcW w:w="2422" w:type="dxa"/>
            <w:vAlign w:val="center"/>
          </w:tcPr>
          <w:p w14:paraId="1AC4F7A3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115CE01D" w14:textId="77777777" w:rsidR="00037BB9" w:rsidRPr="001735E9" w:rsidRDefault="00000000">
            <w:r w:rsidRPr="001735E9">
              <w:rPr>
                <w:sz w:val="24"/>
              </w:rPr>
              <w:t>Пользователь, выполнивший операцию</w:t>
            </w:r>
          </w:p>
        </w:tc>
        <w:tc>
          <w:tcPr>
            <w:tcW w:w="2422" w:type="dxa"/>
            <w:vAlign w:val="center"/>
          </w:tcPr>
          <w:p w14:paraId="330E7F58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6C76AC63" w14:textId="77777777">
        <w:trPr>
          <w:jc w:val="center"/>
        </w:trPr>
        <w:tc>
          <w:tcPr>
            <w:tcW w:w="2422" w:type="dxa"/>
            <w:vAlign w:val="center"/>
          </w:tcPr>
          <w:p w14:paraId="5A194A05" w14:textId="77777777" w:rsidR="00037BB9" w:rsidRPr="001735E9" w:rsidRDefault="00000000">
            <w:r w:rsidRPr="001735E9">
              <w:rPr>
                <w:sz w:val="24"/>
              </w:rPr>
              <w:t>action</w:t>
            </w:r>
          </w:p>
        </w:tc>
        <w:tc>
          <w:tcPr>
            <w:tcW w:w="2422" w:type="dxa"/>
            <w:vAlign w:val="center"/>
          </w:tcPr>
          <w:p w14:paraId="173983FA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1488BF5A" w14:textId="77777777" w:rsidR="00037BB9" w:rsidRPr="001735E9" w:rsidRDefault="00000000">
            <w:r w:rsidRPr="001735E9">
              <w:rPr>
                <w:sz w:val="24"/>
              </w:rPr>
              <w:t>Тип операции</w:t>
            </w:r>
          </w:p>
        </w:tc>
        <w:tc>
          <w:tcPr>
            <w:tcW w:w="2422" w:type="dxa"/>
            <w:vAlign w:val="center"/>
          </w:tcPr>
          <w:p w14:paraId="5D2195A4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75CF8D0B" w14:textId="77777777">
        <w:trPr>
          <w:jc w:val="center"/>
        </w:trPr>
        <w:tc>
          <w:tcPr>
            <w:tcW w:w="2422" w:type="dxa"/>
            <w:vAlign w:val="center"/>
          </w:tcPr>
          <w:p w14:paraId="1FC03CD1" w14:textId="77777777" w:rsidR="00037BB9" w:rsidRPr="001735E9" w:rsidRDefault="00000000">
            <w:r w:rsidRPr="001735E9">
              <w:rPr>
                <w:sz w:val="24"/>
              </w:rPr>
              <w:t>entity</w:t>
            </w:r>
          </w:p>
        </w:tc>
        <w:tc>
          <w:tcPr>
            <w:tcW w:w="2422" w:type="dxa"/>
            <w:vAlign w:val="center"/>
          </w:tcPr>
          <w:p w14:paraId="2CE9D24D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2135AC8A" w14:textId="77777777" w:rsidR="00037BB9" w:rsidRPr="001735E9" w:rsidRDefault="00000000">
            <w:r w:rsidRPr="001735E9">
              <w:rPr>
                <w:sz w:val="24"/>
              </w:rPr>
              <w:t>Таблица</w:t>
            </w:r>
          </w:p>
        </w:tc>
        <w:tc>
          <w:tcPr>
            <w:tcW w:w="2422" w:type="dxa"/>
            <w:vAlign w:val="center"/>
          </w:tcPr>
          <w:p w14:paraId="2328F86F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633C73FA" w14:textId="77777777">
        <w:trPr>
          <w:jc w:val="center"/>
        </w:trPr>
        <w:tc>
          <w:tcPr>
            <w:tcW w:w="2422" w:type="dxa"/>
            <w:vAlign w:val="center"/>
          </w:tcPr>
          <w:p w14:paraId="3662CD37" w14:textId="77777777" w:rsidR="00037BB9" w:rsidRPr="001735E9" w:rsidRDefault="00000000">
            <w:r w:rsidRPr="001735E9">
              <w:rPr>
                <w:sz w:val="24"/>
              </w:rPr>
              <w:t>entity_id</w:t>
            </w:r>
          </w:p>
        </w:tc>
        <w:tc>
          <w:tcPr>
            <w:tcW w:w="2422" w:type="dxa"/>
            <w:vAlign w:val="center"/>
          </w:tcPr>
          <w:p w14:paraId="07679851" w14:textId="77777777" w:rsidR="00037BB9" w:rsidRPr="001735E9" w:rsidRDefault="00000000">
            <w:r w:rsidRPr="001735E9">
              <w:rPr>
                <w:sz w:val="24"/>
              </w:rPr>
              <w:t>INT</w:t>
            </w:r>
          </w:p>
        </w:tc>
        <w:tc>
          <w:tcPr>
            <w:tcW w:w="2422" w:type="dxa"/>
            <w:vAlign w:val="center"/>
          </w:tcPr>
          <w:p w14:paraId="2C4B0D08" w14:textId="77777777" w:rsidR="00037BB9" w:rsidRPr="001735E9" w:rsidRDefault="00000000">
            <w:r w:rsidRPr="001735E9">
              <w:rPr>
                <w:sz w:val="24"/>
              </w:rPr>
              <w:t>Идентификатор измененной записи</w:t>
            </w:r>
          </w:p>
        </w:tc>
        <w:tc>
          <w:tcPr>
            <w:tcW w:w="2422" w:type="dxa"/>
            <w:vAlign w:val="center"/>
          </w:tcPr>
          <w:p w14:paraId="563FA8D2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  <w:tr w:rsidR="00037BB9" w:rsidRPr="001735E9" w14:paraId="43A9CC47" w14:textId="77777777">
        <w:trPr>
          <w:jc w:val="center"/>
        </w:trPr>
        <w:tc>
          <w:tcPr>
            <w:tcW w:w="2422" w:type="dxa"/>
            <w:vAlign w:val="center"/>
          </w:tcPr>
          <w:p w14:paraId="213A290B" w14:textId="77777777" w:rsidR="00037BB9" w:rsidRPr="001735E9" w:rsidRDefault="00000000">
            <w:r w:rsidRPr="001735E9">
              <w:rPr>
                <w:sz w:val="24"/>
              </w:rPr>
              <w:t>details</w:t>
            </w:r>
          </w:p>
        </w:tc>
        <w:tc>
          <w:tcPr>
            <w:tcW w:w="2422" w:type="dxa"/>
            <w:vAlign w:val="center"/>
          </w:tcPr>
          <w:p w14:paraId="4F456210" w14:textId="77777777" w:rsidR="00037BB9" w:rsidRPr="001735E9" w:rsidRDefault="00000000">
            <w:r w:rsidRPr="001735E9">
              <w:rPr>
                <w:sz w:val="24"/>
              </w:rPr>
              <w:t>TEXT</w:t>
            </w:r>
          </w:p>
        </w:tc>
        <w:tc>
          <w:tcPr>
            <w:tcW w:w="2422" w:type="dxa"/>
            <w:vAlign w:val="center"/>
          </w:tcPr>
          <w:p w14:paraId="33CFDC33" w14:textId="77777777" w:rsidR="00037BB9" w:rsidRPr="001735E9" w:rsidRDefault="00000000">
            <w:r w:rsidRPr="001735E9">
              <w:rPr>
                <w:sz w:val="24"/>
              </w:rPr>
              <w:t>Подробности изменения</w:t>
            </w:r>
          </w:p>
        </w:tc>
        <w:tc>
          <w:tcPr>
            <w:tcW w:w="2422" w:type="dxa"/>
            <w:vAlign w:val="center"/>
          </w:tcPr>
          <w:p w14:paraId="483F68F1" w14:textId="77777777" w:rsidR="00037BB9" w:rsidRPr="001735E9" w:rsidRDefault="00000000">
            <w:r w:rsidRPr="001735E9">
              <w:rPr>
                <w:sz w:val="24"/>
              </w:rPr>
              <w:t>Нет</w:t>
            </w:r>
          </w:p>
        </w:tc>
      </w:tr>
    </w:tbl>
    <w:p w14:paraId="640E9AC1" w14:textId="77777777" w:rsidR="00037BB9" w:rsidRPr="001735E9" w:rsidRDefault="00037BB9"/>
    <w:p w14:paraId="1F53CB96" w14:textId="77777777" w:rsidR="00037BB9" w:rsidRPr="001735E9" w:rsidRDefault="00000000" w:rsidP="00CF707D">
      <w:pPr>
        <w:pStyle w:val="21"/>
        <w:spacing w:line="360" w:lineRule="auto"/>
        <w:ind w:firstLine="851"/>
        <w:rPr>
          <w:b w:val="0"/>
          <w:bCs w:val="0"/>
        </w:rPr>
      </w:pPr>
      <w:bookmarkStart w:id="8" w:name="_Toc231227236"/>
      <w:r w:rsidRPr="001735E9">
        <w:rPr>
          <w:rFonts w:ascii="Times New Roman" w:hAnsi="Times New Roman"/>
          <w:b w:val="0"/>
          <w:bCs w:val="0"/>
        </w:rPr>
        <w:t>3.3 Создание объектов базы данных</w:t>
      </w:r>
      <w:bookmarkEnd w:id="8"/>
    </w:p>
    <w:p w14:paraId="6CB5FB6D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В ходе выполнения индивидуального задания были созданы таблицы, индексы, представления, роли, политики безопасности и триггеры аудита. Основная схема расположена в </w:t>
      </w:r>
      <w:r w:rsidRPr="001735E9">
        <w:t>PostgreSQL</w:t>
      </w:r>
      <w:r w:rsidRPr="001735E9">
        <w:rPr>
          <w:lang w:val="ru-RU"/>
        </w:rPr>
        <w:t xml:space="preserve"> в схеме </w:t>
      </w:r>
      <w:r w:rsidRPr="001735E9">
        <w:t>garanin</w:t>
      </w:r>
      <w:r w:rsidRPr="001735E9">
        <w:rPr>
          <w:lang w:val="ru-RU"/>
        </w:rPr>
        <w:t>_</w:t>
      </w:r>
      <w:r w:rsidRPr="001735E9">
        <w:t>gi</w:t>
      </w:r>
      <w:r w:rsidRPr="001735E9">
        <w:rPr>
          <w:lang w:val="ru-RU"/>
        </w:rPr>
        <w:t xml:space="preserve"> базы </w:t>
      </w:r>
      <w:r w:rsidRPr="001735E9">
        <w:t>dbwork</w:t>
      </w:r>
      <w:r w:rsidRPr="001735E9">
        <w:rPr>
          <w:lang w:val="ru-RU"/>
        </w:rPr>
        <w:t>.</w:t>
      </w:r>
    </w:p>
    <w:p w14:paraId="1C7B7ECF" w14:textId="77777777" w:rsidR="00037BB9" w:rsidRPr="001735E9" w:rsidRDefault="00000000" w:rsidP="00CF707D">
      <w:pPr>
        <w:spacing w:line="360" w:lineRule="auto"/>
        <w:ind w:firstLine="851"/>
        <w:jc w:val="both"/>
      </w:pPr>
      <w:r w:rsidRPr="001735E9">
        <w:rPr>
          <w:lang w:val="ru-RU"/>
        </w:rPr>
        <w:lastRenderedPageBreak/>
        <w:t xml:space="preserve">Для ускорения выборок созданы индексы по внешним ключам, статусам и датам аренды. </w:t>
      </w:r>
      <w:r w:rsidRPr="001735E9">
        <w:t>Для отчетности созданы представления v_rentals_full, v_available_cars и v_client_stats.</w:t>
      </w:r>
    </w:p>
    <w:p w14:paraId="48BC8891" w14:textId="77777777" w:rsidR="00037BB9" w:rsidRPr="001735E9" w:rsidRDefault="00000000" w:rsidP="00CF707D">
      <w:pPr>
        <w:spacing w:line="360" w:lineRule="auto"/>
        <w:ind w:firstLine="851"/>
        <w:rPr>
          <w:rFonts w:cs="Times New Roman"/>
          <w:sz w:val="24"/>
          <w:szCs w:val="24"/>
        </w:rPr>
      </w:pPr>
      <w:r w:rsidRPr="001735E9">
        <w:rPr>
          <w:rFonts w:cs="Times New Roman"/>
          <w:sz w:val="24"/>
          <w:szCs w:val="24"/>
        </w:rPr>
        <w:t>CREATE VIEW v_rentals_full AS</w:t>
      </w:r>
      <w:r w:rsidRPr="001735E9">
        <w:rPr>
          <w:rFonts w:cs="Times New Roman"/>
          <w:sz w:val="24"/>
          <w:szCs w:val="24"/>
        </w:rPr>
        <w:br/>
        <w:t xml:space="preserve">  SELECT r.rental_id, c.full_name AS client_name, c.phone AS client_phone,</w:t>
      </w:r>
      <w:r w:rsidRPr="001735E9">
        <w:rPr>
          <w:rFonts w:cs="Times New Roman"/>
          <w:sz w:val="24"/>
          <w:szCs w:val="24"/>
        </w:rPr>
        <w:br/>
        <w:t xml:space="preserve">         ca.license_plate, b.name AS brand_name, r.start_date, r.end_date,</w:t>
      </w:r>
      <w:r w:rsidRPr="001735E9">
        <w:rPr>
          <w:rFonts w:cs="Times New Roman"/>
          <w:sz w:val="24"/>
          <w:szCs w:val="24"/>
        </w:rPr>
        <w:br/>
        <w:t xml:space="preserve">         r.actual_return, r.total_cost, r.status</w:t>
      </w:r>
      <w:r w:rsidRPr="001735E9">
        <w:rPr>
          <w:rFonts w:cs="Times New Roman"/>
          <w:sz w:val="24"/>
          <w:szCs w:val="24"/>
        </w:rPr>
        <w:br/>
        <w:t xml:space="preserve">  FROM rental r</w:t>
      </w:r>
      <w:r w:rsidRPr="001735E9">
        <w:rPr>
          <w:rFonts w:cs="Times New Roman"/>
          <w:sz w:val="24"/>
          <w:szCs w:val="24"/>
        </w:rPr>
        <w:br/>
        <w:t xml:space="preserve">  JOIN client c ON c.client_id = r.client_id</w:t>
      </w:r>
      <w:r w:rsidRPr="001735E9">
        <w:rPr>
          <w:rFonts w:cs="Times New Roman"/>
          <w:sz w:val="24"/>
          <w:szCs w:val="24"/>
        </w:rPr>
        <w:br/>
        <w:t xml:space="preserve">  JOIN car ca ON ca.car_id = r.car_id</w:t>
      </w:r>
      <w:r w:rsidRPr="001735E9">
        <w:rPr>
          <w:rFonts w:cs="Times New Roman"/>
          <w:sz w:val="24"/>
          <w:szCs w:val="24"/>
        </w:rPr>
        <w:br/>
        <w:t xml:space="preserve">  JOIN brand b ON b.brand_id = ca.brand_id;</w:t>
      </w:r>
    </w:p>
    <w:p w14:paraId="03CFF374" w14:textId="77777777" w:rsidR="00037BB9" w:rsidRPr="001735E9" w:rsidRDefault="00000000" w:rsidP="00CF707D">
      <w:pPr>
        <w:pStyle w:val="21"/>
        <w:spacing w:line="360" w:lineRule="auto"/>
        <w:ind w:firstLine="851"/>
        <w:rPr>
          <w:b w:val="0"/>
          <w:bCs w:val="0"/>
        </w:rPr>
      </w:pPr>
      <w:bookmarkStart w:id="9" w:name="_Toc231227237"/>
      <w:r w:rsidRPr="001735E9">
        <w:rPr>
          <w:rFonts w:ascii="Times New Roman" w:hAnsi="Times New Roman"/>
          <w:b w:val="0"/>
          <w:bCs w:val="0"/>
        </w:rPr>
        <w:t>3.4 Руководство пользователя/администратора</w:t>
      </w:r>
      <w:bookmarkEnd w:id="9"/>
    </w:p>
    <w:p w14:paraId="5BBB5546" w14:textId="77777777" w:rsidR="00037BB9" w:rsidRPr="001735E9" w:rsidRDefault="00000000" w:rsidP="00CF707D">
      <w:pPr>
        <w:spacing w:line="360" w:lineRule="auto"/>
        <w:ind w:firstLine="851"/>
        <w:jc w:val="both"/>
      </w:pPr>
      <w:r w:rsidRPr="001735E9">
        <w:t>Для запуска приложения необходимо открыть проект Windows Forms и выполнить команду dotnet run либо запустить собранный файл AutorentWinForms.exe. При запуске приложение подключается к серверу PostgreSQL edu-pg.itiscaf.ru, базе dbwork, схеме garanin_gi.</w:t>
      </w:r>
    </w:p>
    <w:p w14:paraId="3CC337BF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После запуска отображается форма авторизации. В системе предусмотрены три типа пользователей:</w:t>
      </w:r>
    </w:p>
    <w:p w14:paraId="283E61A5" w14:textId="77777777" w:rsidR="00037BB9" w:rsidRPr="001735E9" w:rsidRDefault="00000000" w:rsidP="001735E9">
      <w:proofErr w:type="spellStart"/>
      <w:r w:rsidRPr="001735E9">
        <w:rPr>
          <w:sz w:val="24"/>
        </w:rPr>
        <w:t>Таблица</w:t>
      </w:r>
      <w:proofErr w:type="spellEnd"/>
      <w:r w:rsidRPr="001735E9">
        <w:rPr>
          <w:sz w:val="24"/>
        </w:rPr>
        <w:t xml:space="preserve"> 7 - </w:t>
      </w:r>
      <w:proofErr w:type="spellStart"/>
      <w:r w:rsidRPr="001735E9">
        <w:rPr>
          <w:sz w:val="24"/>
        </w:rPr>
        <w:t>Пользователи</w:t>
      </w:r>
      <w:proofErr w:type="spellEnd"/>
      <w:r w:rsidRPr="001735E9">
        <w:rPr>
          <w:sz w:val="24"/>
        </w:rPr>
        <w:t xml:space="preserve"> приложения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230"/>
        <w:gridCol w:w="3230"/>
        <w:gridCol w:w="3230"/>
      </w:tblGrid>
      <w:tr w:rsidR="00037BB9" w:rsidRPr="001735E9" w14:paraId="4486C469" w14:textId="77777777" w:rsidTr="001735E9">
        <w:trPr>
          <w:jc w:val="center"/>
        </w:trPr>
        <w:tc>
          <w:tcPr>
            <w:tcW w:w="3230" w:type="dxa"/>
            <w:shd w:val="clear" w:color="auto" w:fill="auto"/>
            <w:vAlign w:val="center"/>
          </w:tcPr>
          <w:p w14:paraId="7C34C6D0" w14:textId="77777777" w:rsidR="00037BB9" w:rsidRPr="001735E9" w:rsidRDefault="00000000" w:rsidP="001735E9">
            <w:pPr>
              <w:jc w:val="both"/>
            </w:pPr>
            <w:r w:rsidRPr="001735E9">
              <w:rPr>
                <w:sz w:val="24"/>
              </w:rPr>
              <w:t>Логин</w:t>
            </w:r>
          </w:p>
        </w:tc>
        <w:tc>
          <w:tcPr>
            <w:tcW w:w="3230" w:type="dxa"/>
            <w:shd w:val="clear" w:color="auto" w:fill="auto"/>
            <w:vAlign w:val="center"/>
          </w:tcPr>
          <w:p w14:paraId="0FBC0B88" w14:textId="77777777" w:rsidR="00037BB9" w:rsidRPr="001735E9" w:rsidRDefault="00000000" w:rsidP="001735E9">
            <w:pPr>
              <w:jc w:val="both"/>
            </w:pPr>
            <w:r w:rsidRPr="001735E9">
              <w:rPr>
                <w:sz w:val="24"/>
              </w:rPr>
              <w:t>Роль</w:t>
            </w:r>
          </w:p>
        </w:tc>
        <w:tc>
          <w:tcPr>
            <w:tcW w:w="3230" w:type="dxa"/>
            <w:shd w:val="clear" w:color="auto" w:fill="auto"/>
            <w:vAlign w:val="center"/>
          </w:tcPr>
          <w:p w14:paraId="3C131E86" w14:textId="77777777" w:rsidR="00037BB9" w:rsidRPr="001735E9" w:rsidRDefault="00000000" w:rsidP="001735E9">
            <w:pPr>
              <w:jc w:val="both"/>
            </w:pPr>
            <w:r w:rsidRPr="001735E9">
              <w:rPr>
                <w:sz w:val="24"/>
              </w:rPr>
              <w:t>Доступ</w:t>
            </w:r>
          </w:p>
        </w:tc>
      </w:tr>
      <w:tr w:rsidR="00037BB9" w:rsidRPr="001735E9" w14:paraId="0BF47D6A" w14:textId="77777777">
        <w:trPr>
          <w:jc w:val="center"/>
        </w:trPr>
        <w:tc>
          <w:tcPr>
            <w:tcW w:w="3230" w:type="dxa"/>
            <w:vAlign w:val="center"/>
          </w:tcPr>
          <w:p w14:paraId="0129BFCC" w14:textId="77777777" w:rsidR="00037BB9" w:rsidRPr="001735E9" w:rsidRDefault="00000000">
            <w:r w:rsidRPr="001735E9">
              <w:rPr>
                <w:sz w:val="24"/>
              </w:rPr>
              <w:t>garanin_gi</w:t>
            </w:r>
          </w:p>
        </w:tc>
        <w:tc>
          <w:tcPr>
            <w:tcW w:w="3230" w:type="dxa"/>
            <w:vAlign w:val="center"/>
          </w:tcPr>
          <w:p w14:paraId="39AFABCF" w14:textId="77777777" w:rsidR="00037BB9" w:rsidRPr="001735E9" w:rsidRDefault="00000000">
            <w:r w:rsidRPr="001735E9">
              <w:rPr>
                <w:sz w:val="24"/>
              </w:rPr>
              <w:t>admin</w:t>
            </w:r>
          </w:p>
        </w:tc>
        <w:tc>
          <w:tcPr>
            <w:tcW w:w="3230" w:type="dxa"/>
            <w:vAlign w:val="center"/>
          </w:tcPr>
          <w:p w14:paraId="235EEE9B" w14:textId="77777777" w:rsidR="00037BB9" w:rsidRPr="001735E9" w:rsidRDefault="00000000">
            <w:pPr>
              <w:rPr>
                <w:lang w:val="ru-RU"/>
              </w:rPr>
            </w:pPr>
            <w:r w:rsidRPr="001735E9">
              <w:rPr>
                <w:sz w:val="24"/>
                <w:lang w:val="ru-RU"/>
              </w:rPr>
              <w:t>Полный доступ ко всем функциям</w:t>
            </w:r>
          </w:p>
        </w:tc>
      </w:tr>
      <w:tr w:rsidR="00037BB9" w:rsidRPr="001735E9" w14:paraId="477F5CFE" w14:textId="77777777">
        <w:trPr>
          <w:jc w:val="center"/>
        </w:trPr>
        <w:tc>
          <w:tcPr>
            <w:tcW w:w="3230" w:type="dxa"/>
            <w:vAlign w:val="center"/>
          </w:tcPr>
          <w:p w14:paraId="3D7BFB76" w14:textId="77777777" w:rsidR="00037BB9" w:rsidRPr="001735E9" w:rsidRDefault="00000000">
            <w:r w:rsidRPr="001735E9">
              <w:rPr>
                <w:sz w:val="24"/>
              </w:rPr>
              <w:t>manager</w:t>
            </w:r>
          </w:p>
        </w:tc>
        <w:tc>
          <w:tcPr>
            <w:tcW w:w="3230" w:type="dxa"/>
            <w:vAlign w:val="center"/>
          </w:tcPr>
          <w:p w14:paraId="586AC14C" w14:textId="77777777" w:rsidR="00037BB9" w:rsidRPr="001735E9" w:rsidRDefault="00000000">
            <w:r w:rsidRPr="001735E9">
              <w:rPr>
                <w:sz w:val="24"/>
              </w:rPr>
              <w:t>manager</w:t>
            </w:r>
          </w:p>
        </w:tc>
        <w:tc>
          <w:tcPr>
            <w:tcW w:w="3230" w:type="dxa"/>
            <w:vAlign w:val="center"/>
          </w:tcPr>
          <w:p w14:paraId="12865BE0" w14:textId="77777777" w:rsidR="00037BB9" w:rsidRPr="001735E9" w:rsidRDefault="00000000">
            <w:pPr>
              <w:rPr>
                <w:lang w:val="ru-RU"/>
              </w:rPr>
            </w:pPr>
            <w:r w:rsidRPr="001735E9">
              <w:rPr>
                <w:sz w:val="24"/>
                <w:lang w:val="ru-RU"/>
              </w:rPr>
              <w:t>Работа с данными и отчетами</w:t>
            </w:r>
          </w:p>
        </w:tc>
      </w:tr>
      <w:tr w:rsidR="00037BB9" w:rsidRPr="001735E9" w14:paraId="3AEDFC90" w14:textId="77777777">
        <w:trPr>
          <w:jc w:val="center"/>
        </w:trPr>
        <w:tc>
          <w:tcPr>
            <w:tcW w:w="3230" w:type="dxa"/>
            <w:vAlign w:val="center"/>
          </w:tcPr>
          <w:p w14:paraId="7C1F5416" w14:textId="77777777" w:rsidR="00037BB9" w:rsidRPr="001735E9" w:rsidRDefault="00000000">
            <w:proofErr w:type="spellStart"/>
            <w:r w:rsidRPr="001735E9">
              <w:rPr>
                <w:sz w:val="24"/>
              </w:rPr>
              <w:t>shagavaliev_iv</w:t>
            </w:r>
            <w:proofErr w:type="spellEnd"/>
          </w:p>
        </w:tc>
        <w:tc>
          <w:tcPr>
            <w:tcW w:w="3230" w:type="dxa"/>
            <w:vAlign w:val="center"/>
          </w:tcPr>
          <w:p w14:paraId="58E9CBB3" w14:textId="77777777" w:rsidR="00037BB9" w:rsidRPr="001735E9" w:rsidRDefault="00000000">
            <w:r w:rsidRPr="001735E9">
              <w:rPr>
                <w:sz w:val="24"/>
              </w:rPr>
              <w:t>viewer</w:t>
            </w:r>
          </w:p>
        </w:tc>
        <w:tc>
          <w:tcPr>
            <w:tcW w:w="3230" w:type="dxa"/>
            <w:vAlign w:val="center"/>
          </w:tcPr>
          <w:p w14:paraId="1C3867AC" w14:textId="77777777" w:rsidR="00037BB9" w:rsidRPr="001735E9" w:rsidRDefault="00000000">
            <w:pPr>
              <w:rPr>
                <w:lang w:val="ru-RU"/>
              </w:rPr>
            </w:pPr>
            <w:r w:rsidRPr="001735E9">
              <w:rPr>
                <w:sz w:val="24"/>
                <w:lang w:val="ru-RU"/>
              </w:rPr>
              <w:t>Просмотр основных таблиц без отчетов, защиты и аудита</w:t>
            </w:r>
          </w:p>
        </w:tc>
      </w:tr>
    </w:tbl>
    <w:p w14:paraId="56FEFA4D" w14:textId="77777777" w:rsidR="00037BB9" w:rsidRPr="001735E9" w:rsidRDefault="00037BB9">
      <w:pPr>
        <w:rPr>
          <w:lang w:val="ru-RU"/>
        </w:rPr>
      </w:pPr>
    </w:p>
    <w:p w14:paraId="0ED53B96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Администратор имеет полный доступ к данным, отчетам, журналу операций и разделу защиты. Менеджер может добавлять, редактировать и удалять рабочие записи, формировать отчеты и просматривать журнал. </w:t>
      </w:r>
      <w:r w:rsidRPr="001735E9">
        <w:rPr>
          <w:lang w:val="ru-RU"/>
        </w:rPr>
        <w:lastRenderedPageBreak/>
        <w:t xml:space="preserve">Пользователь </w:t>
      </w:r>
      <w:r w:rsidRPr="001735E9">
        <w:t>viewer</w:t>
      </w:r>
      <w:r w:rsidRPr="001735E9">
        <w:rPr>
          <w:lang w:val="ru-RU"/>
        </w:rPr>
        <w:t xml:space="preserve"> может только просматривать основные таблицы: клиенты, автомобили, марки и аренда.</w:t>
      </w:r>
    </w:p>
    <w:p w14:paraId="255B9447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В основных вкладках приложения доступны функции поиска, просмотра, добавления, редактирования и удаления записей. Для формирования отчетов предусмотрен экспорт в </w:t>
      </w:r>
      <w:r w:rsidRPr="001735E9">
        <w:t>HTML</w:t>
      </w:r>
      <w:r w:rsidRPr="001735E9">
        <w:rPr>
          <w:lang w:val="ru-RU"/>
        </w:rPr>
        <w:t xml:space="preserve">, </w:t>
      </w:r>
      <w:r w:rsidRPr="001735E9">
        <w:t>TXT</w:t>
      </w:r>
      <w:r w:rsidRPr="001735E9">
        <w:rPr>
          <w:lang w:val="ru-RU"/>
        </w:rPr>
        <w:t xml:space="preserve"> и </w:t>
      </w:r>
      <w:r w:rsidRPr="001735E9">
        <w:t>CSV</w:t>
      </w:r>
      <w:r w:rsidRPr="001735E9">
        <w:rPr>
          <w:lang w:val="ru-RU"/>
        </w:rPr>
        <w:t>.</w:t>
      </w:r>
    </w:p>
    <w:p w14:paraId="455436C4" w14:textId="77777777" w:rsidR="00037BB9" w:rsidRPr="001735E9" w:rsidRDefault="00000000" w:rsidP="00CF707D">
      <w:pPr>
        <w:pStyle w:val="21"/>
        <w:spacing w:line="360" w:lineRule="auto"/>
        <w:ind w:firstLine="851"/>
        <w:rPr>
          <w:b w:val="0"/>
          <w:bCs w:val="0"/>
          <w:lang w:val="ru-RU"/>
        </w:rPr>
      </w:pPr>
      <w:bookmarkStart w:id="10" w:name="_Toc231227238"/>
      <w:r w:rsidRPr="001735E9">
        <w:rPr>
          <w:rFonts w:ascii="Times New Roman" w:hAnsi="Times New Roman"/>
          <w:b w:val="0"/>
          <w:bCs w:val="0"/>
          <w:lang w:val="ru-RU"/>
        </w:rPr>
        <w:t>3.5 Методы защиты данных в базе данных</w:t>
      </w:r>
      <w:bookmarkEnd w:id="10"/>
    </w:p>
    <w:p w14:paraId="4AC5E846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В разработанной системе реализована комплексная защита информации на уровне базы данных и на уровне приложения. На уровне </w:t>
      </w:r>
      <w:r w:rsidRPr="001735E9">
        <w:t>PostgreSQL</w:t>
      </w:r>
      <w:r w:rsidRPr="001735E9">
        <w:rPr>
          <w:lang w:val="ru-RU"/>
        </w:rPr>
        <w:t xml:space="preserve"> используются ограничения целостности, роли, политики доступа, представления и триггеры журналирования.</w:t>
      </w:r>
    </w:p>
    <w:p w14:paraId="256CB4ED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PRIMARY</w:t>
      </w:r>
      <w:r w:rsidRPr="00CF707D">
        <w:rPr>
          <w:lang w:val="ru-RU"/>
        </w:rPr>
        <w:t xml:space="preserve"> </w:t>
      </w:r>
      <w:r w:rsidRPr="001735E9">
        <w:t>KEY</w:t>
      </w:r>
      <w:r w:rsidRPr="00CF707D">
        <w:rPr>
          <w:lang w:val="ru-RU"/>
        </w:rPr>
        <w:t xml:space="preserve"> исключает повторение идентификаторов записей;</w:t>
      </w:r>
    </w:p>
    <w:p w14:paraId="5665A65D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FOREIGN</w:t>
      </w:r>
      <w:r w:rsidRPr="00CF707D">
        <w:rPr>
          <w:lang w:val="ru-RU"/>
        </w:rPr>
        <w:t xml:space="preserve"> </w:t>
      </w:r>
      <w:r w:rsidRPr="001735E9">
        <w:t>KEY</w:t>
      </w:r>
      <w:r w:rsidRPr="00CF707D">
        <w:rPr>
          <w:lang w:val="ru-RU"/>
        </w:rPr>
        <w:t xml:space="preserve"> обеспечивает ссылочную целостность между таблицами;</w:t>
      </w:r>
    </w:p>
    <w:p w14:paraId="14AC1574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UNIQUE</w:t>
      </w:r>
      <w:r w:rsidRPr="00CF707D">
        <w:rPr>
          <w:lang w:val="ru-RU"/>
        </w:rPr>
        <w:t xml:space="preserve"> запрещает повторение госномеров, телефонов, водительских удостоверений и названий марок;</w:t>
      </w:r>
    </w:p>
    <w:p w14:paraId="28BFCA8D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CHECK</w:t>
      </w:r>
      <w:r w:rsidRPr="00CF707D">
        <w:rPr>
          <w:lang w:val="ru-RU"/>
        </w:rPr>
        <w:t xml:space="preserve"> ограничивает диапазоны значений и допустимые статусы;</w:t>
      </w:r>
    </w:p>
    <w:p w14:paraId="60CA3AAB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ON</w:t>
      </w:r>
      <w:r w:rsidRPr="00CF707D">
        <w:rPr>
          <w:lang w:val="ru-RU"/>
        </w:rPr>
        <w:t xml:space="preserve"> </w:t>
      </w:r>
      <w:r w:rsidRPr="001735E9">
        <w:t>DELETE</w:t>
      </w:r>
      <w:r w:rsidRPr="00CF707D">
        <w:rPr>
          <w:lang w:val="ru-RU"/>
        </w:rPr>
        <w:t xml:space="preserve"> </w:t>
      </w:r>
      <w:r w:rsidRPr="001735E9">
        <w:t>RESTRICT</w:t>
      </w:r>
      <w:r w:rsidRPr="00CF707D">
        <w:rPr>
          <w:lang w:val="ru-RU"/>
        </w:rPr>
        <w:t xml:space="preserve"> запрещает удалять записи, используемые в связанных договорах;</w:t>
      </w:r>
    </w:p>
    <w:p w14:paraId="49399BD8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Row</w:t>
      </w:r>
      <w:r w:rsidRPr="00CF707D">
        <w:rPr>
          <w:lang w:val="ru-RU"/>
        </w:rPr>
        <w:t xml:space="preserve"> </w:t>
      </w:r>
      <w:r w:rsidRPr="001735E9">
        <w:t>Level</w:t>
      </w:r>
      <w:r w:rsidRPr="00CF707D">
        <w:rPr>
          <w:lang w:val="ru-RU"/>
        </w:rPr>
        <w:t xml:space="preserve"> </w:t>
      </w:r>
      <w:r w:rsidRPr="001735E9">
        <w:t>Security</w:t>
      </w:r>
      <w:r w:rsidRPr="00CF707D">
        <w:rPr>
          <w:lang w:val="ru-RU"/>
        </w:rPr>
        <w:t xml:space="preserve"> применяется для таблицы </w:t>
      </w:r>
      <w:r w:rsidRPr="001735E9">
        <w:t>rental</w:t>
      </w:r>
      <w:r w:rsidRPr="00CF707D">
        <w:rPr>
          <w:lang w:val="ru-RU"/>
        </w:rPr>
        <w:t>;</w:t>
      </w:r>
    </w:p>
    <w:p w14:paraId="421C929F" w14:textId="77777777" w:rsidR="00037BB9" w:rsidRPr="00CF707D" w:rsidRDefault="00000000" w:rsidP="00CF707D">
      <w:pPr>
        <w:pStyle w:val="ae"/>
        <w:numPr>
          <w:ilvl w:val="0"/>
          <w:numId w:val="13"/>
        </w:numPr>
        <w:spacing w:line="360" w:lineRule="auto"/>
        <w:rPr>
          <w:lang w:val="ru-RU"/>
        </w:rPr>
      </w:pPr>
      <w:r w:rsidRPr="001735E9">
        <w:t>audit</w:t>
      </w:r>
      <w:r w:rsidRPr="00CF707D">
        <w:rPr>
          <w:lang w:val="ru-RU"/>
        </w:rPr>
        <w:t>_</w:t>
      </w:r>
      <w:r w:rsidRPr="001735E9">
        <w:t>log</w:t>
      </w:r>
      <w:r w:rsidRPr="00CF707D">
        <w:rPr>
          <w:lang w:val="ru-RU"/>
        </w:rPr>
        <w:t xml:space="preserve"> фиксирует операции </w:t>
      </w:r>
      <w:r w:rsidRPr="001735E9">
        <w:t>INSERT</w:t>
      </w:r>
      <w:r w:rsidRPr="00CF707D">
        <w:rPr>
          <w:lang w:val="ru-RU"/>
        </w:rPr>
        <w:t xml:space="preserve">, </w:t>
      </w:r>
      <w:r w:rsidRPr="001735E9">
        <w:t>UPDATE</w:t>
      </w:r>
      <w:r w:rsidRPr="00CF707D">
        <w:rPr>
          <w:lang w:val="ru-RU"/>
        </w:rPr>
        <w:t xml:space="preserve"> и </w:t>
      </w:r>
      <w:r w:rsidRPr="001735E9">
        <w:t>DELETE</w:t>
      </w:r>
      <w:r w:rsidRPr="00CF707D">
        <w:rPr>
          <w:lang w:val="ru-RU"/>
        </w:rPr>
        <w:t>.</w:t>
      </w:r>
    </w:p>
    <w:p w14:paraId="5D31BFD7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На уровне приложения реализованы вход по логину и паролю, разграничение интерфейса по ролям, параметризованные </w:t>
      </w:r>
      <w:r w:rsidRPr="001735E9">
        <w:t>SQL</w:t>
      </w:r>
      <w:r w:rsidRPr="001735E9">
        <w:rPr>
          <w:lang w:val="ru-RU"/>
        </w:rPr>
        <w:t xml:space="preserve">-запросы через </w:t>
      </w:r>
      <w:proofErr w:type="spellStart"/>
      <w:r w:rsidRPr="001735E9">
        <w:t>Npgsql</w:t>
      </w:r>
      <w:proofErr w:type="spellEnd"/>
      <w:r w:rsidRPr="001735E9">
        <w:rPr>
          <w:lang w:val="ru-RU"/>
        </w:rPr>
        <w:t xml:space="preserve"> и защита строки подключения через вынесение параметров в конфигурационный файл.</w:t>
      </w:r>
    </w:p>
    <w:p w14:paraId="58999264" w14:textId="77777777" w:rsidR="00037BB9" w:rsidRPr="00CF707D" w:rsidRDefault="00000000" w:rsidP="00CF707D">
      <w:pPr>
        <w:spacing w:line="360" w:lineRule="auto"/>
        <w:ind w:firstLine="851"/>
        <w:rPr>
          <w:rFonts w:cs="Times New Roman"/>
          <w:sz w:val="24"/>
          <w:szCs w:val="24"/>
        </w:rPr>
      </w:pPr>
      <w:r w:rsidRPr="00CF707D">
        <w:rPr>
          <w:rFonts w:cs="Times New Roman"/>
          <w:sz w:val="24"/>
          <w:szCs w:val="24"/>
        </w:rPr>
        <w:lastRenderedPageBreak/>
        <w:t xml:space="preserve">CREATE ROLE </w:t>
      </w:r>
      <w:proofErr w:type="spellStart"/>
      <w:r w:rsidRPr="00CF707D">
        <w:rPr>
          <w:rFonts w:cs="Times New Roman"/>
          <w:sz w:val="24"/>
          <w:szCs w:val="24"/>
        </w:rPr>
        <w:t>rent_admin</w:t>
      </w:r>
      <w:proofErr w:type="spellEnd"/>
      <w:r w:rsidRPr="00CF707D">
        <w:rPr>
          <w:rFonts w:cs="Times New Roman"/>
          <w:sz w:val="24"/>
          <w:szCs w:val="24"/>
        </w:rPr>
        <w:t xml:space="preserve"> NOLOGIN;</w:t>
      </w:r>
      <w:r w:rsidRPr="00CF707D">
        <w:rPr>
          <w:rFonts w:cs="Times New Roman"/>
          <w:sz w:val="24"/>
          <w:szCs w:val="24"/>
        </w:rPr>
        <w:br/>
        <w:t>CREATE ROLE rent_manager NOLOGIN;</w:t>
      </w:r>
      <w:r w:rsidRPr="00CF707D">
        <w:rPr>
          <w:rFonts w:cs="Times New Roman"/>
          <w:sz w:val="24"/>
          <w:szCs w:val="24"/>
        </w:rPr>
        <w:br/>
        <w:t>CREATE ROLE rent_viewer NOLOGIN;</w:t>
      </w:r>
      <w:r w:rsidRPr="00CF707D">
        <w:rPr>
          <w:rFonts w:cs="Times New Roman"/>
          <w:sz w:val="24"/>
          <w:szCs w:val="24"/>
        </w:rPr>
        <w:br/>
      </w:r>
      <w:r w:rsidRPr="00CF707D">
        <w:rPr>
          <w:rFonts w:cs="Times New Roman"/>
          <w:sz w:val="24"/>
          <w:szCs w:val="24"/>
        </w:rPr>
        <w:br/>
        <w:t>GRANT SELECT, INSERT, UPDATE ON client, car, rental TO rent_manager;</w:t>
      </w:r>
      <w:r w:rsidRPr="00CF707D">
        <w:rPr>
          <w:rFonts w:cs="Times New Roman"/>
          <w:sz w:val="24"/>
          <w:szCs w:val="24"/>
        </w:rPr>
        <w:br/>
        <w:t>GRANT SELECT ON ALL TABLES IN SCHEMA public TO rent_viewer;</w:t>
      </w:r>
      <w:r w:rsidRPr="00CF707D">
        <w:rPr>
          <w:rFonts w:cs="Times New Roman"/>
          <w:sz w:val="24"/>
          <w:szCs w:val="24"/>
        </w:rPr>
        <w:br/>
      </w:r>
      <w:r w:rsidRPr="00CF707D">
        <w:rPr>
          <w:rFonts w:cs="Times New Roman"/>
          <w:sz w:val="24"/>
          <w:szCs w:val="24"/>
        </w:rPr>
        <w:br/>
        <w:t>ALTER TABLE rental ENABLE ROW LEVEL SECURITY;</w:t>
      </w:r>
      <w:r w:rsidRPr="00CF707D">
        <w:rPr>
          <w:rFonts w:cs="Times New Roman"/>
          <w:sz w:val="24"/>
          <w:szCs w:val="24"/>
        </w:rPr>
        <w:br/>
        <w:t>CREATE POLICY manager_access ON rental</w:t>
      </w:r>
      <w:r w:rsidRPr="00CF707D">
        <w:rPr>
          <w:rFonts w:cs="Times New Roman"/>
          <w:sz w:val="24"/>
          <w:szCs w:val="24"/>
        </w:rPr>
        <w:br/>
        <w:t xml:space="preserve">  FOR ALL TO rent_manager USING (true) WITH CHECK (true);</w:t>
      </w:r>
    </w:p>
    <w:p w14:paraId="1691E6C4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Дополнительным методом защиты является журналирование операций. В базе данных создана таблица </w:t>
      </w:r>
      <w:r w:rsidRPr="001735E9">
        <w:t>audit</w:t>
      </w:r>
      <w:r w:rsidRPr="001735E9">
        <w:rPr>
          <w:lang w:val="ru-RU"/>
        </w:rPr>
        <w:t>_</w:t>
      </w:r>
      <w:r w:rsidRPr="001735E9">
        <w:t>log</w:t>
      </w:r>
      <w:r w:rsidRPr="001735E9">
        <w:rPr>
          <w:lang w:val="ru-RU"/>
        </w:rPr>
        <w:t xml:space="preserve"> и триггеры, которые автоматически записывают сведения о действиях пользователя.</w:t>
      </w:r>
    </w:p>
    <w:p w14:paraId="764E97E9" w14:textId="77777777" w:rsidR="00037BB9" w:rsidRPr="00CF707D" w:rsidRDefault="00000000" w:rsidP="00CF707D">
      <w:pPr>
        <w:spacing w:line="360" w:lineRule="auto"/>
        <w:ind w:firstLine="851"/>
        <w:rPr>
          <w:rFonts w:cs="Times New Roman"/>
          <w:sz w:val="24"/>
          <w:szCs w:val="24"/>
        </w:rPr>
      </w:pPr>
      <w:r w:rsidRPr="00CF707D">
        <w:rPr>
          <w:rFonts w:cs="Times New Roman"/>
          <w:sz w:val="24"/>
          <w:szCs w:val="24"/>
        </w:rPr>
        <w:t xml:space="preserve">CREATE TRIGGER </w:t>
      </w:r>
      <w:proofErr w:type="spellStart"/>
      <w:r w:rsidRPr="00CF707D">
        <w:rPr>
          <w:rFonts w:cs="Times New Roman"/>
          <w:sz w:val="24"/>
          <w:szCs w:val="24"/>
        </w:rPr>
        <w:t>trg_audit_client</w:t>
      </w:r>
      <w:proofErr w:type="spellEnd"/>
      <w:r w:rsidRPr="00CF707D">
        <w:rPr>
          <w:rFonts w:cs="Times New Roman"/>
          <w:sz w:val="24"/>
          <w:szCs w:val="24"/>
        </w:rPr>
        <w:br/>
        <w:t>AFTER INSERT OR UPDATE OR DELETE ON client</w:t>
      </w:r>
      <w:r w:rsidRPr="00CF707D">
        <w:rPr>
          <w:rFonts w:cs="Times New Roman"/>
          <w:sz w:val="24"/>
          <w:szCs w:val="24"/>
        </w:rPr>
        <w:br/>
        <w:t>FOR EACH ROW EXECUTE FUNCTION fn_autorent_audit('client_id');</w:t>
      </w:r>
    </w:p>
    <w:p w14:paraId="20F8D9F0" w14:textId="77777777" w:rsidR="00CF707D" w:rsidRDefault="00CF707D">
      <w:pPr>
        <w:rPr>
          <w:rFonts w:eastAsiaTheme="majorEastAsia" w:cstheme="majorBidi"/>
          <w:color w:val="000000"/>
          <w:szCs w:val="28"/>
          <w:lang w:val="ru-RU"/>
        </w:rPr>
      </w:pPr>
      <w:r>
        <w:rPr>
          <w:b/>
          <w:bCs/>
          <w:lang w:val="ru-RU"/>
        </w:rPr>
        <w:br w:type="page"/>
      </w:r>
    </w:p>
    <w:p w14:paraId="4026B404" w14:textId="2A2D2533" w:rsidR="00037BB9" w:rsidRDefault="00000000" w:rsidP="00CF707D">
      <w:pPr>
        <w:pStyle w:val="1"/>
        <w:spacing w:line="360" w:lineRule="auto"/>
        <w:ind w:firstLine="851"/>
        <w:rPr>
          <w:rFonts w:ascii="Times New Roman" w:hAnsi="Times New Roman"/>
          <w:b w:val="0"/>
          <w:bCs w:val="0"/>
          <w:lang w:val="ru-RU"/>
        </w:rPr>
      </w:pPr>
      <w:bookmarkStart w:id="11" w:name="_Toc231227239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4 Задание от предприятия</w:t>
      </w:r>
      <w:bookmarkEnd w:id="11"/>
    </w:p>
    <w:p w14:paraId="19C23491" w14:textId="77777777" w:rsidR="00CF707D" w:rsidRPr="00CF707D" w:rsidRDefault="00CF707D" w:rsidP="00CF707D">
      <w:pPr>
        <w:rPr>
          <w:lang w:val="ru-RU"/>
        </w:rPr>
      </w:pPr>
    </w:p>
    <w:p w14:paraId="27D4C65C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В рамках выполнения задания была разработана информационная система для автоматизации учета автопроката. Работа включала проектирование базы данных, создание таблиц и связей, разработку приложения для пользователей, настройку доступа к удаленному серверу </w:t>
      </w:r>
      <w:r w:rsidRPr="001735E9">
        <w:t>PostgreSQL</w:t>
      </w:r>
      <w:r w:rsidRPr="001735E9">
        <w:rPr>
          <w:lang w:val="ru-RU"/>
        </w:rPr>
        <w:t xml:space="preserve"> и оформление отчетной документации.</w:t>
      </w:r>
    </w:p>
    <w:p w14:paraId="28CA8726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Полученный программный продукт может использоваться менеджером автопроката для ведения клиентов, автомобилей, марок и договоров аренды. Администратор получает возможность контролировать журнал операций и параметры защиты, а пользователь просмотра может анализировать данные без риска их изменения.</w:t>
      </w:r>
    </w:p>
    <w:p w14:paraId="3C7896F3" w14:textId="77777777" w:rsidR="00CF707D" w:rsidRDefault="00CF707D">
      <w:pPr>
        <w:rPr>
          <w:rFonts w:eastAsiaTheme="majorEastAsia" w:cstheme="majorBidi"/>
          <w:color w:val="000000"/>
          <w:szCs w:val="28"/>
          <w:lang w:val="ru-RU"/>
        </w:rPr>
      </w:pPr>
      <w:r>
        <w:rPr>
          <w:b/>
          <w:bCs/>
          <w:lang w:val="ru-RU"/>
        </w:rPr>
        <w:br w:type="page"/>
      </w:r>
    </w:p>
    <w:p w14:paraId="7CAF7A78" w14:textId="05CD9FD0" w:rsidR="00037BB9" w:rsidRDefault="00000000" w:rsidP="00CF707D">
      <w:pPr>
        <w:pStyle w:val="1"/>
        <w:spacing w:line="360" w:lineRule="auto"/>
        <w:ind w:firstLine="851"/>
        <w:jc w:val="center"/>
        <w:rPr>
          <w:rFonts w:ascii="Times New Roman" w:hAnsi="Times New Roman"/>
          <w:b w:val="0"/>
          <w:bCs w:val="0"/>
          <w:lang w:val="ru-RU"/>
        </w:rPr>
      </w:pPr>
      <w:bookmarkStart w:id="12" w:name="_Toc231227240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Заключение</w:t>
      </w:r>
      <w:bookmarkEnd w:id="12"/>
    </w:p>
    <w:p w14:paraId="6948FC1E" w14:textId="77777777" w:rsidR="00CF707D" w:rsidRPr="00CF707D" w:rsidRDefault="00CF707D" w:rsidP="00CF707D">
      <w:pPr>
        <w:rPr>
          <w:lang w:val="ru-RU"/>
        </w:rPr>
      </w:pPr>
    </w:p>
    <w:p w14:paraId="72FA3A3D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В результате выполнения задания по модулю ПМ.11 были выполнены все основные этапы проектирования и разработки базы данных и приложения для предметной области «Автопрокат». Была разработана нормализованная структура базы данных </w:t>
      </w:r>
      <w:r w:rsidRPr="001735E9">
        <w:t>PostgreSQL</w:t>
      </w:r>
      <w:r w:rsidRPr="001735E9">
        <w:rPr>
          <w:lang w:val="ru-RU"/>
        </w:rPr>
        <w:t>, включающая таблицы, связи, ограничения, индексы, представления и триггеры.</w:t>
      </w:r>
    </w:p>
    <w:p w14:paraId="04991EB0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 xml:space="preserve">На этапе реализации было создано </w:t>
      </w:r>
      <w:r w:rsidRPr="001735E9">
        <w:t>Windows</w:t>
      </w:r>
      <w:r w:rsidRPr="001735E9">
        <w:rPr>
          <w:lang w:val="ru-RU"/>
        </w:rPr>
        <w:t xml:space="preserve"> </w:t>
      </w:r>
      <w:r w:rsidRPr="001735E9">
        <w:t>Forms</w:t>
      </w:r>
      <w:r w:rsidRPr="001735E9">
        <w:rPr>
          <w:lang w:val="ru-RU"/>
        </w:rPr>
        <w:t xml:space="preserve"> приложение на языке </w:t>
      </w:r>
      <w:r w:rsidRPr="001735E9">
        <w:t>C</w:t>
      </w:r>
      <w:r w:rsidRPr="001735E9">
        <w:rPr>
          <w:lang w:val="ru-RU"/>
        </w:rPr>
        <w:t xml:space="preserve">#, обеспечивающее авторизацию пользователей, просмотр, поиск, ввод, редактирование и удаление данных, а также формирование отчетных документов. Приложение подключается к удаленной базе данных </w:t>
      </w:r>
      <w:r w:rsidRPr="001735E9">
        <w:t>PostgreSQL</w:t>
      </w:r>
      <w:r w:rsidRPr="001735E9">
        <w:rPr>
          <w:lang w:val="ru-RU"/>
        </w:rPr>
        <w:t xml:space="preserve"> и использует параметризованные запросы.</w:t>
      </w:r>
    </w:p>
    <w:p w14:paraId="013B0867" w14:textId="77777777" w:rsidR="00037BB9" w:rsidRPr="001735E9" w:rsidRDefault="00000000" w:rsidP="00CF707D">
      <w:pPr>
        <w:spacing w:line="360" w:lineRule="auto"/>
        <w:ind w:firstLine="851"/>
        <w:jc w:val="both"/>
        <w:rPr>
          <w:lang w:val="ru-RU"/>
        </w:rPr>
      </w:pPr>
      <w:r w:rsidRPr="001735E9">
        <w:rPr>
          <w:lang w:val="ru-RU"/>
        </w:rPr>
        <w:t>В системе реализованы методы защиты данных: разграничение ролей, ограничения целостности, проверка прав на уровне интерфейса, журналирование операций и использование защищенной конфигурации подключения. Таким образом, задание по модулю ПМ.11 выполнено в полном объеме.</w:t>
      </w:r>
    </w:p>
    <w:p w14:paraId="36EDF0E8" w14:textId="77777777" w:rsidR="00CF707D" w:rsidRDefault="00CF707D">
      <w:pPr>
        <w:rPr>
          <w:rFonts w:eastAsiaTheme="majorEastAsia" w:cstheme="majorBidi"/>
          <w:color w:val="000000"/>
          <w:szCs w:val="28"/>
          <w:lang w:val="ru-RU"/>
        </w:rPr>
      </w:pPr>
      <w:r>
        <w:rPr>
          <w:b/>
          <w:bCs/>
          <w:lang w:val="ru-RU"/>
        </w:rPr>
        <w:br w:type="page"/>
      </w:r>
    </w:p>
    <w:p w14:paraId="50BE0F50" w14:textId="7943BE71" w:rsidR="00037BB9" w:rsidRPr="001735E9" w:rsidRDefault="00000000" w:rsidP="00CF707D">
      <w:pPr>
        <w:pStyle w:val="1"/>
        <w:jc w:val="center"/>
        <w:rPr>
          <w:b w:val="0"/>
          <w:bCs w:val="0"/>
          <w:lang w:val="ru-RU"/>
        </w:rPr>
      </w:pPr>
      <w:bookmarkStart w:id="13" w:name="_Toc231227241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Приложение А</w:t>
      </w:r>
      <w:bookmarkEnd w:id="13"/>
    </w:p>
    <w:p w14:paraId="265E5D3C" w14:textId="77777777" w:rsidR="00037BB9" w:rsidRDefault="00000000">
      <w:pPr>
        <w:jc w:val="center"/>
        <w:rPr>
          <w:lang w:val="ru-RU"/>
        </w:rPr>
      </w:pPr>
      <w:r w:rsidRPr="001735E9">
        <w:rPr>
          <w:lang w:val="ru-RU"/>
        </w:rPr>
        <w:t>(обязательное)</w:t>
      </w:r>
    </w:p>
    <w:p w14:paraId="15B4455F" w14:textId="5407EA40" w:rsidR="00CF707D" w:rsidRPr="001735E9" w:rsidRDefault="00CF707D">
      <w:pPr>
        <w:jc w:val="center"/>
        <w:rPr>
          <w:lang w:val="ru-RU"/>
        </w:rPr>
      </w:pPr>
      <w:r>
        <w:rPr>
          <w:rFonts w:eastAsia="Times New Roman" w:cs="Times New Roman"/>
          <w:sz w:val="24"/>
          <w:szCs w:val="24"/>
          <w:lang w:val="ru-RU" w:eastAsia="ru-RU"/>
        </w:rPr>
        <w:object w:dxaOrig="6840" w:dyaOrig="5640" w14:anchorId="233C1B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282pt" o:ole="">
            <v:imagedata r:id="rId6" o:title=""/>
          </v:shape>
          <o:OLEObject Type="Embed" ProgID="Visio.Drawing.15" ShapeID="_x0000_i1025" DrawAspect="Content" ObjectID="_1841840040" r:id="rId7"/>
        </w:object>
      </w:r>
    </w:p>
    <w:p w14:paraId="0D2B9EB1" w14:textId="77777777" w:rsidR="00037BB9" w:rsidRDefault="00000000" w:rsidP="00CF707D">
      <w:pPr>
        <w:spacing w:line="360" w:lineRule="auto"/>
        <w:ind w:firstLine="709"/>
        <w:jc w:val="center"/>
        <w:rPr>
          <w:lang w:val="ru-RU"/>
        </w:rPr>
      </w:pPr>
      <w:r w:rsidRPr="001735E9">
        <w:rPr>
          <w:lang w:val="ru-RU"/>
        </w:rPr>
        <w:t xml:space="preserve">Рисунок 1 - </w:t>
      </w:r>
      <w:r w:rsidRPr="001735E9">
        <w:t>ER</w:t>
      </w:r>
      <w:r w:rsidRPr="001735E9">
        <w:rPr>
          <w:lang w:val="ru-RU"/>
        </w:rPr>
        <w:t xml:space="preserve"> модель базы данных «Автопрокат»</w:t>
      </w:r>
    </w:p>
    <w:p w14:paraId="3AB623D9" w14:textId="788A0F00" w:rsidR="00CF707D" w:rsidRPr="001735E9" w:rsidRDefault="00CF707D">
      <w:pPr>
        <w:spacing w:line="360" w:lineRule="auto"/>
        <w:ind w:firstLine="709"/>
        <w:jc w:val="both"/>
        <w:rPr>
          <w:lang w:val="ru-RU"/>
        </w:rPr>
      </w:pPr>
      <w:r w:rsidRPr="00FB6FAA">
        <w:rPr>
          <w:rFonts w:cs="Times New Roman"/>
          <w:noProof/>
          <w:szCs w:val="24"/>
        </w:rPr>
        <w:lastRenderedPageBreak/>
        <w:drawing>
          <wp:inline distT="0" distB="0" distL="0" distR="0" wp14:anchorId="636E64AA" wp14:editId="1D18BCBB">
            <wp:extent cx="5940425" cy="51327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13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3A23F" w14:textId="77777777" w:rsidR="00037BB9" w:rsidRPr="001735E9" w:rsidRDefault="00000000" w:rsidP="00CF707D">
      <w:pPr>
        <w:spacing w:line="360" w:lineRule="auto"/>
        <w:ind w:firstLine="709"/>
        <w:jc w:val="center"/>
        <w:rPr>
          <w:lang w:val="ru-RU"/>
        </w:rPr>
      </w:pPr>
      <w:r w:rsidRPr="001735E9">
        <w:rPr>
          <w:lang w:val="ru-RU"/>
        </w:rPr>
        <w:t>Рисунок 2 - Реляционная модель базы данных «Автопрокат»</w:t>
      </w:r>
    </w:p>
    <w:p w14:paraId="0CCB5BA2" w14:textId="77777777" w:rsidR="00CF707D" w:rsidRDefault="00CF707D">
      <w:pPr>
        <w:rPr>
          <w:rFonts w:eastAsiaTheme="majorEastAsia" w:cstheme="majorBidi"/>
          <w:color w:val="000000"/>
          <w:szCs w:val="28"/>
          <w:lang w:val="ru-RU"/>
        </w:rPr>
      </w:pPr>
      <w:r>
        <w:rPr>
          <w:b/>
          <w:bCs/>
          <w:lang w:val="ru-RU"/>
        </w:rPr>
        <w:br w:type="page"/>
      </w:r>
    </w:p>
    <w:p w14:paraId="382442B3" w14:textId="4030020C" w:rsidR="00037BB9" w:rsidRPr="001735E9" w:rsidRDefault="00000000" w:rsidP="00CF707D">
      <w:pPr>
        <w:pStyle w:val="1"/>
        <w:jc w:val="center"/>
        <w:rPr>
          <w:b w:val="0"/>
          <w:bCs w:val="0"/>
          <w:lang w:val="ru-RU"/>
        </w:rPr>
      </w:pPr>
      <w:bookmarkStart w:id="14" w:name="_Toc231227242"/>
      <w:r w:rsidRPr="001735E9">
        <w:rPr>
          <w:rFonts w:ascii="Times New Roman" w:hAnsi="Times New Roman"/>
          <w:b w:val="0"/>
          <w:bCs w:val="0"/>
          <w:lang w:val="ru-RU"/>
        </w:rPr>
        <w:lastRenderedPageBreak/>
        <w:t>Приложение Б</w:t>
      </w:r>
      <w:bookmarkEnd w:id="14"/>
    </w:p>
    <w:p w14:paraId="621F9183" w14:textId="77777777" w:rsidR="00037BB9" w:rsidRDefault="00000000">
      <w:pPr>
        <w:jc w:val="center"/>
        <w:rPr>
          <w:lang w:val="ru-RU"/>
        </w:rPr>
      </w:pPr>
      <w:r w:rsidRPr="001735E9">
        <w:rPr>
          <w:lang w:val="ru-RU"/>
        </w:rPr>
        <w:t>(обязательное)</w:t>
      </w:r>
    </w:p>
    <w:p w14:paraId="1C98D4BD" w14:textId="44D0BBD3" w:rsidR="00CF707D" w:rsidRPr="00CF707D" w:rsidRDefault="00CF707D">
      <w:pPr>
        <w:jc w:val="center"/>
      </w:pPr>
      <w:r w:rsidRPr="00CF707D">
        <w:drawing>
          <wp:inline distT="0" distB="0" distL="0" distR="0" wp14:anchorId="16C261F3" wp14:editId="00F03D43">
            <wp:extent cx="6152515" cy="400240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00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E292D" w14:textId="316D688C" w:rsidR="00037BB9" w:rsidRPr="003C6466" w:rsidRDefault="00000000" w:rsidP="00CF707D">
      <w:pPr>
        <w:spacing w:line="360" w:lineRule="auto"/>
        <w:ind w:firstLine="709"/>
        <w:jc w:val="center"/>
      </w:pPr>
      <w:r w:rsidRPr="001735E9">
        <w:rPr>
          <w:lang w:val="ru-RU"/>
        </w:rPr>
        <w:t>Рисунок</w:t>
      </w:r>
      <w:r w:rsidRPr="00CF707D">
        <w:t xml:space="preserve"> </w:t>
      </w:r>
      <w:r w:rsidR="003C6466" w:rsidRPr="003C6466">
        <w:t>1</w:t>
      </w:r>
      <w:r w:rsidRPr="00CF707D">
        <w:t xml:space="preserve"> - </w:t>
      </w:r>
      <w:r w:rsidRPr="001735E9">
        <w:rPr>
          <w:lang w:val="ru-RU"/>
        </w:rPr>
        <w:t>Создание</w:t>
      </w:r>
      <w:r w:rsidRPr="00CF707D">
        <w:t xml:space="preserve"> </w:t>
      </w:r>
      <w:r w:rsidRPr="001735E9">
        <w:rPr>
          <w:lang w:val="ru-RU"/>
        </w:rPr>
        <w:t>таблиц</w:t>
      </w:r>
      <w:r w:rsidRPr="00CF707D">
        <w:t xml:space="preserve"> </w:t>
      </w:r>
      <w:r w:rsidRPr="001735E9">
        <w:t>brand</w:t>
      </w:r>
      <w:r w:rsidRPr="00CF707D">
        <w:t xml:space="preserve">, </w:t>
      </w:r>
      <w:r w:rsidRPr="001735E9">
        <w:t>car</w:t>
      </w:r>
      <w:r w:rsidRPr="00CF707D">
        <w:t xml:space="preserve">, </w:t>
      </w:r>
      <w:r w:rsidRPr="001735E9">
        <w:t>client</w:t>
      </w:r>
      <w:r w:rsidRPr="00CF707D">
        <w:t xml:space="preserve">, </w:t>
      </w:r>
      <w:r w:rsidRPr="001735E9">
        <w:t>rental</w:t>
      </w:r>
    </w:p>
    <w:p w14:paraId="224BF213" w14:textId="608B298C" w:rsidR="00D16359" w:rsidRPr="00D16359" w:rsidRDefault="00D16359" w:rsidP="00CF707D">
      <w:pPr>
        <w:spacing w:line="360" w:lineRule="auto"/>
        <w:ind w:firstLine="709"/>
        <w:jc w:val="center"/>
        <w:rPr>
          <w:lang w:val="ru-RU"/>
        </w:rPr>
      </w:pPr>
      <w:r w:rsidRPr="00D16359">
        <w:rPr>
          <w:lang w:val="ru-RU"/>
        </w:rPr>
        <w:lastRenderedPageBreak/>
        <w:drawing>
          <wp:inline distT="0" distB="0" distL="0" distR="0" wp14:anchorId="55C5D5B8" wp14:editId="21A4E955">
            <wp:extent cx="3962953" cy="72400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724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E9457" w14:textId="27C0BA67" w:rsidR="00037BB9" w:rsidRDefault="00000000" w:rsidP="00D16359">
      <w:pPr>
        <w:spacing w:line="360" w:lineRule="auto"/>
        <w:ind w:firstLine="709"/>
        <w:jc w:val="center"/>
      </w:pPr>
      <w:proofErr w:type="spellStart"/>
      <w:r w:rsidRPr="001735E9">
        <w:t>Рисунок</w:t>
      </w:r>
      <w:proofErr w:type="spellEnd"/>
      <w:r w:rsidRPr="001735E9">
        <w:t xml:space="preserve"> </w:t>
      </w:r>
      <w:r w:rsidR="003C6466" w:rsidRPr="003C6466">
        <w:t>2</w:t>
      </w:r>
      <w:r w:rsidRPr="001735E9">
        <w:t xml:space="preserve"> - </w:t>
      </w:r>
      <w:proofErr w:type="spellStart"/>
      <w:r w:rsidRPr="001735E9">
        <w:t>Создание</w:t>
      </w:r>
      <w:proofErr w:type="spellEnd"/>
      <w:r w:rsidRPr="001735E9">
        <w:t xml:space="preserve"> </w:t>
      </w:r>
      <w:proofErr w:type="spellStart"/>
      <w:r w:rsidRPr="001735E9">
        <w:t>представлений</w:t>
      </w:r>
      <w:proofErr w:type="spellEnd"/>
      <w:r w:rsidRPr="001735E9">
        <w:t xml:space="preserve"> </w:t>
      </w:r>
      <w:proofErr w:type="spellStart"/>
      <w:r w:rsidRPr="001735E9">
        <w:t>v_rentals_full</w:t>
      </w:r>
      <w:proofErr w:type="spellEnd"/>
      <w:r w:rsidRPr="001735E9">
        <w:t xml:space="preserve">, </w:t>
      </w:r>
      <w:proofErr w:type="spellStart"/>
      <w:r w:rsidRPr="001735E9">
        <w:t>v_available_cars</w:t>
      </w:r>
      <w:proofErr w:type="spellEnd"/>
      <w:r w:rsidRPr="001735E9">
        <w:t xml:space="preserve">, </w:t>
      </w:r>
      <w:proofErr w:type="spellStart"/>
      <w:r w:rsidRPr="001735E9">
        <w:t>v_client_stats</w:t>
      </w:r>
      <w:proofErr w:type="spellEnd"/>
    </w:p>
    <w:p w14:paraId="4023DFEE" w14:textId="364D668D" w:rsidR="00D16359" w:rsidRPr="00D16359" w:rsidRDefault="00D16359" w:rsidP="00D16359">
      <w:pPr>
        <w:spacing w:line="360" w:lineRule="auto"/>
        <w:ind w:firstLine="709"/>
        <w:jc w:val="center"/>
        <w:rPr>
          <w:lang w:val="ru-RU"/>
        </w:rPr>
      </w:pPr>
      <w:r w:rsidRPr="00D16359">
        <w:rPr>
          <w:lang w:val="ru-RU"/>
        </w:rPr>
        <w:lastRenderedPageBreak/>
        <w:drawing>
          <wp:inline distT="0" distB="0" distL="0" distR="0" wp14:anchorId="52640FF4" wp14:editId="63C4F096">
            <wp:extent cx="5792008" cy="482032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008" cy="4820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DA426" w14:textId="6759A3E3" w:rsidR="00037BB9" w:rsidRDefault="00000000" w:rsidP="00D16359">
      <w:pPr>
        <w:spacing w:line="360" w:lineRule="auto"/>
        <w:ind w:firstLine="709"/>
        <w:jc w:val="center"/>
        <w:rPr>
          <w:lang w:val="ru-RU"/>
        </w:rPr>
      </w:pPr>
      <w:r w:rsidRPr="001735E9">
        <w:rPr>
          <w:lang w:val="ru-RU"/>
        </w:rPr>
        <w:t xml:space="preserve">Рисунок </w:t>
      </w:r>
      <w:r w:rsidR="003C6466">
        <w:rPr>
          <w:lang w:val="ru-RU"/>
        </w:rPr>
        <w:t>3</w:t>
      </w:r>
      <w:r w:rsidRPr="001735E9">
        <w:rPr>
          <w:lang w:val="ru-RU"/>
        </w:rPr>
        <w:t xml:space="preserve"> - Создание ролей и прав доступа</w:t>
      </w:r>
    </w:p>
    <w:p w14:paraId="6BB14792" w14:textId="7CBE51F9" w:rsidR="003C6466" w:rsidRPr="001735E9" w:rsidRDefault="003C6466" w:rsidP="00D16359">
      <w:pPr>
        <w:spacing w:line="360" w:lineRule="auto"/>
        <w:ind w:firstLine="709"/>
        <w:jc w:val="center"/>
        <w:rPr>
          <w:lang w:val="ru-RU"/>
        </w:rPr>
      </w:pPr>
      <w:r w:rsidRPr="003C6466">
        <w:rPr>
          <w:lang w:val="ru-RU"/>
        </w:rPr>
        <w:lastRenderedPageBreak/>
        <w:drawing>
          <wp:inline distT="0" distB="0" distL="0" distR="0" wp14:anchorId="20CCB2F0" wp14:editId="2CC5D69C">
            <wp:extent cx="6152515" cy="406654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06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6466">
        <w:rPr>
          <w:noProof/>
        </w:rPr>
        <w:t xml:space="preserve"> </w:t>
      </w:r>
      <w:r w:rsidRPr="003C6466">
        <w:rPr>
          <w:lang w:val="ru-RU"/>
        </w:rPr>
        <w:drawing>
          <wp:inline distT="0" distB="0" distL="0" distR="0" wp14:anchorId="3BB8BF3D" wp14:editId="398D4C8B">
            <wp:extent cx="4696480" cy="3677163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96480" cy="3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FC32" w14:textId="62C4E0BC" w:rsidR="00037BB9" w:rsidRPr="003C6466" w:rsidRDefault="00000000" w:rsidP="003C6466">
      <w:pPr>
        <w:spacing w:line="360" w:lineRule="auto"/>
        <w:ind w:firstLine="709"/>
        <w:jc w:val="center"/>
        <w:rPr>
          <w:lang w:val="ru-RU"/>
        </w:rPr>
      </w:pPr>
      <w:proofErr w:type="spellStart"/>
      <w:r w:rsidRPr="001735E9">
        <w:t>Рисунок</w:t>
      </w:r>
      <w:proofErr w:type="spellEnd"/>
      <w:r w:rsidRPr="001735E9">
        <w:t xml:space="preserve"> </w:t>
      </w:r>
      <w:r w:rsidR="003C6466">
        <w:rPr>
          <w:lang w:val="ru-RU"/>
        </w:rPr>
        <w:t>4</w:t>
      </w:r>
      <w:r w:rsidRPr="001735E9">
        <w:t xml:space="preserve"> - </w:t>
      </w:r>
      <w:proofErr w:type="spellStart"/>
      <w:r w:rsidRPr="001735E9">
        <w:t>Создание</w:t>
      </w:r>
      <w:proofErr w:type="spellEnd"/>
      <w:r w:rsidRPr="001735E9">
        <w:t xml:space="preserve"> </w:t>
      </w:r>
      <w:proofErr w:type="spellStart"/>
      <w:r w:rsidRPr="001735E9">
        <w:t>триггеров</w:t>
      </w:r>
      <w:proofErr w:type="spellEnd"/>
      <w:r w:rsidRPr="001735E9">
        <w:t xml:space="preserve"> </w:t>
      </w:r>
      <w:proofErr w:type="spellStart"/>
      <w:r w:rsidRPr="001735E9">
        <w:t>аудита</w:t>
      </w:r>
      <w:proofErr w:type="spellEnd"/>
    </w:p>
    <w:sectPr w:rsidR="00037BB9" w:rsidRPr="003C6466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CF1262"/>
    <w:multiLevelType w:val="hybridMultilevel"/>
    <w:tmpl w:val="C95C5B5E"/>
    <w:lvl w:ilvl="0" w:tplc="144E4A7A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2C34C98"/>
    <w:multiLevelType w:val="hybridMultilevel"/>
    <w:tmpl w:val="4E64A13C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" w15:restartNumberingAfterBreak="0">
    <w:nsid w:val="4A223D53"/>
    <w:multiLevelType w:val="hybridMultilevel"/>
    <w:tmpl w:val="A8A67DF4"/>
    <w:lvl w:ilvl="0" w:tplc="144E4A7A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5ADC04F2"/>
    <w:multiLevelType w:val="hybridMultilevel"/>
    <w:tmpl w:val="E20EC9D8"/>
    <w:lvl w:ilvl="0" w:tplc="144E4A7A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 w16cid:durableId="604727238">
    <w:abstractNumId w:val="8"/>
  </w:num>
  <w:num w:numId="2" w16cid:durableId="8652502">
    <w:abstractNumId w:val="6"/>
  </w:num>
  <w:num w:numId="3" w16cid:durableId="329871787">
    <w:abstractNumId w:val="5"/>
  </w:num>
  <w:num w:numId="4" w16cid:durableId="1563520941">
    <w:abstractNumId w:val="4"/>
  </w:num>
  <w:num w:numId="5" w16cid:durableId="375665232">
    <w:abstractNumId w:val="7"/>
  </w:num>
  <w:num w:numId="6" w16cid:durableId="308829170">
    <w:abstractNumId w:val="3"/>
  </w:num>
  <w:num w:numId="7" w16cid:durableId="962150460">
    <w:abstractNumId w:val="2"/>
  </w:num>
  <w:num w:numId="8" w16cid:durableId="793328615">
    <w:abstractNumId w:val="1"/>
  </w:num>
  <w:num w:numId="9" w16cid:durableId="335885110">
    <w:abstractNumId w:val="0"/>
  </w:num>
  <w:num w:numId="10" w16cid:durableId="632714372">
    <w:abstractNumId w:val="11"/>
  </w:num>
  <w:num w:numId="11" w16cid:durableId="1734544224">
    <w:abstractNumId w:val="9"/>
  </w:num>
  <w:num w:numId="12" w16cid:durableId="78604525">
    <w:abstractNumId w:val="10"/>
  </w:num>
  <w:num w:numId="13" w16cid:durableId="948973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7BB9"/>
    <w:rsid w:val="0006063C"/>
    <w:rsid w:val="0015074B"/>
    <w:rsid w:val="001735E9"/>
    <w:rsid w:val="0029639D"/>
    <w:rsid w:val="00326F90"/>
    <w:rsid w:val="003C6466"/>
    <w:rsid w:val="005B524B"/>
    <w:rsid w:val="005E4C39"/>
    <w:rsid w:val="00AA1D8D"/>
    <w:rsid w:val="00B47730"/>
    <w:rsid w:val="00CB0664"/>
    <w:rsid w:val="00CF707D"/>
    <w:rsid w:val="00D163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8031AA"/>
  <w14:defaultImageDpi w14:val="300"/>
  <w15:docId w15:val="{20BECA69-41E7-4232-8419-3FC2BF60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E5E5E5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E5E5E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C1" w:themeFill="background1" w:themeFillShade="D8"/>
      </w:tcPr>
    </w:tblStylePr>
    <w:tblStylePr w:type="band1Horz">
      <w:tblPr/>
      <w:tcPr>
        <w:shd w:val="clear" w:color="auto" w:fill="C1C1C1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E5E5E5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E5E5E5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E5E5E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E5E5E5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E5E5" w:themeColor="background1"/>
        <w:left w:val="single" w:sz="8" w:space="0" w:color="E5E5E5" w:themeColor="background1"/>
        <w:bottom w:val="single" w:sz="8" w:space="0" w:color="E5E5E5" w:themeColor="background1"/>
        <w:right w:val="single" w:sz="8" w:space="0" w:color="E5E5E5" w:themeColor="background1"/>
        <w:insideH w:val="single" w:sz="6" w:space="0" w:color="E5E5E5" w:themeColor="background1"/>
        <w:insideV w:val="single" w:sz="6" w:space="0" w:color="E5E5E5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E5E5E5" w:themeColor="background1"/>
      </w:rPr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24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E5E5E5" w:themeColor="background1"/>
      </w:rPr>
      <w:tblPr/>
      <w:tcPr>
        <w:tcBorders>
          <w:top w:val="single" w:sz="24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single" w:sz="8" w:space="0" w:color="E5E5E5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E5E5E5" w:themeColor="background1"/>
      </w:rPr>
      <w:tblPr/>
      <w:tcPr>
        <w:tcBorders>
          <w:left w:val="single" w:sz="8" w:space="0" w:color="E5E5E5" w:themeColor="background1"/>
          <w:right w:val="single" w:sz="24" w:space="0" w:color="E5E5E5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E5E5E5" w:themeColor="background1"/>
      </w:rPr>
      <w:tblPr/>
      <w:tcPr>
        <w:tcBorders>
          <w:top w:val="nil"/>
          <w:left w:val="single" w:sz="24" w:space="0" w:color="E5E5E5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E5E5E5" w:themeColor="background1"/>
          <w:left w:val="single" w:sz="8" w:space="0" w:color="E5E5E5" w:themeColor="background1"/>
          <w:bottom w:val="single" w:sz="8" w:space="0" w:color="E5E5E5" w:themeColor="background1"/>
          <w:right w:val="single" w:sz="8" w:space="0" w:color="E5E5E5" w:themeColor="background1"/>
          <w:insideH w:val="single" w:sz="8" w:space="0" w:color="E5E5E5" w:themeColor="background1"/>
          <w:insideV w:val="single" w:sz="8" w:space="0" w:color="E5E5E5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E5E5E5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E5E5E5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E5E5E5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E5E5E5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E5E5E5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000000" w:themeFill="text1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2C4C74" w:themeFill="accent1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772C2A" w:themeFill="accent2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5E7530" w:themeFill="accent3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4C3B62" w:themeFill="accent4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276A7C" w:themeFill="accent5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E5E5E5" w:themeColor="background1"/>
        <w:insideV w:val="single" w:sz="4" w:space="0" w:color="E5E5E5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E5E5E5" w:themeFill="background1"/>
      </w:tcPr>
    </w:tblStylePr>
    <w:tblStylePr w:type="lastRow">
      <w:rPr>
        <w:b/>
        <w:bCs/>
        <w:color w:val="E5E5E5" w:themeColor="background1"/>
      </w:rPr>
      <w:tblPr/>
      <w:tcPr>
        <w:tcBorders>
          <w:top w:val="single" w:sz="6" w:space="0" w:color="E5E5E5" w:themeColor="background1"/>
        </w:tcBorders>
        <w:shd w:val="clear" w:color="auto" w:fill="B65608" w:themeFill="accent6" w:themeFillShade="99"/>
      </w:tcPr>
    </w:tblStylePr>
    <w:tblStylePr w:type="fir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E5E5E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E5E5E5" w:themeColor="background1"/>
      </w:rPr>
      <w:tblPr/>
      <w:tcPr>
        <w:tcBorders>
          <w:bottom w:val="single" w:sz="12" w:space="0" w:color="E5E5E5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E5E5E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E5E5E5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E5E5E5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E5E5E5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E5E5E5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E5E5E5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E5E5E5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E5E5E5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E5E5E5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E5E5E5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E5E5E5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E5E5E5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E5E5E5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E5E5E5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E5E5E5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E5E5E5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3C6466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3C6466"/>
    <w:pPr>
      <w:spacing w:after="100"/>
      <w:ind w:left="280"/>
    </w:pPr>
  </w:style>
  <w:style w:type="character" w:styleId="aff8">
    <w:name w:val="Hyperlink"/>
    <w:basedOn w:val="a2"/>
    <w:uiPriority w:val="99"/>
    <w:unhideWhenUsed/>
    <w:rsid w:val="003C64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5E5E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19</Pages>
  <Words>1995</Words>
  <Characters>11376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sdfgjnfjhkgbjkhdfg</cp:lastModifiedBy>
  <cp:revision>3</cp:revision>
  <dcterms:created xsi:type="dcterms:W3CDTF">2013-12-23T23:15:00Z</dcterms:created>
  <dcterms:modified xsi:type="dcterms:W3CDTF">2026-06-01T14:28:00Z</dcterms:modified>
  <cp:category/>
</cp:coreProperties>
</file>